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BDB70">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2208C2DA">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77E9B6C7">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533472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13315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75B93A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南银理财珠联璧合鑫逸稳一年290期封闭式公募人民币理财产品</w:t>
            </w:r>
          </w:p>
        </w:tc>
      </w:tr>
      <w:tr w14:paraId="3D49E1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75975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462976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71387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DD51F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709273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28F8509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2B7FE6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0E7ADB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ZZ700322600251</w:t>
            </w:r>
          </w:p>
        </w:tc>
      </w:tr>
      <w:tr w14:paraId="0DCAB0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51AA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03B65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Z7003226000240(投资者可依据该编码在中国理财网www.chinawealth.com.cn查询理财产品相关信息）</w:t>
            </w:r>
          </w:p>
        </w:tc>
      </w:tr>
      <w:tr w14:paraId="4C9463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356D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017B2DF3">
            <w:pPr>
              <w:spacing w:line="200" w:lineRule="exact"/>
            </w:pPr>
            <w:r>
              <w:rPr>
                <w:rFonts w:ascii="方正黑体_GBK" w:hAnsi="方正黑体_GBK" w:eastAsia="方正黑体_GBK" w:cs="宋体"/>
                <w:sz w:val="18"/>
                <w:szCs w:val="18"/>
              </w:rPr>
              <w:t>A份额：NYXY001323</w:t>
            </w:r>
          </w:p>
          <w:p w14:paraId="444EC3C9">
            <w:pPr>
              <w:spacing w:line="200" w:lineRule="exact"/>
            </w:pPr>
            <w:r>
              <w:rPr>
                <w:rFonts w:ascii="方正黑体_GBK" w:hAnsi="方正黑体_GBK" w:eastAsia="方正黑体_GBK" w:cs="宋体"/>
                <w:sz w:val="18"/>
                <w:szCs w:val="18"/>
              </w:rPr>
              <w:t>B份额：NYXY001324</w:t>
            </w:r>
          </w:p>
          <w:p w14:paraId="1DEF7C62">
            <w:pPr>
              <w:spacing w:line="200" w:lineRule="exact"/>
            </w:pPr>
            <w:r>
              <w:rPr>
                <w:rFonts w:ascii="方正黑体_GBK" w:hAnsi="方正黑体_GBK" w:eastAsia="方正黑体_GBK" w:cs="宋体"/>
                <w:sz w:val="18"/>
                <w:szCs w:val="18"/>
              </w:rPr>
              <w:t>C份额：NYXY001325</w:t>
            </w:r>
          </w:p>
          <w:p w14:paraId="29B0F983">
            <w:pPr>
              <w:spacing w:line="200" w:lineRule="exact"/>
            </w:pPr>
            <w:r>
              <w:rPr>
                <w:rFonts w:ascii="方正黑体_GBK" w:hAnsi="方正黑体_GBK" w:eastAsia="方正黑体_GBK" w:cs="宋体"/>
                <w:sz w:val="18"/>
                <w:szCs w:val="18"/>
              </w:rPr>
              <w:t>L份额：NYXY001326</w:t>
            </w:r>
          </w:p>
          <w:p w14:paraId="707E7360">
            <w:pPr>
              <w:spacing w:line="200" w:lineRule="exact"/>
            </w:pPr>
            <w:r>
              <w:rPr>
                <w:rFonts w:ascii="方正黑体_GBK" w:hAnsi="方正黑体_GBK" w:eastAsia="方正黑体_GBK" w:cs="宋体"/>
                <w:sz w:val="18"/>
                <w:szCs w:val="18"/>
              </w:rPr>
              <w:t>M份额：NYXY001835</w:t>
            </w:r>
          </w:p>
          <w:p w14:paraId="25DB3A3D">
            <w:pPr>
              <w:spacing w:line="200" w:lineRule="exact"/>
            </w:pPr>
            <w:r>
              <w:rPr>
                <w:rFonts w:ascii="方正黑体_GBK" w:hAnsi="方正黑体_GBK" w:eastAsia="方正黑体_GBK" w:cs="宋体"/>
                <w:sz w:val="18"/>
                <w:szCs w:val="18"/>
              </w:rPr>
              <w:t>N份额：NYXY001836</w:t>
            </w:r>
          </w:p>
          <w:p w14:paraId="4B9F9DDF">
            <w:pPr>
              <w:spacing w:line="200" w:lineRule="exact"/>
            </w:pPr>
            <w:r>
              <w:rPr>
                <w:rFonts w:ascii="方正黑体_GBK" w:hAnsi="方正黑体_GBK" w:eastAsia="方正黑体_GBK" w:cs="宋体"/>
                <w:sz w:val="18"/>
                <w:szCs w:val="18"/>
              </w:rPr>
              <w:t>O份额：NYXY001327</w:t>
            </w:r>
          </w:p>
          <w:p w14:paraId="2D1C5434">
            <w:pPr>
              <w:spacing w:line="200" w:lineRule="exact"/>
            </w:pPr>
            <w:r>
              <w:rPr>
                <w:rFonts w:ascii="方正黑体_GBK" w:hAnsi="方正黑体_GBK" w:eastAsia="方正黑体_GBK" w:cs="宋体"/>
                <w:sz w:val="18"/>
                <w:szCs w:val="18"/>
              </w:rPr>
              <w:t>A2份额：NYXY001837</w:t>
            </w:r>
          </w:p>
          <w:p w14:paraId="74BEFA82">
            <w:pPr>
              <w:spacing w:line="200" w:lineRule="exact"/>
            </w:pPr>
            <w:r>
              <w:rPr>
                <w:rFonts w:ascii="方正黑体_GBK" w:hAnsi="方正黑体_GBK" w:eastAsia="方正黑体_GBK" w:cs="宋体"/>
                <w:sz w:val="18"/>
                <w:szCs w:val="18"/>
              </w:rPr>
              <w:t>E2份额：NYXY001838</w:t>
            </w:r>
          </w:p>
          <w:p w14:paraId="0A6D6C41">
            <w:pPr>
              <w:spacing w:line="200" w:lineRule="exact"/>
            </w:pPr>
            <w:r>
              <w:rPr>
                <w:rFonts w:ascii="方正黑体_GBK" w:hAnsi="方正黑体_GBK" w:eastAsia="方正黑体_GBK" w:cs="宋体"/>
                <w:sz w:val="18"/>
                <w:szCs w:val="18"/>
              </w:rPr>
              <w:t>F2份额：NYXY001839</w:t>
            </w:r>
          </w:p>
          <w:p w14:paraId="3A1A8325">
            <w:pPr>
              <w:spacing w:line="200" w:lineRule="exact"/>
            </w:pPr>
            <w:r>
              <w:rPr>
                <w:rFonts w:ascii="方正黑体_GBK" w:hAnsi="方正黑体_GBK" w:eastAsia="方正黑体_GBK" w:cs="宋体"/>
                <w:sz w:val="18"/>
                <w:szCs w:val="18"/>
              </w:rPr>
              <w:t>G2份额：NYXY001840</w:t>
            </w:r>
          </w:p>
          <w:p w14:paraId="27500709">
            <w:pPr>
              <w:spacing w:line="200" w:lineRule="exact"/>
            </w:pPr>
            <w:r>
              <w:rPr>
                <w:rFonts w:ascii="方正黑体_GBK" w:hAnsi="方正黑体_GBK" w:eastAsia="方正黑体_GBK" w:cs="宋体"/>
                <w:sz w:val="18"/>
                <w:szCs w:val="18"/>
              </w:rPr>
              <w:t>H2份额：NYXY001841</w:t>
            </w:r>
          </w:p>
          <w:p w14:paraId="4832CA42">
            <w:pPr>
              <w:spacing w:line="200" w:lineRule="exact"/>
            </w:pPr>
            <w:r>
              <w:rPr>
                <w:rFonts w:ascii="方正黑体_GBK" w:hAnsi="方正黑体_GBK" w:eastAsia="方正黑体_GBK" w:cs="宋体"/>
                <w:sz w:val="18"/>
                <w:szCs w:val="18"/>
              </w:rPr>
              <w:t>I2份额：NYXY001853</w:t>
            </w:r>
          </w:p>
          <w:p w14:paraId="3349877D">
            <w:pPr>
              <w:spacing w:line="200" w:lineRule="exact"/>
            </w:pPr>
            <w:r>
              <w:rPr>
                <w:rFonts w:ascii="方正黑体_GBK" w:hAnsi="方正黑体_GBK" w:eastAsia="方正黑体_GBK" w:cs="宋体"/>
                <w:sz w:val="18"/>
                <w:szCs w:val="18"/>
              </w:rPr>
              <w:t>Q份额：NYXY001328</w:t>
            </w:r>
          </w:p>
          <w:p w14:paraId="6EB4F0F2">
            <w:pPr>
              <w:spacing w:line="200" w:lineRule="exact"/>
            </w:pPr>
            <w:r>
              <w:rPr>
                <w:rFonts w:ascii="方正黑体_GBK" w:hAnsi="方正黑体_GBK" w:eastAsia="方正黑体_GBK" w:cs="宋体"/>
                <w:sz w:val="18"/>
                <w:szCs w:val="18"/>
              </w:rPr>
              <w:t>Q1份额：NYXY001329</w:t>
            </w:r>
          </w:p>
          <w:p w14:paraId="3D7A259C">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261602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F614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1C8F56AE">
            <w:pPr>
              <w:spacing w:line="200" w:lineRule="exact"/>
            </w:pPr>
            <w:r>
              <w:rPr>
                <w:rFonts w:ascii="方正黑体_GBK" w:hAnsi="方正黑体_GBK" w:eastAsia="方正黑体_GBK" w:cs="宋体"/>
                <w:sz w:val="18"/>
                <w:szCs w:val="18"/>
              </w:rPr>
              <w:t>全国</w:t>
            </w:r>
          </w:p>
        </w:tc>
      </w:tr>
      <w:tr w14:paraId="749EE2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BE0B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2A8A490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D1013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84F2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DBE46CB">
            <w:pPr>
              <w:spacing w:line="200" w:lineRule="exact"/>
            </w:pPr>
            <w:r>
              <w:rPr>
                <w:rFonts w:ascii="方正黑体_GBK" w:hAnsi="方正黑体_GBK" w:eastAsia="方正黑体_GBK" w:cs="宋体"/>
                <w:sz w:val="18"/>
                <w:szCs w:val="18"/>
              </w:rPr>
              <w:t>本理财产品规模上限为100亿元。</w:t>
            </w:r>
          </w:p>
        </w:tc>
      </w:tr>
      <w:tr w14:paraId="2288AA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F575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2F1DD87">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FE0153C">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33FE23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41E6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03AD657B">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6CCADE77">
            <w:pPr>
              <w:spacing w:line="200" w:lineRule="exact"/>
            </w:pPr>
            <w:r>
              <w:rPr>
                <w:rFonts w:ascii="方正黑体_GBK" w:hAnsi="方正黑体_GBK" w:eastAsia="方正黑体_GBK" w:cs="宋体"/>
                <w:sz w:val="18"/>
                <w:szCs w:val="18"/>
              </w:rPr>
              <w:t>A份额：南银理财有限责任公司、南京银行股份有限公司（除新客、新资金、代发、对公客户、拥军优属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金华银行股份有限公司、长沙银行股份有限公司、广州农村商业银行股份有限公司、苏州银行股份有限公司、福建海峡银行股份有限公司、齐鲁银行股份有限公司（除白金/私行客户、财富客户外的其他客户）、北京银行股份有限公司、天津农村商业银行股份有限公司(除企业拓展客户、个人新客、私行客户和私钻客户外的其他客户)、德州银行股份有限公司、云南红塔银行股份有限公司、宁夏银行股份有限公司（1元起购）、九江银行股份有限公司、海南银行股份有限公司、廊坊银行股份有限公司、上海农村商业银行股份有限公司、富邦华一银行有限公司、湖州银行股份有限公司、海南农村商业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限公司、江苏东台农村商业银行股份有限公司、江苏溧水农村商业银行股份有限公司、江苏南通农村商业银行股份有限公司（除代发和机构客户外的其他客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14:paraId="0442447A">
            <w:pPr>
              <w:spacing w:line="200" w:lineRule="exact"/>
            </w:pPr>
            <w:r>
              <w:rPr>
                <w:rFonts w:ascii="方正黑体_GBK" w:hAnsi="方正黑体_GBK" w:eastAsia="方正黑体_GBK" w:cs="宋体"/>
                <w:sz w:val="18"/>
                <w:szCs w:val="18"/>
              </w:rPr>
              <w:t>B份额：南京银行股份有限公司(新客新资金5万或代发客户)、青岛银行股份有限公司(私行客户)、徽商银行股份有限公司(除代发客户外的其他客户)、齐商银行股份有限公司、嘉兴银行股份有限公司（私行客户）、广州银行股份有限公司、江苏苏州农村商业银行股份有限公司（高客客户）、秦皇岛银行股份有限公司、宁波东海银行股份有限公司、齐鲁银行股份有限公司(白金/私行客户)、天津农村商业银行股份有限公司(企业拓展客户)、山西银行股份有限公司（拥军优享客户）、东营银行股份有限公司、宁波通商银行股份有限公司（除新客户外的其他客户）、江苏高淳农村商业银行股份有限公司、江苏新沂农村商业银行股份有限公司（1元起购）、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14:paraId="5C14028D">
            <w:pPr>
              <w:spacing w:line="200" w:lineRule="exact"/>
            </w:pPr>
            <w:r>
              <w:rPr>
                <w:rFonts w:ascii="方正黑体_GBK" w:hAnsi="方正黑体_GBK" w:eastAsia="方正黑体_GBK" w:cs="宋体"/>
                <w:sz w:val="18"/>
                <w:szCs w:val="18"/>
              </w:rPr>
              <w:t>C份额：南京银行股份有限公司(对公客户)、烟台银行股份有限公司、江苏苏州农村商业银行股份有限公司（新客客户）、郑州银行股份有限公司、日照银行股份有限公司（除私行客户外的其他客户）、齐鲁银行股份有限公司(财富客户)、天津农村商业银行股份有限公司(个人新客)、山西银行股份有限公司（新客户）、江苏泰兴农村商业银行股份有限公司（除代发客户外的其他客户）、江苏响水农村商业银行股份有限公司(50万元起购)、江苏靖江农村商业银行股份有限公司、江苏新沂农村商业银行股份有限公司（30万元起购）、江苏盐城农村商业银行股份有限公司（代发客户）、江苏南通农村商业银行股份有限公司(机构客户)、江苏兴化农村商业银行股份有限公司（除人民医院职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w:t>
            </w:r>
          </w:p>
          <w:p w14:paraId="0E8C20BA">
            <w:pPr>
              <w:spacing w:line="200" w:lineRule="exact"/>
            </w:pPr>
            <w:r>
              <w:rPr>
                <w:rFonts w:ascii="方正黑体_GBK" w:hAnsi="方正黑体_GBK" w:eastAsia="方正黑体_GBK" w:cs="宋体"/>
                <w:sz w:val="18"/>
                <w:szCs w:val="18"/>
              </w:rPr>
              <w:t>L份额：日照银行股份有限公司（私行客户）、潍坊银行股份有限公司、泰安银行股份有限公司、天津农村商业银行股份有限公司(私钻客户)、宁波通商银行股份有限公司（新客户）、江苏兴化农村商业银行股份有限公司(人民医院职工客户)、江苏泰兴农村商业银行股份有限公司（代发客户）。</w:t>
            </w:r>
          </w:p>
          <w:p w14:paraId="6415C98B">
            <w:pPr>
              <w:spacing w:line="200" w:lineRule="exact"/>
            </w:pPr>
            <w:r>
              <w:rPr>
                <w:rFonts w:ascii="方正黑体_GBK" w:hAnsi="方正黑体_GBK" w:eastAsia="方正黑体_GBK" w:cs="宋体"/>
                <w:sz w:val="18"/>
                <w:szCs w:val="18"/>
              </w:rPr>
              <w:t>M份额：蒙商银行股份有限公司（除代发工资客户外的其他客户）。</w:t>
            </w:r>
          </w:p>
          <w:p w14:paraId="3809E830">
            <w:pPr>
              <w:spacing w:line="200" w:lineRule="exact"/>
            </w:pPr>
            <w:r>
              <w:rPr>
                <w:rFonts w:ascii="方正黑体_GBK" w:hAnsi="方正黑体_GBK" w:eastAsia="方正黑体_GBK" w:cs="宋体"/>
                <w:sz w:val="18"/>
                <w:szCs w:val="18"/>
              </w:rPr>
              <w:t>N份额：蒙商银行股份有限公司（代发工资客户）、吉林银行股份有限公司（新客户）。</w:t>
            </w:r>
          </w:p>
          <w:p w14:paraId="17448863">
            <w:pPr>
              <w:spacing w:line="200" w:lineRule="exact"/>
            </w:pPr>
            <w:r>
              <w:rPr>
                <w:rFonts w:ascii="方正黑体_GBK" w:hAnsi="方正黑体_GBK" w:eastAsia="方正黑体_GBK" w:cs="宋体"/>
                <w:sz w:val="18"/>
                <w:szCs w:val="18"/>
              </w:rPr>
              <w:t>O份额：吉林银行股份有限公司（除新客户外的其他客户）。</w:t>
            </w:r>
          </w:p>
          <w:p w14:paraId="53D02B71">
            <w:pPr>
              <w:spacing w:line="200" w:lineRule="exact"/>
            </w:pPr>
            <w:r>
              <w:rPr>
                <w:rFonts w:ascii="方正黑体_GBK" w:hAnsi="方正黑体_GBK" w:eastAsia="方正黑体_GBK" w:cs="宋体"/>
                <w:sz w:val="18"/>
                <w:szCs w:val="18"/>
              </w:rPr>
              <w:t>A2份额：朝阳银行股份有限公司。</w:t>
            </w:r>
          </w:p>
          <w:p w14:paraId="006B0047">
            <w:pPr>
              <w:spacing w:line="200" w:lineRule="exact"/>
            </w:pPr>
            <w:r>
              <w:rPr>
                <w:rFonts w:ascii="方正黑体_GBK" w:hAnsi="方正黑体_GBK" w:eastAsia="方正黑体_GBK" w:cs="宋体"/>
                <w:sz w:val="18"/>
                <w:szCs w:val="18"/>
              </w:rPr>
              <w:t>E2份额：南京银行股份有限公司徐州分行（新客或新资金或代发客户）。</w:t>
            </w:r>
          </w:p>
          <w:p w14:paraId="287E7B5A">
            <w:pPr>
              <w:spacing w:line="200" w:lineRule="exact"/>
            </w:pPr>
            <w:r>
              <w:rPr>
                <w:rFonts w:ascii="方正黑体_GBK" w:hAnsi="方正黑体_GBK" w:eastAsia="方正黑体_GBK" w:cs="宋体"/>
                <w:sz w:val="18"/>
                <w:szCs w:val="18"/>
              </w:rPr>
              <w:t>F2份额：温州银行股份有限公司。</w:t>
            </w:r>
          </w:p>
          <w:p w14:paraId="51EE21B1">
            <w:pPr>
              <w:spacing w:line="200" w:lineRule="exact"/>
            </w:pPr>
            <w:r>
              <w:rPr>
                <w:rFonts w:ascii="方正黑体_GBK" w:hAnsi="方正黑体_GBK" w:eastAsia="方正黑体_GBK" w:cs="宋体"/>
                <w:sz w:val="18"/>
                <w:szCs w:val="18"/>
              </w:rPr>
              <w:t>G2份额：宁夏银行股份有限公司（20万元起购）。</w:t>
            </w:r>
          </w:p>
          <w:p w14:paraId="37E1E16D">
            <w:pPr>
              <w:spacing w:line="200" w:lineRule="exact"/>
            </w:pPr>
            <w:r>
              <w:rPr>
                <w:rFonts w:ascii="方正黑体_GBK" w:hAnsi="方正黑体_GBK" w:eastAsia="方正黑体_GBK" w:cs="宋体"/>
                <w:sz w:val="18"/>
                <w:szCs w:val="18"/>
              </w:rPr>
              <w:t>H2份额：南京银行股份有限公司(新客新资金 10 万客户)。</w:t>
            </w:r>
          </w:p>
          <w:p w14:paraId="76A9ACC9">
            <w:pPr>
              <w:spacing w:line="200" w:lineRule="exact"/>
            </w:pPr>
            <w:r>
              <w:rPr>
                <w:rFonts w:ascii="方正黑体_GBK" w:hAnsi="方正黑体_GBK" w:eastAsia="方正黑体_GBK" w:cs="宋体"/>
                <w:sz w:val="18"/>
                <w:szCs w:val="18"/>
              </w:rPr>
              <w:t>I2份额：南京银行股份有限公司（拥军优属）。</w:t>
            </w:r>
          </w:p>
          <w:p w14:paraId="70EEAA2F">
            <w:pPr>
              <w:spacing w:line="200" w:lineRule="exact"/>
            </w:pPr>
            <w:r>
              <w:rPr>
                <w:rFonts w:ascii="方正黑体_GBK" w:hAnsi="方正黑体_GBK" w:eastAsia="方正黑体_GBK" w:cs="宋体"/>
                <w:sz w:val="18"/>
                <w:szCs w:val="18"/>
              </w:rPr>
              <w:t>Q份额：天津农村商业银行股份有限公司(私行客户)。</w:t>
            </w:r>
          </w:p>
          <w:p w14:paraId="2DA3D079">
            <w:pPr>
              <w:spacing w:line="200" w:lineRule="exact"/>
            </w:pPr>
            <w:r>
              <w:rPr>
                <w:rFonts w:ascii="方正黑体_GBK" w:hAnsi="方正黑体_GBK" w:eastAsia="方正黑体_GBK" w:cs="宋体"/>
                <w:sz w:val="18"/>
                <w:szCs w:val="18"/>
              </w:rPr>
              <w:t>Q1份额：徽商银行股份有限公司（代发客户）。</w:t>
            </w:r>
          </w:p>
          <w:p w14:paraId="0C2B335C">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4399E0FA">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2026年理财年日均余额为0的客户。新资金（5万）是指金融资产余额较上月月日均增长5万元及以上的客户。新资金（10万）是指金融资产余额较上月月日均增长10万元及以上的客户。代发是指近90天内有过代发记录的客户（不含跨行代发、批量兑付、批量付息）。</w:t>
            </w:r>
          </w:p>
        </w:tc>
      </w:tr>
      <w:tr w14:paraId="34EABC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72CB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44BD3EB8">
            <w:pPr>
              <w:spacing w:line="200" w:lineRule="exact"/>
            </w:pPr>
            <w:r>
              <w:rPr>
                <w:rFonts w:ascii="方正黑体_GBK" w:hAnsi="方正黑体_GBK" w:eastAsia="方正黑体_GBK" w:cs="宋体"/>
                <w:sz w:val="18"/>
                <w:szCs w:val="18"/>
              </w:rPr>
              <w:t>A份额/B份额/C份额/L份额/M份额/N份额/O份额/A2份额/E2份额/F2份额/H2份额/I2份额/Q份额/Q1份额：</w:t>
            </w:r>
          </w:p>
          <w:p w14:paraId="4DB22FAE">
            <w:pPr>
              <w:spacing w:line="200" w:lineRule="exact"/>
            </w:pPr>
            <w:r>
              <w:rPr>
                <w:rFonts w:ascii="方正黑体_GBK" w:hAnsi="方正黑体_GBK" w:eastAsia="方正黑体_GBK" w:cs="宋体"/>
                <w:sz w:val="18"/>
                <w:szCs w:val="18"/>
              </w:rPr>
              <w:t>个人投资者投资起点金额1元人民币，以1元的整数倍递增；</w:t>
            </w:r>
          </w:p>
          <w:p w14:paraId="161F1BF3">
            <w:pPr>
              <w:spacing w:line="200" w:lineRule="exact"/>
            </w:pPr>
            <w:r>
              <w:rPr>
                <w:rFonts w:ascii="方正黑体_GBK" w:hAnsi="方正黑体_GBK" w:eastAsia="方正黑体_GBK" w:cs="宋体"/>
                <w:sz w:val="18"/>
                <w:szCs w:val="18"/>
              </w:rPr>
              <w:t>机构投资者投资起点金额1元人民币，以1元的整数倍递增；</w:t>
            </w:r>
          </w:p>
          <w:p w14:paraId="29957E82">
            <w:pPr>
              <w:spacing w:line="200" w:lineRule="exact"/>
            </w:pPr>
            <w:r>
              <w:rPr>
                <w:rFonts w:ascii="方正黑体_GBK" w:hAnsi="方正黑体_GBK" w:eastAsia="方正黑体_GBK" w:cs="宋体"/>
                <w:sz w:val="18"/>
                <w:szCs w:val="18"/>
              </w:rPr>
              <w:t>G2份额：</w:t>
            </w:r>
          </w:p>
          <w:p w14:paraId="0075A733">
            <w:pPr>
              <w:spacing w:line="200" w:lineRule="exact"/>
            </w:pPr>
            <w:r>
              <w:rPr>
                <w:rFonts w:ascii="方正黑体_GBK" w:hAnsi="方正黑体_GBK" w:eastAsia="方正黑体_GBK" w:cs="宋体"/>
                <w:sz w:val="18"/>
                <w:szCs w:val="18"/>
              </w:rPr>
              <w:t>个人投资者投资起点金额20万元人民币，以1元的整数倍递增；</w:t>
            </w:r>
          </w:p>
          <w:p w14:paraId="35ECBC14">
            <w:pPr>
              <w:spacing w:line="200" w:lineRule="exact"/>
            </w:pPr>
            <w:r>
              <w:rPr>
                <w:rFonts w:ascii="方正黑体_GBK" w:hAnsi="方正黑体_GBK" w:eastAsia="方正黑体_GBK" w:cs="宋体"/>
                <w:sz w:val="18"/>
                <w:szCs w:val="18"/>
              </w:rPr>
              <w:t>机构投资者投资起点金额20万元人民币，以1元的整数倍递增；</w:t>
            </w:r>
          </w:p>
        </w:tc>
      </w:tr>
      <w:tr w14:paraId="2064C5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8"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0B4957">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r>
              <w:rPr>
                <w:rFonts w:hint="eastAsia" w:ascii="方正黑体_GBK" w:hAnsi="方正黑体_GBK" w:eastAsia="方正黑体_GBK"/>
                <w:kern w:val="0"/>
                <w:sz w:val="18"/>
                <w:szCs w:val="18"/>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F29D500">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D7ACF83">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087606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BFC5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7D7152C7">
            <w:pPr>
              <w:spacing w:line="200" w:lineRule="exact"/>
              <w:jc w:val="left"/>
            </w:pPr>
            <w:r>
              <w:rPr>
                <w:rFonts w:ascii="方正黑体_GBK" w:hAnsi="方正黑体_GBK" w:eastAsia="方正黑体_GBK" w:cs="宋体"/>
                <w:color w:val="000000"/>
                <w:sz w:val="18"/>
                <w:szCs w:val="18"/>
              </w:rPr>
              <w:t>2026年08月12日 09:00—2026年08月18日 17:00</w:t>
            </w:r>
          </w:p>
        </w:tc>
      </w:tr>
      <w:tr w14:paraId="76CF3B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59D450">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3237B26">
            <w:pPr>
              <w:spacing w:line="200" w:lineRule="exact"/>
            </w:pPr>
            <w:r>
              <w:rPr>
                <w:rFonts w:ascii="方正黑体_GBK" w:hAnsi="方正黑体_GBK" w:eastAsia="方正黑体_GBK" w:cs="宋体"/>
                <w:sz w:val="18"/>
                <w:szCs w:val="18"/>
              </w:rPr>
              <w:t>认购份额=确认认购金额/1。（认购份额以去尾法保留两位小数）</w:t>
            </w:r>
          </w:p>
        </w:tc>
      </w:tr>
      <w:tr w14:paraId="78359A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01E03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276E9A4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2954C9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B60D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1FCE276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2026年08月19日</w:t>
            </w:r>
          </w:p>
        </w:tc>
      </w:tr>
      <w:tr w14:paraId="13F52C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69EE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50156DEC">
            <w:pPr>
              <w:spacing w:line="200" w:lineRule="exact"/>
            </w:pPr>
            <w:r>
              <w:rPr>
                <w:rFonts w:ascii="方正黑体_GBK" w:hAnsi="方正黑体_GBK" w:eastAsia="方正黑体_GBK" w:cs="宋体"/>
                <w:sz w:val="18"/>
                <w:szCs w:val="18"/>
              </w:rPr>
              <w:t>2026年08月19日—实际到期日（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21F99B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07F0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D3A59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2027年09月22日</w:t>
            </w:r>
          </w:p>
        </w:tc>
      </w:tr>
      <w:tr w14:paraId="592B8E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75EC0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C52E9B7">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5A176B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ADFE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9CF2332">
            <w:pPr>
              <w:spacing w:line="200" w:lineRule="exact"/>
            </w:pPr>
            <w:r>
              <w:rPr>
                <w:rFonts w:ascii="方正黑体_GBK" w:hAnsi="方正黑体_GBK" w:eastAsia="方正黑体_GBK" w:cs="宋体"/>
                <w:sz w:val="18"/>
                <w:szCs w:val="18"/>
              </w:rPr>
              <w:t>本理财产品存续期间不进行分红。</w:t>
            </w:r>
          </w:p>
          <w:p w14:paraId="144BE7EB">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2B0F81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F61F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0FCC02A">
            <w:pPr>
              <w:spacing w:line="200" w:lineRule="exact"/>
            </w:pPr>
            <w:r>
              <w:rPr>
                <w:rFonts w:ascii="方正黑体_GBK" w:hAnsi="方正黑体_GBK" w:eastAsia="方正黑体_GBK" w:cs="宋体"/>
                <w:sz w:val="18"/>
                <w:szCs w:val="18"/>
              </w:rPr>
              <w:t>到期资金将于实际到期日后5个工作日内划入投资者授权指定账户。</w:t>
            </w:r>
          </w:p>
        </w:tc>
      </w:tr>
      <w:tr w14:paraId="3702CD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9FBE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63D0E9A">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E6017EB">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7C68F39">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20FDD213">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B7D571F">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43EDD4C9">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tc>
      </w:tr>
      <w:tr w14:paraId="0699AF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CB46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3AD21D4A">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71C6DEB5">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w:t>
            </w:r>
          </w:p>
        </w:tc>
      </w:tr>
      <w:tr w14:paraId="1458D8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CD87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081BB1A">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356D6F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423A9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69A5ADE">
            <w:pPr>
              <w:spacing w:line="200" w:lineRule="exact"/>
            </w:pPr>
            <w:r>
              <w:rPr>
                <w:rFonts w:ascii="方正黑体_GBK" w:hAnsi="方正黑体_GBK" w:eastAsia="方正黑体_GBK" w:cs="宋体"/>
                <w:b/>
                <w:sz w:val="18"/>
                <w:szCs w:val="18"/>
              </w:rPr>
              <w:t>本理财产品拟投资以下备选非标准化债权类资产：</w:t>
            </w:r>
          </w:p>
          <w:p w14:paraId="6D9337D4">
            <w:pPr>
              <w:spacing w:line="200" w:lineRule="exact"/>
            </w:pPr>
            <w:r>
              <w:rPr>
                <w:rFonts w:ascii="方正黑体_GBK" w:hAnsi="方正黑体_GBK" w:eastAsia="方正黑体_GBK" w:cs="宋体"/>
                <w:sz w:val="18"/>
                <w:szCs w:val="18"/>
              </w:rPr>
              <w:t>1.   同业借款：资产类型为南银理财有限责任公司向持牌金融机构发放的同业借款，资产到期日不超过理财产品到期日，融资人为中国中信金融资产管理股份有限公司。</w:t>
            </w:r>
          </w:p>
          <w:p w14:paraId="537A4D95">
            <w:pPr>
              <w:spacing w:line="200" w:lineRule="exact"/>
            </w:pPr>
            <w:r>
              <w:rPr>
                <w:rFonts w:ascii="方正黑体_GBK" w:hAnsi="方正黑体_GBK" w:eastAsia="方正黑体_GBK" w:cs="宋体"/>
                <w:sz w:val="18"/>
                <w:szCs w:val="18"/>
              </w:rPr>
              <w:t>2.   同业借款：资产类型为南银理财有限责任公司向持牌金融机构发放的同业借款，资产到期日不超过理财产品到期日，融资人为中国东方资产管理股份有限公司。</w:t>
            </w:r>
          </w:p>
          <w:p w14:paraId="75350E88">
            <w:pPr>
              <w:spacing w:line="200" w:lineRule="exact"/>
            </w:pPr>
            <w:r>
              <w:rPr>
                <w:rFonts w:ascii="方正黑体_GBK" w:hAnsi="方正黑体_GBK" w:eastAsia="方正黑体_GBK" w:cs="宋体"/>
                <w:sz w:val="18"/>
                <w:szCs w:val="18"/>
              </w:rPr>
              <w:t>3.   同业借款：资产类型为南银理财有限责任公司向持牌金融机构发放的同业借款，资产到期日不超过理财产品到期日，融资人为中国信达资产管理股份有限公司。</w:t>
            </w:r>
          </w:p>
          <w:p w14:paraId="4C24328A">
            <w:pPr>
              <w:spacing w:line="200" w:lineRule="exact"/>
            </w:pPr>
            <w:r>
              <w:rPr>
                <w:rFonts w:ascii="方正黑体_GBK" w:hAnsi="方正黑体_GBK" w:eastAsia="方正黑体_GBK" w:cs="宋体"/>
                <w:sz w:val="18"/>
                <w:szCs w:val="18"/>
              </w:rPr>
              <w:t>4.   同业借款：资产类型为南银理财有限责任公司向持牌金融机构发放的同业借款，资产到期日不超过理财产品到期日，融资人为中国长城资产管理股份有限公司。</w:t>
            </w:r>
          </w:p>
          <w:p w14:paraId="64A62CDC">
            <w:pPr>
              <w:spacing w:line="200" w:lineRule="exact"/>
            </w:pPr>
            <w:r>
              <w:rPr>
                <w:rFonts w:ascii="方正黑体_GBK" w:hAnsi="方正黑体_GBK" w:eastAsia="方正黑体_GBK" w:cs="宋体"/>
                <w:sz w:val="18"/>
                <w:szCs w:val="18"/>
              </w:rPr>
              <w:t>5.   券商收益凭证：资产类型为证券公司发行的收益凭证，资产到期日不超过理财产品到期日，融资人为华宝证券股份有限公司，融资人评级为AA+（评级机构为联合资信评估股份有限公司）。</w:t>
            </w:r>
          </w:p>
          <w:p w14:paraId="1694175A">
            <w:pPr>
              <w:spacing w:line="200" w:lineRule="exact"/>
            </w:pPr>
            <w:r>
              <w:rPr>
                <w:rFonts w:ascii="方正黑体_GBK" w:hAnsi="方正黑体_GBK" w:eastAsia="方正黑体_GBK" w:cs="宋体"/>
                <w:sz w:val="18"/>
                <w:szCs w:val="18"/>
              </w:rPr>
              <w:t>6.   券商收益凭证：资产类型为证券公司发行的收益凭证，资产到期日不超过理财产品到期日，融资人为上海证券有限责任公司，融资人评级为AAA（评级机构为上海新世纪资信评估投资服务有限公司）。</w:t>
            </w:r>
          </w:p>
          <w:p w14:paraId="7C3E7E90">
            <w:pPr>
              <w:spacing w:line="200" w:lineRule="exact"/>
            </w:pPr>
            <w:r>
              <w:rPr>
                <w:rFonts w:ascii="方正黑体_GBK" w:hAnsi="方正黑体_GBK" w:eastAsia="方正黑体_GBK" w:cs="宋体"/>
                <w:sz w:val="18"/>
                <w:szCs w:val="18"/>
              </w:rPr>
              <w:t>7.   券商收益凭证：资产类型为证券公司发行的收益凭证，资产到期日不超过理财产品到期日，融资人为山西证券股份有限公司，融资人评级为AAA（评级机构为中诚信国际信用评级有限责任公司）。</w:t>
            </w:r>
          </w:p>
          <w:p w14:paraId="72F957F1">
            <w:pPr>
              <w:spacing w:line="200" w:lineRule="exact"/>
            </w:pPr>
            <w:r>
              <w:rPr>
                <w:rFonts w:ascii="方正黑体_GBK" w:hAnsi="方正黑体_GBK" w:eastAsia="方正黑体_GBK" w:cs="宋体"/>
                <w:sz w:val="18"/>
                <w:szCs w:val="18"/>
              </w:rPr>
              <w:t>8.   券商收益凭证：资产类型为证券公司发行的收益凭证，资产到期日不超过理财产品到期日，融资人为中银国际证券股份有限公司，融资人评级为AAA（评级机构为中诚信国际信用评级有限责任公司）。</w:t>
            </w:r>
          </w:p>
          <w:p w14:paraId="36694BA0">
            <w:pPr>
              <w:spacing w:line="200" w:lineRule="exact"/>
            </w:pPr>
            <w:r>
              <w:rPr>
                <w:rFonts w:ascii="方正黑体_GBK" w:hAnsi="方正黑体_GBK" w:eastAsia="方正黑体_GBK" w:cs="宋体"/>
                <w:sz w:val="18"/>
                <w:szCs w:val="18"/>
              </w:rPr>
              <w:t>9.   券商收益凭证：资产类型为证券公司发行的收益凭证，资产到期日不超过理财产品到期日，融资人为首创证券股份有限公司，融资人评级为AAA（评级机构为中诚信国际信用评级有限责任公司）。</w:t>
            </w:r>
          </w:p>
          <w:p w14:paraId="690D0FDB">
            <w:pPr>
              <w:spacing w:line="200" w:lineRule="exact"/>
            </w:pPr>
            <w:r>
              <w:rPr>
                <w:rFonts w:ascii="方正黑体_GBK" w:hAnsi="方正黑体_GBK" w:eastAsia="方正黑体_GBK" w:cs="宋体"/>
                <w:sz w:val="18"/>
                <w:szCs w:val="18"/>
              </w:rPr>
              <w:t>10.  券商收益凭证：资产类型为证券公司发行的收益凭证，资产到期日不超过理财产品到期日，融资人为国泰海通证券股份有限公司，融资人评级为AAA（评级机构为上海新世纪资信评估投资服务有限公司）。</w:t>
            </w:r>
          </w:p>
          <w:p w14:paraId="54F794A8">
            <w:pPr>
              <w:spacing w:line="200" w:lineRule="exact"/>
            </w:pPr>
            <w:r>
              <w:rPr>
                <w:rFonts w:ascii="方正黑体_GBK" w:hAnsi="方正黑体_GBK" w:eastAsia="方正黑体_GBK" w:cs="宋体"/>
                <w:sz w:val="18"/>
                <w:szCs w:val="18"/>
              </w:rPr>
              <w:t>11.  券商收益凭证：资产类型为证券公司发行的收益凭证，资产到期日不超过理财产品到期日，融资人为中信证券股份有限公司，融资人评级为AAA（评级机构为中诚信国际信用评级有限责任公司）。</w:t>
            </w:r>
          </w:p>
          <w:p w14:paraId="437E27D0">
            <w:pPr>
              <w:spacing w:line="200" w:lineRule="exact"/>
            </w:pPr>
            <w:r>
              <w:rPr>
                <w:rFonts w:ascii="方正黑体_GBK" w:hAnsi="方正黑体_GBK" w:eastAsia="方正黑体_GBK" w:cs="宋体"/>
                <w:sz w:val="18"/>
                <w:szCs w:val="18"/>
              </w:rPr>
              <w:t>12.  券商收益凭证：资产类型为证券公司发行的收益凭证，资产到期日不超过理财产品到期日，融资人为华泰证券股份有限公司，融资人评级为AAA（评级机构为上海新世纪资信评估投资服务有限公司）。</w:t>
            </w:r>
          </w:p>
          <w:p w14:paraId="49551D03">
            <w:pPr>
              <w:spacing w:line="200" w:lineRule="exact"/>
            </w:pPr>
            <w:r>
              <w:rPr>
                <w:rFonts w:ascii="方正黑体_GBK" w:hAnsi="方正黑体_GBK" w:eastAsia="方正黑体_GBK" w:cs="宋体"/>
                <w:sz w:val="18"/>
                <w:szCs w:val="18"/>
              </w:rPr>
              <w:t>13.  券商收益凭证：资产类型为证券公司发行的收益凭证，资产到期日不超过理财产品到期日，融资人为中信建投证券股份有限公司，融资人评级为AAA（评级机构为中诚信国际信用评级有限责任公司）。</w:t>
            </w:r>
          </w:p>
          <w:p w14:paraId="1BC84A36">
            <w:pPr>
              <w:spacing w:line="200" w:lineRule="exact"/>
            </w:pPr>
            <w:r>
              <w:rPr>
                <w:rFonts w:ascii="方正黑体_GBK" w:hAnsi="方正黑体_GBK" w:eastAsia="方正黑体_GBK" w:cs="宋体"/>
                <w:sz w:val="18"/>
                <w:szCs w:val="18"/>
              </w:rPr>
              <w:t>14.  券商收益凭证：资产类型为证券公司发行的收益凭证，资产到期日不超过理财产品到期日，融资人为中国银河证券股份有限公司，融资人评级为AAA（评级机构为联合资信评估股份有限公司）。</w:t>
            </w:r>
          </w:p>
          <w:p w14:paraId="5EA48E83">
            <w:pPr>
              <w:spacing w:line="200" w:lineRule="exact"/>
            </w:pPr>
            <w:r>
              <w:rPr>
                <w:rFonts w:ascii="方正黑体_GBK" w:hAnsi="方正黑体_GBK" w:eastAsia="方正黑体_GBK" w:cs="宋体"/>
                <w:sz w:val="18"/>
                <w:szCs w:val="18"/>
              </w:rPr>
              <w:t>15.  券商收益凭证：资产类型为证券公司发行的收益凭证，资产到期日不超过理财产品到期日，融资人为申万宏源证券有限公司，融资人评级为AAA（评级机构为联合资信评估股份有限公司）。</w:t>
            </w:r>
          </w:p>
          <w:p w14:paraId="009DDE82">
            <w:pPr>
              <w:spacing w:line="200" w:lineRule="exact"/>
            </w:pPr>
            <w:r>
              <w:rPr>
                <w:rFonts w:ascii="方正黑体_GBK" w:hAnsi="方正黑体_GBK" w:eastAsia="方正黑体_GBK" w:cs="宋体"/>
                <w:sz w:val="18"/>
                <w:szCs w:val="18"/>
              </w:rPr>
              <w:t>16.  券商收益凭证：资产类型为证券公司发行的收益凭证，资产到期日不超过理财产品到期日，融资人为中国国际金融股份有限公司，融资人评级为AAA（评级机构为中诚信国际信用评级有限责任公司）。</w:t>
            </w:r>
          </w:p>
          <w:p w14:paraId="49293EE5">
            <w:pPr>
              <w:spacing w:line="200" w:lineRule="exact"/>
            </w:pPr>
            <w:r>
              <w:rPr>
                <w:rFonts w:ascii="方正黑体_GBK" w:hAnsi="方正黑体_GBK" w:eastAsia="方正黑体_GBK" w:cs="宋体"/>
                <w:sz w:val="18"/>
                <w:szCs w:val="18"/>
              </w:rPr>
              <w:t>17.  券商收益凭证：资产类型为证券公司发行的收益凭证，资产到期日不超过理财产品到期日，融资人为招商证券股份有限公司，融资人评级为AAA（评级机构为联合资信评估股份有限公司）。</w:t>
            </w:r>
          </w:p>
          <w:p w14:paraId="09AA1C09">
            <w:pPr>
              <w:spacing w:line="200" w:lineRule="exact"/>
            </w:pPr>
            <w:r>
              <w:rPr>
                <w:rFonts w:ascii="方正黑体_GBK" w:hAnsi="方正黑体_GBK" w:eastAsia="方正黑体_GBK" w:cs="宋体"/>
                <w:sz w:val="18"/>
                <w:szCs w:val="18"/>
              </w:rPr>
              <w:t>18.  券商收益凭证：资产类型为证券公司发行的收益凭证，资产到期日不超过理财产品到期日，融资人为平安证券股份有限公司，融资人评级为AAA（评级机构为中诚信国际信用评级有限责任公司）。</w:t>
            </w:r>
          </w:p>
          <w:p w14:paraId="15658422">
            <w:pPr>
              <w:spacing w:line="200" w:lineRule="exact"/>
            </w:pPr>
            <w:r>
              <w:rPr>
                <w:rFonts w:ascii="方正黑体_GBK" w:hAnsi="方正黑体_GBK" w:eastAsia="方正黑体_GBK" w:cs="宋体"/>
                <w:sz w:val="18"/>
                <w:szCs w:val="18"/>
              </w:rPr>
              <w:t>19.  券商收益凭证：资产类型为证券公司发行的收益凭证，资产到期日不超过理财产品到期日，融资人为广发证券股份有限公司，融资人评级为AAA（评级机构为中诚信国际信用评级有限责任公司）。</w:t>
            </w:r>
          </w:p>
          <w:p w14:paraId="05B13AD8">
            <w:pPr>
              <w:spacing w:line="200" w:lineRule="exact"/>
            </w:pPr>
            <w:r>
              <w:rPr>
                <w:rFonts w:ascii="方正黑体_GBK" w:hAnsi="方正黑体_GBK" w:eastAsia="方正黑体_GBK" w:cs="宋体"/>
                <w:sz w:val="18"/>
                <w:szCs w:val="18"/>
              </w:rPr>
              <w:t>20.  券商收益凭证：资产类型为证券公司发行的收益凭证，资产到期日不超过理财产品到期日，融资人为国信证券股份有限公司，融资人评级为AAA（评级机构为中诚信国际信用评级有限责任公司）。</w:t>
            </w:r>
          </w:p>
          <w:p w14:paraId="0672021D">
            <w:pPr>
              <w:spacing w:line="200" w:lineRule="exact"/>
            </w:pPr>
            <w:r>
              <w:rPr>
                <w:rFonts w:ascii="方正黑体_GBK" w:hAnsi="方正黑体_GBK" w:eastAsia="方正黑体_GBK" w:cs="宋体"/>
                <w:sz w:val="18"/>
                <w:szCs w:val="18"/>
              </w:rPr>
              <w:t>21.  券商收益凭证：资产类型为证券公司发行的收益凭证，资产到期日不超过理财产品到期日，融资人为兴业证券股份有限公司，融资人评级为AAA（评级机构为联合资信评估股份有限公司）。</w:t>
            </w:r>
          </w:p>
          <w:p w14:paraId="6AED711E">
            <w:pPr>
              <w:spacing w:line="200" w:lineRule="exact"/>
            </w:pPr>
            <w:r>
              <w:rPr>
                <w:rFonts w:ascii="方正黑体_GBK" w:hAnsi="方正黑体_GBK" w:eastAsia="方正黑体_GBK" w:cs="宋体"/>
                <w:sz w:val="18"/>
                <w:szCs w:val="18"/>
              </w:rPr>
              <w:t>22.  券商收益凭证：资产类型为证券公司发行的收益凭证，资产到期日不超过理财产品到期日，融资人为光大证券股份有限公司，融资人评级为AAA（评级机构为联合资信评估股份有限公司）。</w:t>
            </w:r>
          </w:p>
          <w:p w14:paraId="327FD83A">
            <w:pPr>
              <w:spacing w:line="200" w:lineRule="exact"/>
            </w:pPr>
            <w:r>
              <w:rPr>
                <w:rFonts w:ascii="方正黑体_GBK" w:hAnsi="方正黑体_GBK" w:eastAsia="方正黑体_GBK" w:cs="宋体"/>
                <w:sz w:val="18"/>
                <w:szCs w:val="18"/>
              </w:rPr>
              <w:t>23.  券商收益凭证：资产类型为证券公司发行的收益凭证，资产到期日不超过理财产品到期日，融资人为华鑫证券有限责任公司，融资人评级为AA+（评级机构为上海新世纪资信评估投资服务有限公司）。</w:t>
            </w:r>
          </w:p>
          <w:p w14:paraId="7B289195">
            <w:pPr>
              <w:spacing w:line="200" w:lineRule="exact"/>
            </w:pPr>
            <w:r>
              <w:rPr>
                <w:rFonts w:ascii="方正黑体_GBK" w:hAnsi="方正黑体_GBK" w:eastAsia="方正黑体_GBK" w:cs="宋体"/>
                <w:sz w:val="18"/>
                <w:szCs w:val="18"/>
              </w:rPr>
              <w:t>24.  券商收益凭证：资产类型为证券公司发行的收益凭证，资产到期日不超过理财产品到期日，融资人为财通证券股份有限公司，融资人评级为AAA（评级机构为中诚信国际信用评级有限责任公司）。</w:t>
            </w:r>
          </w:p>
          <w:p w14:paraId="3745685A">
            <w:pPr>
              <w:spacing w:line="200" w:lineRule="exact"/>
            </w:pPr>
            <w:r>
              <w:rPr>
                <w:rFonts w:ascii="方正黑体_GBK" w:hAnsi="方正黑体_GBK" w:eastAsia="方正黑体_GBK" w:cs="宋体"/>
                <w:sz w:val="18"/>
                <w:szCs w:val="18"/>
              </w:rPr>
              <w:t>25.  券商收益凭证：资产类型为证券公司发行的收益凭证，资产到期日不超过理财产品到期日，融资人为长江证券股份有限公司，融资人评级为AAA（评级机构为联合资信评估股份有限公司）。</w:t>
            </w:r>
          </w:p>
          <w:p w14:paraId="0197487D">
            <w:pPr>
              <w:spacing w:line="200" w:lineRule="exact"/>
            </w:pPr>
            <w:r>
              <w:rPr>
                <w:rFonts w:ascii="方正黑体_GBK" w:hAnsi="方正黑体_GBK" w:eastAsia="方正黑体_GBK" w:cs="宋体"/>
                <w:sz w:val="18"/>
                <w:szCs w:val="18"/>
              </w:rPr>
              <w:t>26.  券商收益凭证：资产类型为证券公司发行的收益凭证，资产到期日不超过理财产品到期日，融资人为国金证券股份有限公司，融资人评级为AAA（评级机构为上海新世纪资信评估投资服务有限公司）。</w:t>
            </w:r>
          </w:p>
          <w:p w14:paraId="013EFABE">
            <w:pPr>
              <w:spacing w:line="200" w:lineRule="exact"/>
            </w:pPr>
            <w:r>
              <w:rPr>
                <w:rFonts w:ascii="方正黑体_GBK" w:hAnsi="方正黑体_GBK" w:eastAsia="方正黑体_GBK" w:cs="宋体"/>
                <w:sz w:val="18"/>
                <w:szCs w:val="18"/>
              </w:rPr>
              <w:t>27.  券商收益凭证：资产类型为证券公司发行的收益凭证，资产到期日不超过理财产品到期日，融资人为东方证券股份有限公司，融资人评级为AAA（评级机构为中诚信国际信用评级有限责任公司）。</w:t>
            </w:r>
          </w:p>
          <w:p w14:paraId="1BBD0B51">
            <w:pPr>
              <w:spacing w:line="200" w:lineRule="exact"/>
            </w:pPr>
            <w:r>
              <w:rPr>
                <w:rFonts w:ascii="方正黑体_GBK" w:hAnsi="方正黑体_GBK" w:eastAsia="方正黑体_GBK" w:cs="宋体"/>
                <w:sz w:val="18"/>
                <w:szCs w:val="18"/>
              </w:rPr>
              <w:t>28.  券商收益凭证：资产类型为证券公司发行的收益凭证，资产到期日不超过理财产品到期日，融资人为国投证券股份有限公司，融资人评级为AAA（评级机构为联合资信评估股份有限公司）。</w:t>
            </w:r>
          </w:p>
          <w:p w14:paraId="3750B239">
            <w:pPr>
              <w:spacing w:line="200" w:lineRule="exact"/>
            </w:pPr>
            <w:r>
              <w:rPr>
                <w:rFonts w:ascii="方正黑体_GBK" w:hAnsi="方正黑体_GBK" w:eastAsia="方正黑体_GBK" w:cs="宋体"/>
                <w:b/>
                <w:sz w:val="18"/>
                <w:szCs w:val="18"/>
              </w:rPr>
              <w:t>以上资产剩余期限均不超过产品期限。</w:t>
            </w:r>
          </w:p>
          <w:p w14:paraId="1AD56FD9">
            <w:pPr>
              <w:spacing w:line="200" w:lineRule="exact"/>
            </w:pPr>
            <w:r>
              <w:rPr>
                <w:rFonts w:ascii="方正黑体_GBK" w:hAnsi="方正黑体_GBK" w:eastAsia="方正黑体_GBK"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14:paraId="7600B3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494B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683F383">
            <w:pPr>
              <w:spacing w:line="200" w:lineRule="exact"/>
            </w:pPr>
            <w:r>
              <w:rPr>
                <w:rFonts w:ascii="方正黑体_GBK" w:hAnsi="方正黑体_GBK" w:eastAsia="方正黑体_GBK" w:cs="宋体"/>
                <w:sz w:val="18"/>
                <w:szCs w:val="18"/>
              </w:rPr>
              <w:t>A份额：业绩比较基准为年化2.4%-2.65% 。</w:t>
            </w:r>
          </w:p>
          <w:p w14:paraId="3AA983FB">
            <w:pPr>
              <w:spacing w:line="200" w:lineRule="exact"/>
            </w:pPr>
            <w:r>
              <w:rPr>
                <w:rFonts w:ascii="方正黑体_GBK" w:hAnsi="方正黑体_GBK" w:eastAsia="方正黑体_GBK" w:cs="宋体"/>
                <w:sz w:val="18"/>
                <w:szCs w:val="18"/>
              </w:rPr>
              <w:t>B份额：业绩比较基准为年化2.5%-2.75% 。</w:t>
            </w:r>
          </w:p>
          <w:p w14:paraId="2C79C407">
            <w:pPr>
              <w:spacing w:line="200" w:lineRule="exact"/>
            </w:pPr>
            <w:r>
              <w:rPr>
                <w:rFonts w:ascii="方正黑体_GBK" w:hAnsi="方正黑体_GBK" w:eastAsia="方正黑体_GBK" w:cs="宋体"/>
                <w:sz w:val="18"/>
                <w:szCs w:val="18"/>
              </w:rPr>
              <w:t>C份额：业绩比较基准为年化2.6%-2.85% 。</w:t>
            </w:r>
          </w:p>
          <w:p w14:paraId="586657C8">
            <w:pPr>
              <w:spacing w:line="200" w:lineRule="exact"/>
            </w:pPr>
            <w:r>
              <w:rPr>
                <w:rFonts w:ascii="方正黑体_GBK" w:hAnsi="方正黑体_GBK" w:eastAsia="方正黑体_GBK" w:cs="宋体"/>
                <w:sz w:val="18"/>
                <w:szCs w:val="18"/>
              </w:rPr>
              <w:t>L份额：业绩比较基准为年化2.65%-2.9% 。</w:t>
            </w:r>
          </w:p>
          <w:p w14:paraId="6ADE1D55">
            <w:pPr>
              <w:spacing w:line="200" w:lineRule="exact"/>
            </w:pPr>
            <w:r>
              <w:rPr>
                <w:rFonts w:ascii="方正黑体_GBK" w:hAnsi="方正黑体_GBK" w:eastAsia="方正黑体_GBK" w:cs="宋体"/>
                <w:sz w:val="18"/>
                <w:szCs w:val="18"/>
              </w:rPr>
              <w:t>M份额：业绩比较基准为年化2.4%-2.65% 。</w:t>
            </w:r>
          </w:p>
          <w:p w14:paraId="6A71B6ED">
            <w:pPr>
              <w:spacing w:line="200" w:lineRule="exact"/>
            </w:pPr>
            <w:r>
              <w:rPr>
                <w:rFonts w:ascii="方正黑体_GBK" w:hAnsi="方正黑体_GBK" w:eastAsia="方正黑体_GBK" w:cs="宋体"/>
                <w:sz w:val="18"/>
                <w:szCs w:val="18"/>
              </w:rPr>
              <w:t>N份额：业绩比较基准为年化2.6%-2.85% 。</w:t>
            </w:r>
          </w:p>
          <w:p w14:paraId="220B3DCD">
            <w:pPr>
              <w:spacing w:line="200" w:lineRule="exact"/>
            </w:pPr>
            <w:r>
              <w:rPr>
                <w:rFonts w:ascii="方正黑体_GBK" w:hAnsi="方正黑体_GBK" w:eastAsia="方正黑体_GBK" w:cs="宋体"/>
                <w:sz w:val="18"/>
                <w:szCs w:val="18"/>
              </w:rPr>
              <w:t>O份额：业绩比较基准为年化2.5%-2.75% 。</w:t>
            </w:r>
          </w:p>
          <w:p w14:paraId="0B46EABD">
            <w:pPr>
              <w:spacing w:line="200" w:lineRule="exact"/>
            </w:pPr>
            <w:r>
              <w:rPr>
                <w:rFonts w:ascii="方正黑体_GBK" w:hAnsi="方正黑体_GBK" w:eastAsia="方正黑体_GBK" w:cs="宋体"/>
                <w:sz w:val="18"/>
                <w:szCs w:val="18"/>
              </w:rPr>
              <w:t>A2份额：业绩比较基准为年化2.35%-2.6% 。</w:t>
            </w:r>
          </w:p>
          <w:p w14:paraId="2B8E4910">
            <w:pPr>
              <w:spacing w:line="200" w:lineRule="exact"/>
            </w:pPr>
            <w:r>
              <w:rPr>
                <w:rFonts w:ascii="方正黑体_GBK" w:hAnsi="方正黑体_GBK" w:eastAsia="方正黑体_GBK" w:cs="宋体"/>
                <w:sz w:val="18"/>
                <w:szCs w:val="18"/>
              </w:rPr>
              <w:t>E2份额：业绩比较基准为年化2.6%-2.85% 。</w:t>
            </w:r>
          </w:p>
          <w:p w14:paraId="453C2588">
            <w:pPr>
              <w:spacing w:line="200" w:lineRule="exact"/>
            </w:pPr>
            <w:r>
              <w:rPr>
                <w:rFonts w:ascii="方正黑体_GBK" w:hAnsi="方正黑体_GBK" w:eastAsia="方正黑体_GBK" w:cs="宋体"/>
                <w:sz w:val="18"/>
                <w:szCs w:val="18"/>
              </w:rPr>
              <w:t>F2份额：业绩比较基准为年化2.45%-2.7% 。</w:t>
            </w:r>
          </w:p>
          <w:p w14:paraId="21B448E2">
            <w:pPr>
              <w:spacing w:line="200" w:lineRule="exact"/>
            </w:pPr>
            <w:r>
              <w:rPr>
                <w:rFonts w:ascii="方正黑体_GBK" w:hAnsi="方正黑体_GBK" w:eastAsia="方正黑体_GBK" w:cs="宋体"/>
                <w:sz w:val="18"/>
                <w:szCs w:val="18"/>
              </w:rPr>
              <w:t>G2份额：业绩比较基准为年化2.6%-2.85% 。</w:t>
            </w:r>
          </w:p>
          <w:p w14:paraId="78EE9F2A">
            <w:pPr>
              <w:spacing w:line="200" w:lineRule="exact"/>
            </w:pPr>
            <w:r>
              <w:rPr>
                <w:rFonts w:ascii="方正黑体_GBK" w:hAnsi="方正黑体_GBK" w:eastAsia="方正黑体_GBK" w:cs="宋体"/>
                <w:sz w:val="18"/>
                <w:szCs w:val="18"/>
              </w:rPr>
              <w:t>H2份额：业绩比较基准为年化2.6%-2.85% 。</w:t>
            </w:r>
          </w:p>
          <w:p w14:paraId="4C9C242E">
            <w:pPr>
              <w:spacing w:line="200" w:lineRule="exact"/>
            </w:pPr>
            <w:r>
              <w:rPr>
                <w:rFonts w:ascii="方正黑体_GBK" w:hAnsi="方正黑体_GBK" w:eastAsia="方正黑体_GBK" w:cs="宋体"/>
                <w:sz w:val="18"/>
                <w:szCs w:val="18"/>
              </w:rPr>
              <w:t>I2份额：业绩比较基准为年化2.5%-2.75% 。</w:t>
            </w:r>
          </w:p>
          <w:p w14:paraId="337E3793">
            <w:pPr>
              <w:spacing w:line="200" w:lineRule="exact"/>
            </w:pPr>
            <w:r>
              <w:rPr>
                <w:rFonts w:ascii="方正黑体_GBK" w:hAnsi="方正黑体_GBK" w:eastAsia="方正黑体_GBK" w:cs="宋体"/>
                <w:sz w:val="18"/>
                <w:szCs w:val="18"/>
              </w:rPr>
              <w:t>Q份额：业绩比较基准为年化2.55%-2.8% 。</w:t>
            </w:r>
          </w:p>
          <w:p w14:paraId="43B653DE">
            <w:pPr>
              <w:spacing w:line="200" w:lineRule="exact"/>
            </w:pPr>
            <w:r>
              <w:rPr>
                <w:rFonts w:ascii="方正黑体_GBK" w:hAnsi="方正黑体_GBK" w:eastAsia="方正黑体_GBK" w:cs="宋体"/>
                <w:sz w:val="18"/>
                <w:szCs w:val="18"/>
              </w:rPr>
              <w:t>Q1份额：业绩比较基准为年化2.53%-2.78% 。</w:t>
            </w:r>
          </w:p>
          <w:p w14:paraId="2CB547A5">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3C50E99D">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4E01BD70">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2F321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5BFAE6">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5A4C6EA4">
            <w:pPr>
              <w:spacing w:line="200" w:lineRule="exact"/>
            </w:pPr>
            <w:r>
              <w:rPr>
                <w:rFonts w:ascii="方正黑体_GBK" w:hAnsi="方正黑体_GBK" w:eastAsia="方正黑体_GBK" w:cs="宋体"/>
                <w:b/>
                <w:sz w:val="18"/>
                <w:szCs w:val="18"/>
              </w:rPr>
              <w:t>认/申购费：本理财产品暂不收取认/申购费。</w:t>
            </w:r>
          </w:p>
          <w:p w14:paraId="6F65C1A7">
            <w:pPr>
              <w:spacing w:line="200" w:lineRule="exact"/>
            </w:pPr>
            <w:r>
              <w:rPr>
                <w:rFonts w:ascii="方正黑体_GBK" w:hAnsi="方正黑体_GBK" w:eastAsia="方正黑体_GBK" w:cs="宋体"/>
                <w:b/>
                <w:sz w:val="18"/>
                <w:szCs w:val="18"/>
              </w:rPr>
              <w:t>赎回费：本理财产品暂不收取赎回费。</w:t>
            </w:r>
          </w:p>
          <w:p w14:paraId="4A6141D8">
            <w:pPr>
              <w:spacing w:line="200" w:lineRule="exact"/>
            </w:pPr>
            <w:r>
              <w:rPr>
                <w:rFonts w:ascii="方正黑体_GBK" w:hAnsi="方正黑体_GBK" w:eastAsia="方正黑体_GBK" w:cs="宋体"/>
                <w:b/>
                <w:sz w:val="18"/>
                <w:szCs w:val="18"/>
              </w:rPr>
              <w:t>销售费：</w:t>
            </w:r>
          </w:p>
          <w:p w14:paraId="2A82CE56">
            <w:pPr>
              <w:spacing w:line="200" w:lineRule="exact"/>
            </w:pPr>
            <w:r>
              <w:rPr>
                <w:rFonts w:ascii="方正黑体_GBK" w:hAnsi="方正黑体_GBK" w:eastAsia="方正黑体_GBK" w:cs="宋体"/>
                <w:b/>
                <w:sz w:val="18"/>
                <w:szCs w:val="18"/>
              </w:rPr>
              <w:t>A份额：</w:t>
            </w:r>
          </w:p>
          <w:p w14:paraId="7CE61FE9">
            <w:pPr>
              <w:spacing w:line="200" w:lineRule="exact"/>
            </w:pPr>
            <w:r>
              <w:rPr>
                <w:rFonts w:ascii="方正黑体_GBK" w:hAnsi="方正黑体_GBK" w:eastAsia="方正黑体_GBK" w:cs="宋体"/>
                <w:b/>
                <w:sz w:val="18"/>
                <w:szCs w:val="18"/>
              </w:rPr>
              <w:t>本理财产品按前一日理财产品资产净值收取年化0.2%的销售费，按日计提。</w:t>
            </w:r>
          </w:p>
          <w:p w14:paraId="4E81881B">
            <w:pPr>
              <w:spacing w:line="200" w:lineRule="exact"/>
            </w:pPr>
            <w:r>
              <w:rPr>
                <w:rFonts w:ascii="方正黑体_GBK" w:hAnsi="方正黑体_GBK" w:eastAsia="方正黑体_GBK" w:cs="宋体"/>
                <w:b/>
                <w:sz w:val="18"/>
                <w:szCs w:val="18"/>
              </w:rPr>
              <w:t>每日计提的销售费=前一日理财产品资产净值×年化销售费率÷365</w:t>
            </w:r>
          </w:p>
          <w:p w14:paraId="34E0B553">
            <w:pPr>
              <w:spacing w:line="200" w:lineRule="exact"/>
            </w:pPr>
            <w:r>
              <w:rPr>
                <w:rFonts w:ascii="方正黑体_GBK" w:hAnsi="方正黑体_GBK" w:eastAsia="方正黑体_GBK" w:cs="宋体"/>
                <w:b/>
                <w:sz w:val="18"/>
                <w:szCs w:val="18"/>
              </w:rPr>
              <w:t>B份额，I2份额：</w:t>
            </w:r>
          </w:p>
          <w:p w14:paraId="7F7923C7">
            <w:pPr>
              <w:spacing w:line="200" w:lineRule="exact"/>
            </w:pPr>
            <w:r>
              <w:rPr>
                <w:rFonts w:ascii="方正黑体_GBK" w:hAnsi="方正黑体_GBK" w:eastAsia="方正黑体_GBK" w:cs="宋体"/>
                <w:b/>
                <w:sz w:val="18"/>
                <w:szCs w:val="18"/>
              </w:rPr>
              <w:t>本理财产品按前一日理财产品资产净值收取年化0.15%的销售费，按日计提。</w:t>
            </w:r>
          </w:p>
          <w:p w14:paraId="32FE17AB">
            <w:pPr>
              <w:spacing w:line="200" w:lineRule="exact"/>
            </w:pPr>
            <w:r>
              <w:rPr>
                <w:rFonts w:ascii="方正黑体_GBK" w:hAnsi="方正黑体_GBK" w:eastAsia="方正黑体_GBK" w:cs="宋体"/>
                <w:b/>
                <w:sz w:val="18"/>
                <w:szCs w:val="18"/>
              </w:rPr>
              <w:t>每日计提的销售费=前一日理财产品资产净值×年化销售费率÷365</w:t>
            </w:r>
          </w:p>
          <w:p w14:paraId="5266A090">
            <w:pPr>
              <w:spacing w:line="200" w:lineRule="exact"/>
            </w:pPr>
            <w:r>
              <w:rPr>
                <w:rFonts w:ascii="方正黑体_GBK" w:hAnsi="方正黑体_GBK" w:eastAsia="方正黑体_GBK" w:cs="宋体"/>
                <w:b/>
                <w:sz w:val="18"/>
                <w:szCs w:val="18"/>
              </w:rPr>
              <w:t>C份额，L份额，G2份额：</w:t>
            </w:r>
          </w:p>
          <w:p w14:paraId="37E541A4">
            <w:pPr>
              <w:spacing w:line="200" w:lineRule="exact"/>
            </w:pPr>
            <w:r>
              <w:rPr>
                <w:rFonts w:ascii="方正黑体_GBK" w:hAnsi="方正黑体_GBK" w:eastAsia="方正黑体_GBK" w:cs="宋体"/>
                <w:b/>
                <w:sz w:val="18"/>
                <w:szCs w:val="18"/>
              </w:rPr>
              <w:t>本理财产品按前一日理财产品资产净值收取年化0.05%的销售费，按日计提。</w:t>
            </w:r>
          </w:p>
          <w:p w14:paraId="12EED5E9">
            <w:pPr>
              <w:spacing w:line="200" w:lineRule="exact"/>
            </w:pPr>
            <w:r>
              <w:rPr>
                <w:rFonts w:ascii="方正黑体_GBK" w:hAnsi="方正黑体_GBK" w:eastAsia="方正黑体_GBK" w:cs="宋体"/>
                <w:b/>
                <w:sz w:val="18"/>
                <w:szCs w:val="18"/>
              </w:rPr>
              <w:t>每日计提的销售费=前一日理财产品资产净值×年化销售费率÷365</w:t>
            </w:r>
          </w:p>
          <w:p w14:paraId="7C454757">
            <w:pPr>
              <w:spacing w:line="200" w:lineRule="exact"/>
            </w:pPr>
            <w:r>
              <w:rPr>
                <w:rFonts w:ascii="方正黑体_GBK" w:hAnsi="方正黑体_GBK" w:eastAsia="方正黑体_GBK" w:cs="宋体"/>
                <w:b/>
                <w:sz w:val="18"/>
                <w:szCs w:val="18"/>
              </w:rPr>
              <w:t>M份额：</w:t>
            </w:r>
          </w:p>
          <w:p w14:paraId="5165C2D2">
            <w:pPr>
              <w:spacing w:line="200" w:lineRule="exact"/>
            </w:pPr>
            <w:r>
              <w:rPr>
                <w:rFonts w:ascii="方正黑体_GBK" w:hAnsi="方正黑体_GBK" w:eastAsia="方正黑体_GBK" w:cs="宋体"/>
                <w:b/>
                <w:sz w:val="18"/>
                <w:szCs w:val="18"/>
              </w:rPr>
              <w:t>本理财产品一次性收取年化0.3%的销售费，按日摊销。</w:t>
            </w:r>
          </w:p>
          <w:p w14:paraId="3652E9DB">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59309CEF">
            <w:pPr>
              <w:spacing w:line="200" w:lineRule="exact"/>
            </w:pPr>
            <w:r>
              <w:rPr>
                <w:rFonts w:ascii="方正黑体_GBK" w:hAnsi="方正黑体_GBK" w:eastAsia="方正黑体_GBK" w:cs="宋体"/>
                <w:b/>
                <w:sz w:val="18"/>
                <w:szCs w:val="18"/>
              </w:rPr>
              <w:t>N份额：</w:t>
            </w:r>
          </w:p>
          <w:p w14:paraId="3FF87055">
            <w:pPr>
              <w:spacing w:line="200" w:lineRule="exact"/>
            </w:pPr>
            <w:r>
              <w:rPr>
                <w:rFonts w:ascii="方正黑体_GBK" w:hAnsi="方正黑体_GBK" w:eastAsia="方正黑体_GBK" w:cs="宋体"/>
                <w:b/>
                <w:sz w:val="18"/>
                <w:szCs w:val="18"/>
              </w:rPr>
              <w:t>本理财产品一次性收取年化0.1%的销售费，按日摊销。</w:t>
            </w:r>
          </w:p>
          <w:p w14:paraId="5B532778">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0F8996C9">
            <w:pPr>
              <w:spacing w:line="200" w:lineRule="exact"/>
            </w:pPr>
            <w:r>
              <w:rPr>
                <w:rFonts w:ascii="方正黑体_GBK" w:hAnsi="方正黑体_GBK" w:eastAsia="方正黑体_GBK" w:cs="宋体"/>
                <w:b/>
                <w:sz w:val="18"/>
                <w:szCs w:val="18"/>
              </w:rPr>
              <w:t>O份额：</w:t>
            </w:r>
          </w:p>
          <w:p w14:paraId="5F99F903">
            <w:pPr>
              <w:spacing w:line="200" w:lineRule="exact"/>
            </w:pPr>
            <w:r>
              <w:rPr>
                <w:rFonts w:ascii="方正黑体_GBK" w:hAnsi="方正黑体_GBK" w:eastAsia="方正黑体_GBK" w:cs="宋体"/>
                <w:b/>
                <w:sz w:val="18"/>
                <w:szCs w:val="18"/>
              </w:rPr>
              <w:t>本理财产品一次性收取年化0.2%的销售费，按日摊销。</w:t>
            </w:r>
          </w:p>
          <w:p w14:paraId="7C8E1718">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57525AD3">
            <w:pPr>
              <w:spacing w:line="200" w:lineRule="exact"/>
            </w:pPr>
            <w:r>
              <w:rPr>
                <w:rFonts w:ascii="方正黑体_GBK" w:hAnsi="方正黑体_GBK" w:eastAsia="方正黑体_GBK" w:cs="宋体"/>
                <w:b/>
                <w:sz w:val="18"/>
                <w:szCs w:val="18"/>
              </w:rPr>
              <w:t>A2份额，F2份额：</w:t>
            </w:r>
          </w:p>
          <w:p w14:paraId="5901E712">
            <w:pPr>
              <w:spacing w:line="200" w:lineRule="exact"/>
            </w:pPr>
            <w:r>
              <w:rPr>
                <w:rFonts w:ascii="方正黑体_GBK" w:hAnsi="方正黑体_GBK" w:eastAsia="方正黑体_GBK" w:cs="宋体"/>
                <w:b/>
                <w:sz w:val="18"/>
                <w:szCs w:val="18"/>
              </w:rPr>
              <w:t>本理财产品按前一日理财产品资产净值收取年化0.25%的销售费，按日计提。</w:t>
            </w:r>
          </w:p>
          <w:p w14:paraId="13433912">
            <w:pPr>
              <w:spacing w:line="200" w:lineRule="exact"/>
            </w:pPr>
            <w:r>
              <w:rPr>
                <w:rFonts w:ascii="方正黑体_GBK" w:hAnsi="方正黑体_GBK" w:eastAsia="方正黑体_GBK" w:cs="宋体"/>
                <w:b/>
                <w:sz w:val="18"/>
                <w:szCs w:val="18"/>
              </w:rPr>
              <w:t>每日计提的销售费=前一日理财产品资产净值×年化销售费率÷365</w:t>
            </w:r>
          </w:p>
          <w:p w14:paraId="365330E6">
            <w:pPr>
              <w:spacing w:line="200" w:lineRule="exact"/>
            </w:pPr>
            <w:r>
              <w:rPr>
                <w:rFonts w:ascii="方正黑体_GBK" w:hAnsi="方正黑体_GBK" w:eastAsia="方正黑体_GBK" w:cs="宋体"/>
                <w:b/>
                <w:sz w:val="18"/>
                <w:szCs w:val="18"/>
              </w:rPr>
              <w:t>E2份额，H2份额，Q份额：</w:t>
            </w:r>
          </w:p>
          <w:p w14:paraId="770D6197">
            <w:pPr>
              <w:spacing w:line="200" w:lineRule="exact"/>
            </w:pPr>
            <w:r>
              <w:rPr>
                <w:rFonts w:ascii="方正黑体_GBK" w:hAnsi="方正黑体_GBK" w:eastAsia="方正黑体_GBK" w:cs="宋体"/>
                <w:b/>
                <w:sz w:val="18"/>
                <w:szCs w:val="18"/>
              </w:rPr>
              <w:t>本理财产品按前一日理财产品资产净值收取年化0.1%的销售费，按日计提。</w:t>
            </w:r>
          </w:p>
          <w:p w14:paraId="3F5F3F0B">
            <w:pPr>
              <w:spacing w:line="200" w:lineRule="exact"/>
            </w:pPr>
            <w:r>
              <w:rPr>
                <w:rFonts w:ascii="方正黑体_GBK" w:hAnsi="方正黑体_GBK" w:eastAsia="方正黑体_GBK" w:cs="宋体"/>
                <w:b/>
                <w:sz w:val="18"/>
                <w:szCs w:val="18"/>
              </w:rPr>
              <w:t>每日计提的销售费=前一日理财产品资产净值×年化销售费率÷365</w:t>
            </w:r>
          </w:p>
          <w:p w14:paraId="2C013B59">
            <w:pPr>
              <w:spacing w:line="200" w:lineRule="exact"/>
            </w:pPr>
            <w:r>
              <w:rPr>
                <w:rFonts w:ascii="方正黑体_GBK" w:hAnsi="方正黑体_GBK" w:eastAsia="方正黑体_GBK" w:cs="宋体"/>
                <w:b/>
                <w:sz w:val="18"/>
                <w:szCs w:val="18"/>
              </w:rPr>
              <w:t>Q1份额：</w:t>
            </w:r>
          </w:p>
          <w:p w14:paraId="63008FB6">
            <w:pPr>
              <w:spacing w:line="200" w:lineRule="exact"/>
            </w:pPr>
            <w:r>
              <w:rPr>
                <w:rFonts w:ascii="方正黑体_GBK" w:hAnsi="方正黑体_GBK" w:eastAsia="方正黑体_GBK" w:cs="宋体"/>
                <w:b/>
                <w:sz w:val="18"/>
                <w:szCs w:val="18"/>
              </w:rPr>
              <w:t>本理财产品按前一日理财产品资产净值收取年化0.17%的销售费，按日计提。</w:t>
            </w:r>
          </w:p>
          <w:p w14:paraId="278995F5">
            <w:pPr>
              <w:spacing w:line="200" w:lineRule="exact"/>
            </w:pPr>
            <w:r>
              <w:rPr>
                <w:rFonts w:ascii="方正黑体_GBK" w:hAnsi="方正黑体_GBK" w:eastAsia="方正黑体_GBK" w:cs="宋体"/>
                <w:b/>
                <w:sz w:val="18"/>
                <w:szCs w:val="18"/>
              </w:rPr>
              <w:t>每日计提的销售费=前一日理财产品资产净值×年化销售费率÷365</w:t>
            </w:r>
          </w:p>
          <w:p w14:paraId="60086A74">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0D5FC9AF">
            <w:pPr>
              <w:spacing w:line="200" w:lineRule="exact"/>
            </w:pPr>
            <w:r>
              <w:rPr>
                <w:rFonts w:ascii="方正黑体_GBK" w:hAnsi="方正黑体_GBK" w:eastAsia="方正黑体_GBK" w:cs="宋体"/>
                <w:b/>
                <w:sz w:val="18"/>
                <w:szCs w:val="18"/>
              </w:rPr>
              <w:t>A份额：固定管理费年化0.2%</w:t>
            </w:r>
          </w:p>
          <w:p w14:paraId="4472E016">
            <w:pPr>
              <w:spacing w:line="200" w:lineRule="exact"/>
            </w:pPr>
            <w:r>
              <w:rPr>
                <w:rFonts w:ascii="方正黑体_GBK" w:hAnsi="方正黑体_GBK" w:eastAsia="方正黑体_GBK" w:cs="宋体"/>
                <w:b/>
                <w:sz w:val="18"/>
                <w:szCs w:val="18"/>
              </w:rPr>
              <w:t>B份额：固定管理费年化0.15%</w:t>
            </w:r>
          </w:p>
          <w:p w14:paraId="007FCFD4">
            <w:pPr>
              <w:spacing w:line="200" w:lineRule="exact"/>
            </w:pPr>
            <w:r>
              <w:rPr>
                <w:rFonts w:ascii="方正黑体_GBK" w:hAnsi="方正黑体_GBK" w:eastAsia="方正黑体_GBK" w:cs="宋体"/>
                <w:b/>
                <w:sz w:val="18"/>
                <w:szCs w:val="18"/>
              </w:rPr>
              <w:t>C份额：固定管理费年化0.15%</w:t>
            </w:r>
          </w:p>
          <w:p w14:paraId="52E1C4FB">
            <w:pPr>
              <w:spacing w:line="200" w:lineRule="exact"/>
            </w:pPr>
            <w:r>
              <w:rPr>
                <w:rFonts w:ascii="方正黑体_GBK" w:hAnsi="方正黑体_GBK" w:eastAsia="方正黑体_GBK" w:cs="宋体"/>
                <w:b/>
                <w:sz w:val="18"/>
                <w:szCs w:val="18"/>
              </w:rPr>
              <w:t>L份额：固定管理费年化0.1%</w:t>
            </w:r>
          </w:p>
          <w:p w14:paraId="0405BC65">
            <w:pPr>
              <w:spacing w:line="200" w:lineRule="exact"/>
            </w:pPr>
            <w:r>
              <w:rPr>
                <w:rFonts w:ascii="方正黑体_GBK" w:hAnsi="方正黑体_GBK" w:eastAsia="方正黑体_GBK" w:cs="宋体"/>
                <w:b/>
                <w:sz w:val="18"/>
                <w:szCs w:val="18"/>
              </w:rPr>
              <w:t>M份额：固定管理费年化0.1%</w:t>
            </w:r>
          </w:p>
          <w:p w14:paraId="4D4A2487">
            <w:pPr>
              <w:spacing w:line="200" w:lineRule="exact"/>
            </w:pPr>
            <w:r>
              <w:rPr>
                <w:rFonts w:ascii="方正黑体_GBK" w:hAnsi="方正黑体_GBK" w:eastAsia="方正黑体_GBK" w:cs="宋体"/>
                <w:b/>
                <w:sz w:val="18"/>
                <w:szCs w:val="18"/>
              </w:rPr>
              <w:t>N份额：固定管理费年化0.1%</w:t>
            </w:r>
          </w:p>
          <w:p w14:paraId="314B238D">
            <w:pPr>
              <w:spacing w:line="200" w:lineRule="exact"/>
            </w:pPr>
            <w:r>
              <w:rPr>
                <w:rFonts w:ascii="方正黑体_GBK" w:hAnsi="方正黑体_GBK" w:eastAsia="方正黑体_GBK" w:cs="宋体"/>
                <w:b/>
                <w:sz w:val="18"/>
                <w:szCs w:val="18"/>
              </w:rPr>
              <w:t>O份额：固定管理费年化0.1%</w:t>
            </w:r>
          </w:p>
          <w:p w14:paraId="3BE259D0">
            <w:pPr>
              <w:spacing w:line="200" w:lineRule="exact"/>
            </w:pPr>
            <w:r>
              <w:rPr>
                <w:rFonts w:ascii="方正黑体_GBK" w:hAnsi="方正黑体_GBK" w:eastAsia="方正黑体_GBK" w:cs="宋体"/>
                <w:b/>
                <w:sz w:val="18"/>
                <w:szCs w:val="18"/>
              </w:rPr>
              <w:t>A2份额：固定管理费年化0.2%</w:t>
            </w:r>
          </w:p>
          <w:p w14:paraId="2C392D98">
            <w:pPr>
              <w:spacing w:line="200" w:lineRule="exact"/>
            </w:pPr>
            <w:r>
              <w:rPr>
                <w:rFonts w:ascii="方正黑体_GBK" w:hAnsi="方正黑体_GBK" w:eastAsia="方正黑体_GBK" w:cs="宋体"/>
                <w:b/>
                <w:sz w:val="18"/>
                <w:szCs w:val="18"/>
              </w:rPr>
              <w:t>E2份额：固定管理费年化0.1%</w:t>
            </w:r>
          </w:p>
          <w:p w14:paraId="39C67247">
            <w:pPr>
              <w:spacing w:line="200" w:lineRule="exact"/>
            </w:pPr>
            <w:r>
              <w:rPr>
                <w:rFonts w:ascii="方正黑体_GBK" w:hAnsi="方正黑体_GBK" w:eastAsia="方正黑体_GBK" w:cs="宋体"/>
                <w:b/>
                <w:sz w:val="18"/>
                <w:szCs w:val="18"/>
              </w:rPr>
              <w:t>F2份额：固定管理费年化0.1%</w:t>
            </w:r>
          </w:p>
          <w:p w14:paraId="350FE31B">
            <w:pPr>
              <w:spacing w:line="200" w:lineRule="exact"/>
            </w:pPr>
            <w:r>
              <w:rPr>
                <w:rFonts w:ascii="方正黑体_GBK" w:hAnsi="方正黑体_GBK" w:eastAsia="方正黑体_GBK" w:cs="宋体"/>
                <w:b/>
                <w:sz w:val="18"/>
                <w:szCs w:val="18"/>
              </w:rPr>
              <w:t>G2份额：固定管理费年化0.15%</w:t>
            </w:r>
          </w:p>
          <w:p w14:paraId="78E7A26F">
            <w:pPr>
              <w:spacing w:line="200" w:lineRule="exact"/>
            </w:pPr>
            <w:r>
              <w:rPr>
                <w:rFonts w:ascii="方正黑体_GBK" w:hAnsi="方正黑体_GBK" w:eastAsia="方正黑体_GBK" w:cs="宋体"/>
                <w:b/>
                <w:sz w:val="18"/>
                <w:szCs w:val="18"/>
              </w:rPr>
              <w:t>H2份额：固定管理费年化0.1%</w:t>
            </w:r>
          </w:p>
          <w:p w14:paraId="131305E5">
            <w:pPr>
              <w:spacing w:line="200" w:lineRule="exact"/>
            </w:pPr>
            <w:r>
              <w:rPr>
                <w:rFonts w:ascii="方正黑体_GBK" w:hAnsi="方正黑体_GBK" w:eastAsia="方正黑体_GBK" w:cs="宋体"/>
                <w:b/>
                <w:sz w:val="18"/>
                <w:szCs w:val="18"/>
              </w:rPr>
              <w:t>I2份额：固定管理费年化0.15%</w:t>
            </w:r>
          </w:p>
          <w:p w14:paraId="2156CC50">
            <w:pPr>
              <w:spacing w:line="200" w:lineRule="exact"/>
            </w:pPr>
            <w:r>
              <w:rPr>
                <w:rFonts w:ascii="方正黑体_GBK" w:hAnsi="方正黑体_GBK" w:eastAsia="方正黑体_GBK" w:cs="宋体"/>
                <w:b/>
                <w:sz w:val="18"/>
                <w:szCs w:val="18"/>
              </w:rPr>
              <w:t>Q份额：固定管理费年化0.15%</w:t>
            </w:r>
          </w:p>
          <w:p w14:paraId="3EB7F777">
            <w:pPr>
              <w:spacing w:line="200" w:lineRule="exact"/>
            </w:pPr>
            <w:r>
              <w:rPr>
                <w:rFonts w:ascii="方正黑体_GBK" w:hAnsi="方正黑体_GBK" w:eastAsia="方正黑体_GBK" w:cs="宋体"/>
                <w:b/>
                <w:sz w:val="18"/>
                <w:szCs w:val="18"/>
              </w:rPr>
              <w:t>Q1份额：固定管理费年化0.1%</w:t>
            </w:r>
          </w:p>
          <w:p w14:paraId="0A13B5F0">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7259D9AF">
            <w:pPr>
              <w:spacing w:line="200" w:lineRule="exact"/>
            </w:pPr>
            <w:r>
              <w:rPr>
                <w:rFonts w:ascii="方正黑体_GBK" w:hAnsi="方正黑体_GBK" w:eastAsia="方正黑体_GBK" w:cs="宋体"/>
                <w:b/>
                <w:sz w:val="18"/>
                <w:szCs w:val="18"/>
              </w:rPr>
              <w:t>托管费：</w:t>
            </w:r>
          </w:p>
          <w:p w14:paraId="4B6E3A82">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7719E6FE">
            <w:pPr>
              <w:spacing w:line="200" w:lineRule="exact"/>
            </w:pPr>
            <w:r>
              <w:rPr>
                <w:rFonts w:ascii="方正黑体_GBK" w:hAnsi="方正黑体_GBK" w:eastAsia="方正黑体_GBK" w:cs="宋体"/>
                <w:b/>
                <w:sz w:val="18"/>
                <w:szCs w:val="18"/>
              </w:rPr>
              <w:t>每日计提的托管费=前一日理财产品资产净值×年化托管费率÷365</w:t>
            </w:r>
          </w:p>
          <w:p w14:paraId="36D52BB6">
            <w:pPr>
              <w:spacing w:line="200" w:lineRule="exact"/>
            </w:pPr>
            <w:r>
              <w:rPr>
                <w:rFonts w:ascii="方正黑体_GBK" w:hAnsi="方正黑体_GBK" w:eastAsia="方正黑体_GBK" w:cs="宋体"/>
                <w:b/>
                <w:sz w:val="18"/>
                <w:szCs w:val="18"/>
              </w:rPr>
              <w:t>业绩报酬：</w:t>
            </w:r>
          </w:p>
          <w:p w14:paraId="313FBBAB">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14:paraId="0E7391DA">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14:paraId="0A1EEBC9">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14:paraId="2D162A06">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14:paraId="07A5F1E3">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14:paraId="46749BFB">
            <w:pPr>
              <w:spacing w:line="200" w:lineRule="exact"/>
            </w:pPr>
            <w:r>
              <w:rPr>
                <w:rFonts w:ascii="方正黑体_GBK" w:hAnsi="方正黑体_GBK" w:eastAsia="方正黑体_GBK" w:cs="宋体"/>
                <w:b/>
                <w:sz w:val="18"/>
                <w:szCs w:val="18"/>
              </w:rPr>
              <w:t>N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14:paraId="58AB81FA">
            <w:pPr>
              <w:spacing w:line="200" w:lineRule="exact"/>
            </w:pPr>
            <w:r>
              <w:rPr>
                <w:rFonts w:ascii="方正黑体_GBK" w:hAnsi="方正黑体_GBK" w:eastAsia="方正黑体_GBK" w:cs="宋体"/>
                <w:b/>
                <w:sz w:val="18"/>
                <w:szCs w:val="18"/>
              </w:rPr>
              <w:t>O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14:paraId="552C7AC6">
            <w:pPr>
              <w:spacing w:line="200" w:lineRule="exact"/>
            </w:pPr>
            <w:r>
              <w:rPr>
                <w:rFonts w:ascii="方正黑体_GBK" w:hAnsi="方正黑体_GBK" w:eastAsia="方正黑体_GBK" w:cs="宋体"/>
                <w:b/>
                <w:sz w:val="18"/>
                <w:szCs w:val="18"/>
              </w:rPr>
              <w:t>A2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14:paraId="6571C3F4">
            <w:pPr>
              <w:spacing w:line="200" w:lineRule="exact"/>
            </w:pPr>
            <w:r>
              <w:rPr>
                <w:rFonts w:ascii="方正黑体_GBK" w:hAnsi="方正黑体_GBK" w:eastAsia="方正黑体_GBK" w:cs="宋体"/>
                <w:b/>
                <w:sz w:val="18"/>
                <w:szCs w:val="18"/>
              </w:rPr>
              <w:t>E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14:paraId="4AC74F91">
            <w:pPr>
              <w:spacing w:line="200" w:lineRule="exact"/>
            </w:pPr>
            <w:r>
              <w:rPr>
                <w:rFonts w:ascii="方正黑体_GBK" w:hAnsi="方正黑体_GBK" w:eastAsia="方正黑体_GBK" w:cs="宋体"/>
                <w:b/>
                <w:sz w:val="18"/>
                <w:szCs w:val="18"/>
              </w:rPr>
              <w:t>F2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14:paraId="21C8740B">
            <w:pPr>
              <w:spacing w:line="200" w:lineRule="exact"/>
            </w:pPr>
            <w:r>
              <w:rPr>
                <w:rFonts w:ascii="方正黑体_GBK" w:hAnsi="方正黑体_GBK" w:eastAsia="方正黑体_GBK" w:cs="宋体"/>
                <w:b/>
                <w:sz w:val="18"/>
                <w:szCs w:val="18"/>
              </w:rPr>
              <w:t>G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14:paraId="1D47D001">
            <w:pPr>
              <w:spacing w:line="200" w:lineRule="exact"/>
            </w:pPr>
            <w:r>
              <w:rPr>
                <w:rFonts w:ascii="方正黑体_GBK" w:hAnsi="方正黑体_GBK" w:eastAsia="方正黑体_GBK" w:cs="宋体"/>
                <w:b/>
                <w:sz w:val="18"/>
                <w:szCs w:val="18"/>
              </w:rPr>
              <w:t>H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14:paraId="67B0D55C">
            <w:pPr>
              <w:spacing w:line="200" w:lineRule="exact"/>
            </w:pPr>
            <w:r>
              <w:rPr>
                <w:rFonts w:ascii="方正黑体_GBK" w:hAnsi="方正黑体_GBK" w:eastAsia="方正黑体_GBK" w:cs="宋体"/>
                <w:b/>
                <w:sz w:val="18"/>
                <w:szCs w:val="18"/>
              </w:rPr>
              <w:t>I2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14:paraId="5BBDCD6D">
            <w:pPr>
              <w:spacing w:line="200" w:lineRule="exact"/>
            </w:pPr>
            <w:r>
              <w:rPr>
                <w:rFonts w:ascii="方正黑体_GBK" w:hAnsi="方正黑体_GBK" w:eastAsia="方正黑体_GBK" w:cs="宋体"/>
                <w:b/>
                <w:sz w:val="18"/>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14:paraId="0108A56D">
            <w:pPr>
              <w:spacing w:line="200" w:lineRule="exact"/>
            </w:pPr>
            <w:r>
              <w:rPr>
                <w:rFonts w:ascii="方正黑体_GBK" w:hAnsi="方正黑体_GBK" w:eastAsia="方正黑体_GBK" w:cs="宋体"/>
                <w:b/>
                <w:sz w:val="18"/>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14:paraId="6A0B3D24">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02A0F80">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1DFA2D79">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A3C515E">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6E16C29E">
            <w:pPr>
              <w:spacing w:line="200" w:lineRule="exact"/>
            </w:pPr>
            <w:r>
              <w:rPr>
                <w:rFonts w:ascii="方正黑体_GBK" w:hAnsi="方正黑体_GBK" w:eastAsia="方正黑体_GBK" w:cs="宋体"/>
                <w:b/>
                <w:sz w:val="18"/>
                <w:szCs w:val="18"/>
              </w:rPr>
              <w:t>计算本区间业绩报酬的公式如下：</w:t>
            </w:r>
          </w:p>
          <w:p w14:paraId="38C27384">
            <w:pPr>
              <w:spacing w:line="200" w:lineRule="exact"/>
            </w:pPr>
            <w:r>
              <w:rPr>
                <w:rFonts w:ascii="方正黑体_GBK" w:hAnsi="方正黑体_GBK" w:eastAsia="方正黑体_GBK" w:cs="宋体"/>
                <w:b/>
                <w:sz w:val="18"/>
                <w:szCs w:val="18"/>
              </w:rPr>
              <w:t>A={B-C*D*(1+E*F/365)}*G。</w:t>
            </w:r>
          </w:p>
          <w:p w14:paraId="25C126B5">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730DEF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194E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B6D9D26">
            <w:pPr>
              <w:spacing w:line="200" w:lineRule="exact"/>
            </w:pPr>
            <w:r>
              <w:rPr>
                <w:rFonts w:ascii="方正黑体_GBK" w:hAnsi="方正黑体_GBK" w:eastAsia="方正黑体_GBK" w:cs="宋体"/>
                <w:sz w:val="18"/>
                <w:szCs w:val="18"/>
              </w:rPr>
              <w:t>具体详见本理财产品风险揭示书。</w:t>
            </w:r>
          </w:p>
        </w:tc>
      </w:tr>
      <w:tr w14:paraId="1B45D4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E65F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81F44FE">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亿元人民币。住所：江苏省南京市建邺区庐山路242号2号楼14-16层，联系方式：025-83642111。</w:t>
            </w:r>
          </w:p>
          <w:p w14:paraId="46E14330">
            <w:pPr>
              <w:spacing w:line="200" w:lineRule="exact"/>
              <w:jc w:val="left"/>
            </w:pPr>
            <w:r>
              <w:rPr>
                <w:rFonts w:ascii="方正黑体_GBK" w:hAnsi="方正黑体_GBK" w:eastAsia="方正黑体_GBK" w:cs="宋体"/>
                <w:sz w:val="18"/>
                <w:szCs w:val="18"/>
              </w:rPr>
              <w:t>管理人主要职责如下：</w:t>
            </w:r>
          </w:p>
          <w:p w14:paraId="1E30416E">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1F3CA070">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1BC32957">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439B4EB6">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258B9EBB">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11AD6BF2">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E9B7727">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1C3FC9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C2A8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4701C98">
            <w:pPr>
              <w:spacing w:line="200" w:lineRule="exact"/>
              <w:jc w:val="left"/>
            </w:pPr>
            <w:r>
              <w:rPr>
                <w:rFonts w:ascii="方正黑体_GBK" w:hAnsi="方正黑体_GBK" w:eastAsia="方正黑体_GBK" w:cs="宋体"/>
                <w:sz w:val="18"/>
                <w:szCs w:val="18"/>
              </w:rPr>
              <w:t>本理财产品销售机构为南银理财有限责任公司、南京银行股份有限公司、青岛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海南农村商业银行股份有限公司、湖州银行股份有限公司、江苏灌云农村商业银行股份有限公司、广州农村商业银行股份有限公司、江苏泰州农村商业银行股份有限公司、朝阳银行股份有限公司。销售机构基本信息详见第五条。</w:t>
            </w:r>
          </w:p>
          <w:p w14:paraId="05BF5990">
            <w:pPr>
              <w:spacing w:line="200" w:lineRule="exact"/>
              <w:jc w:val="left"/>
            </w:pPr>
            <w:r>
              <w:rPr>
                <w:rFonts w:ascii="方正黑体_GBK" w:hAnsi="方正黑体_GBK" w:eastAsia="方正黑体_GBK" w:cs="宋体"/>
                <w:sz w:val="18"/>
                <w:szCs w:val="18"/>
              </w:rPr>
              <w:t>销售机构主要职责如下：</w:t>
            </w:r>
          </w:p>
          <w:p w14:paraId="1B470425">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245EB7D">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68F30876">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6ED46195">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F68DC1F">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7A3D6742">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668051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8C4F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DE855B5">
            <w:pPr>
              <w:spacing w:line="200" w:lineRule="exact"/>
            </w:pPr>
            <w:r>
              <w:rPr>
                <w:rFonts w:ascii="方正黑体_GBK" w:hAnsi="方正黑体_GBK" w:eastAsia="方正黑体_GBK" w:cs="宋体"/>
                <w:sz w:val="18"/>
                <w:szCs w:val="18"/>
              </w:rPr>
              <w:t>本理财产品托管人为南京银行股份有限公司，住所：南京市建邺区江山大街88号，联系方式：95302。</w:t>
            </w:r>
          </w:p>
          <w:p w14:paraId="682DE5F6">
            <w:pPr>
              <w:spacing w:line="200" w:lineRule="exact"/>
            </w:pPr>
            <w:r>
              <w:rPr>
                <w:rFonts w:ascii="方正黑体_GBK" w:hAnsi="方正黑体_GBK" w:eastAsia="方正黑体_GBK" w:cs="宋体"/>
                <w:sz w:val="18"/>
                <w:szCs w:val="18"/>
              </w:rPr>
              <w:t>主要职责如下：</w:t>
            </w:r>
          </w:p>
          <w:p w14:paraId="181F7238">
            <w:pPr>
              <w:spacing w:line="200" w:lineRule="exact"/>
            </w:pPr>
            <w:r>
              <w:rPr>
                <w:rFonts w:ascii="方正黑体_GBK" w:hAnsi="方正黑体_GBK" w:eastAsia="方正黑体_GBK" w:cs="宋体"/>
                <w:sz w:val="18"/>
                <w:szCs w:val="18"/>
              </w:rPr>
              <w:t>1.安全保管理财产品财产；</w:t>
            </w:r>
          </w:p>
          <w:p w14:paraId="0C7767FD">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498820FA">
            <w:pPr>
              <w:spacing w:line="200" w:lineRule="exact"/>
            </w:pPr>
            <w:r>
              <w:rPr>
                <w:rFonts w:ascii="方正黑体_GBK" w:hAnsi="方正黑体_GBK" w:eastAsia="方正黑体_GBK" w:cs="宋体"/>
                <w:sz w:val="18"/>
                <w:szCs w:val="18"/>
              </w:rPr>
              <w:t>3.按照托管协议约定和管理人的投资指令，及时办理清算、交割事宜；</w:t>
            </w:r>
          </w:p>
          <w:p w14:paraId="1F7117A6">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1F7CBB68">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47B9B63">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0CA610B">
            <w:pPr>
              <w:spacing w:line="200" w:lineRule="exact"/>
            </w:pPr>
            <w:r>
              <w:rPr>
                <w:rFonts w:ascii="方正黑体_GBK" w:hAnsi="方正黑体_GBK" w:eastAsia="方正黑体_GBK" w:cs="宋体"/>
                <w:sz w:val="18"/>
                <w:szCs w:val="18"/>
              </w:rPr>
              <w:t>7.理财托管业务活动的记录、账册、报表和其他相关资料保存20年以上；</w:t>
            </w:r>
          </w:p>
          <w:p w14:paraId="0719E370">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48DC748">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7B5E29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C9FC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37D1788C">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14:paraId="66EF9829">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国对外经济贸易信托有限公司、中粮信托有限责任公司、中信信托有限责任公司、鑫元基金管理有限公司。</w:t>
            </w:r>
          </w:p>
          <w:p w14:paraId="3C6D2E3E">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53EEEEA8">
            <w:pPr>
              <w:spacing w:line="200" w:lineRule="exact"/>
            </w:pPr>
            <w:r>
              <w:rPr>
                <w:rFonts w:ascii="方正黑体_GBK" w:hAnsi="方正黑体_GBK" w:eastAsia="方正黑体_GBK" w:cs="宋体"/>
                <w:sz w:val="18"/>
                <w:szCs w:val="18"/>
              </w:rPr>
              <w:t>上述投资合作机构简介：</w:t>
            </w:r>
          </w:p>
          <w:p w14:paraId="59D33385">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03CEB8DA">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125F4576">
            <w:pPr>
              <w:spacing w:line="200" w:lineRule="exact"/>
            </w:pPr>
            <w:r>
              <w:rPr>
                <w:rFonts w:ascii="方正黑体_GBK" w:hAnsi="方正黑体_GBK" w:eastAsia="方正黑体_GBK" w:cs="宋体"/>
                <w:sz w:val="18"/>
                <w:szCs w:val="18"/>
              </w:rPr>
              <w:t>国联基金管理有限公司成立于2013年05月31日，注册资本金11.5亿元。</w:t>
            </w:r>
          </w:p>
          <w:p w14:paraId="7355D7E2">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213537D">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76C7846">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78D6394C">
            <w:pPr>
              <w:spacing w:line="200" w:lineRule="exact"/>
            </w:pPr>
            <w:r>
              <w:rPr>
                <w:rFonts w:ascii="方正黑体_GBK" w:hAnsi="方正黑体_GBK" w:eastAsia="方正黑体_GBK" w:cs="宋体"/>
                <w:sz w:val="18"/>
                <w:szCs w:val="18"/>
              </w:rPr>
              <w:t>华鑫国际信托有限公司成立于1984年06月01日，注册资本金73.95亿元。</w:t>
            </w:r>
          </w:p>
          <w:p w14:paraId="052D8968">
            <w:pPr>
              <w:spacing w:line="200" w:lineRule="exact"/>
            </w:pPr>
            <w:r>
              <w:rPr>
                <w:rFonts w:ascii="方正黑体_GBK" w:hAnsi="方正黑体_GBK" w:eastAsia="方正黑体_GBK" w:cs="宋体"/>
                <w:sz w:val="18"/>
                <w:szCs w:val="18"/>
              </w:rPr>
              <w:t>建信保险资产管理有限公司成立于2016年04月27日，注册资本金3亿元。</w:t>
            </w:r>
          </w:p>
          <w:p w14:paraId="1CCDC82E">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318FC7E7">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194ED00">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60E9E0E0">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76E0EC2F">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62CFA364">
            <w:pPr>
              <w:spacing w:line="200" w:lineRule="exact"/>
            </w:pPr>
            <w:r>
              <w:rPr>
                <w:rFonts w:ascii="方正黑体_GBK" w:hAnsi="方正黑体_GBK" w:eastAsia="方正黑体_GBK" w:cs="宋体"/>
                <w:sz w:val="18"/>
                <w:szCs w:val="18"/>
              </w:rPr>
              <w:t>中粮信托有限责任公司成立于2009年07月27日，注册资本金28.3亿元。</w:t>
            </w:r>
          </w:p>
          <w:p w14:paraId="503B01E1">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53D0B6EA">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456684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7E67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2C49DEF">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77ACCAF5">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55DD4F44">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631F71A6">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5D42DD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9A51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14EEF054">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415B3E3">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0AE1CAC3">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7EB6D5CC">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390F991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294EBB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53375060">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110C5B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1CBB426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67AF688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1B77C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13E0F2D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4BCD307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4C426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E7337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1E3A50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BEA68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1E8EBF7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5D3B0F9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6CFF0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477F14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CFB47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1494FED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2A9BF2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37702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9ACC4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5443DF6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C1390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3CD836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10FBA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77C9E5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7EDDBE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7B3A094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732BA33">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南银理财珠联璧合鑫逸稳一年290期封闭式公募人民币理财产品</w:t>
      </w:r>
      <w:r>
        <w:rPr>
          <w:rFonts w:hint="eastAsia" w:ascii="方正黑体_GBK" w:hAnsi="方正黑体_GBK" w:eastAsia="方正黑体_GBK"/>
          <w:vanish w:val="0"/>
          <w:color w:val="3D3D3D"/>
          <w:kern w:val="0"/>
          <w:sz w:val="15"/>
          <w:szCs w:val="15"/>
        </w:rPr>
        <w:t>。</w:t>
      </w:r>
    </w:p>
    <w:p w14:paraId="21FB8AE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502EDCF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32AB28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33EE445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6C89510A">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2548BF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057051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2635BB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005373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493D70C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28E2FD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560983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34579C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5E353F8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BE7F1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1C29C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A1F58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61866A2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4A94E96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A36E39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52B87E9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07B9BE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4A5E615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2AB2C4A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305B85D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94530E6">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61989C6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102F3C48">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5A9B2A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0A4713FF">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2CD85446">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51349D44">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555D65B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C376ADD">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0235E5A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773DC1B2">
      <w:pPr>
        <w:spacing w:line="200" w:lineRule="exact"/>
        <w:ind w:firstLine="300"/>
        <w:jc w:val="both"/>
      </w:pPr>
      <w:r>
        <w:rPr>
          <w:rFonts w:ascii="方正黑体_GBK" w:hAnsi="方正黑体_GBK" w:eastAsia="方正黑体_GBK" w:cs="宋体"/>
          <w:sz w:val="15"/>
          <w:szCs w:val="20"/>
        </w:rPr>
        <w:t>（一）估值日</w:t>
      </w:r>
    </w:p>
    <w:p w14:paraId="4F513944">
      <w:pPr>
        <w:spacing w:line="200" w:lineRule="exact"/>
        <w:ind w:firstLine="300"/>
        <w:jc w:val="both"/>
      </w:pPr>
      <w:r>
        <w:rPr>
          <w:rFonts w:ascii="方正黑体_GBK" w:hAnsi="方正黑体_GBK" w:eastAsia="方正黑体_GBK" w:cs="宋体"/>
          <w:sz w:val="15"/>
          <w:szCs w:val="20"/>
        </w:rPr>
        <w:t>本理财产品每个工作日进行估值。</w:t>
      </w:r>
    </w:p>
    <w:p w14:paraId="13B26234">
      <w:pPr>
        <w:spacing w:line="200" w:lineRule="exact"/>
        <w:ind w:firstLine="300"/>
        <w:jc w:val="both"/>
      </w:pPr>
      <w:r>
        <w:rPr>
          <w:rFonts w:ascii="方正黑体_GBK" w:hAnsi="方正黑体_GBK" w:eastAsia="方正黑体_GBK" w:cs="宋体"/>
          <w:sz w:val="15"/>
          <w:szCs w:val="20"/>
        </w:rPr>
        <w:t>（二）估值对象</w:t>
      </w:r>
    </w:p>
    <w:p w14:paraId="37DFCD49">
      <w:pPr>
        <w:spacing w:line="200" w:lineRule="exact"/>
        <w:ind w:firstLine="300"/>
        <w:jc w:val="both"/>
      </w:pPr>
      <w:r>
        <w:rPr>
          <w:rFonts w:ascii="方正黑体_GBK" w:hAnsi="方正黑体_GBK" w:eastAsia="方正黑体_GBK" w:cs="宋体"/>
          <w:sz w:val="15"/>
          <w:szCs w:val="20"/>
        </w:rPr>
        <w:t>本理财产品所拥有的所有资产及负债。</w:t>
      </w:r>
    </w:p>
    <w:p w14:paraId="5ED51F40">
      <w:pPr>
        <w:spacing w:line="200" w:lineRule="exact"/>
        <w:ind w:firstLine="300"/>
        <w:jc w:val="both"/>
      </w:pPr>
      <w:r>
        <w:rPr>
          <w:rFonts w:ascii="方正黑体_GBK" w:hAnsi="方正黑体_GBK" w:eastAsia="方正黑体_GBK" w:cs="宋体"/>
          <w:sz w:val="15"/>
          <w:szCs w:val="20"/>
        </w:rPr>
        <w:t>（三）估值目的</w:t>
      </w:r>
    </w:p>
    <w:p w14:paraId="78996D4C">
      <w:pPr>
        <w:spacing w:line="200" w:lineRule="exact"/>
        <w:ind w:firstLine="300"/>
        <w:jc w:val="both"/>
      </w:pPr>
      <w:r>
        <w:rPr>
          <w:rFonts w:ascii="方正黑体_GBK" w:hAnsi="方正黑体_GBK" w:eastAsia="方正黑体_GBK" w:cs="宋体"/>
          <w:sz w:val="15"/>
          <w:szCs w:val="20"/>
        </w:rPr>
        <w:t>客观、准确反映理财产品的价值。</w:t>
      </w:r>
    </w:p>
    <w:p w14:paraId="603B471F">
      <w:pPr>
        <w:spacing w:line="200" w:lineRule="exact"/>
        <w:ind w:firstLine="300"/>
        <w:jc w:val="both"/>
      </w:pPr>
      <w:r>
        <w:rPr>
          <w:rFonts w:ascii="方正黑体_GBK" w:hAnsi="方正黑体_GBK" w:eastAsia="方正黑体_GBK" w:cs="宋体"/>
          <w:sz w:val="15"/>
          <w:szCs w:val="20"/>
        </w:rPr>
        <w:t>（四）估值原则</w:t>
      </w:r>
    </w:p>
    <w:p w14:paraId="14070BE5">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46276E23">
      <w:pPr>
        <w:spacing w:line="200" w:lineRule="exact"/>
        <w:ind w:firstLine="300"/>
        <w:jc w:val="both"/>
      </w:pPr>
      <w:r>
        <w:rPr>
          <w:rFonts w:ascii="方正黑体_GBK" w:hAnsi="方正黑体_GBK" w:eastAsia="方正黑体_GBK" w:cs="宋体"/>
          <w:sz w:val="15"/>
          <w:szCs w:val="20"/>
        </w:rPr>
        <w:t>（五）估值方法</w:t>
      </w:r>
    </w:p>
    <w:p w14:paraId="1BC16CA9">
      <w:pPr>
        <w:spacing w:line="200" w:lineRule="exact"/>
        <w:ind w:firstLine="44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1E8017A7">
      <w:pPr>
        <w:spacing w:line="200" w:lineRule="exact"/>
        <w:ind w:firstLine="440"/>
      </w:pPr>
      <w:r>
        <w:rPr>
          <w:rFonts w:ascii="方正黑体_GBK" w:hAnsi="方正黑体_GBK" w:eastAsia="方正黑体_GBK" w:cs="宋体"/>
          <w:sz w:val="15"/>
          <w:szCs w:val="20"/>
        </w:rPr>
        <w:t>1.银行存款、回购等货币市场工具</w:t>
      </w:r>
    </w:p>
    <w:p w14:paraId="14A93F20">
      <w:pPr>
        <w:spacing w:line="200" w:lineRule="exact"/>
        <w:ind w:firstLine="440"/>
      </w:pPr>
      <w:r>
        <w:rPr>
          <w:rFonts w:ascii="方正黑体_GBK" w:hAnsi="方正黑体_GBK" w:eastAsia="方正黑体_GBK" w:cs="宋体"/>
          <w:sz w:val="15"/>
          <w:szCs w:val="20"/>
        </w:rPr>
        <w:t>以本金列示，逐日计提利息。</w:t>
      </w:r>
    </w:p>
    <w:p w14:paraId="324EA8B6">
      <w:pPr>
        <w:spacing w:line="200" w:lineRule="exact"/>
        <w:ind w:firstLine="440"/>
      </w:pPr>
      <w:r>
        <w:rPr>
          <w:rFonts w:ascii="方正黑体_GBK" w:hAnsi="方正黑体_GBK" w:eastAsia="方正黑体_GBK" w:cs="宋体"/>
          <w:sz w:val="15"/>
          <w:szCs w:val="20"/>
        </w:rPr>
        <w:t>2.债券类资产</w:t>
      </w:r>
    </w:p>
    <w:p w14:paraId="51F73A0E">
      <w:pPr>
        <w:spacing w:line="200" w:lineRule="exact"/>
        <w:ind w:firstLine="44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CDA7FCA">
      <w:pPr>
        <w:spacing w:line="200" w:lineRule="exact"/>
        <w:ind w:firstLine="440"/>
      </w:pPr>
      <w:r>
        <w:rPr>
          <w:rFonts w:ascii="方正黑体_GBK" w:hAnsi="方正黑体_GBK" w:eastAsia="方正黑体_GBK" w:cs="宋体"/>
          <w:sz w:val="15"/>
          <w:szCs w:val="20"/>
        </w:rPr>
        <w:t>3.非标准化债权类资产</w:t>
      </w:r>
    </w:p>
    <w:p w14:paraId="56F495CB">
      <w:pPr>
        <w:spacing w:line="200" w:lineRule="exact"/>
        <w:ind w:firstLine="44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07BE7F03">
      <w:pPr>
        <w:spacing w:line="200" w:lineRule="exact"/>
        <w:ind w:firstLine="440"/>
      </w:pPr>
      <w:r>
        <w:rPr>
          <w:rFonts w:ascii="方正黑体_GBK" w:hAnsi="方正黑体_GBK" w:eastAsia="方正黑体_GBK" w:cs="宋体"/>
          <w:sz w:val="15"/>
          <w:szCs w:val="20"/>
        </w:rPr>
        <w:t>4.证券投资基金、资管计划、信托计划等资产</w:t>
      </w:r>
    </w:p>
    <w:p w14:paraId="6C0AC068">
      <w:pPr>
        <w:spacing w:line="200" w:lineRule="exact"/>
        <w:ind w:firstLine="44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0780A6F3">
      <w:pPr>
        <w:spacing w:line="200" w:lineRule="exact"/>
        <w:ind w:firstLine="440"/>
      </w:pPr>
      <w:r>
        <w:rPr>
          <w:rFonts w:ascii="方正黑体_GBK" w:hAnsi="方正黑体_GBK" w:eastAsia="方正黑体_GBK" w:cs="宋体"/>
          <w:sz w:val="15"/>
          <w:szCs w:val="20"/>
        </w:rPr>
        <w:t>5.股权类及其他资产</w:t>
      </w:r>
    </w:p>
    <w:p w14:paraId="42FD9912">
      <w:pPr>
        <w:spacing w:line="200" w:lineRule="exact"/>
        <w:ind w:firstLine="440"/>
      </w:pPr>
      <w:r>
        <w:rPr>
          <w:rFonts w:ascii="方正黑体_GBK" w:hAnsi="方正黑体_GBK" w:eastAsia="方正黑体_GBK" w:cs="宋体"/>
          <w:sz w:val="15"/>
          <w:szCs w:val="20"/>
        </w:rPr>
        <w:t>按照公允价值估值，优先采用市值法估值。</w:t>
      </w:r>
    </w:p>
    <w:p w14:paraId="3172C664">
      <w:pPr>
        <w:spacing w:line="200" w:lineRule="exact"/>
        <w:ind w:firstLine="440"/>
      </w:pPr>
      <w:r>
        <w:rPr>
          <w:rFonts w:ascii="方正黑体_GBK" w:hAnsi="方正黑体_GBK" w:eastAsia="方正黑体_GBK" w:cs="宋体"/>
          <w:sz w:val="15"/>
          <w:szCs w:val="20"/>
        </w:rPr>
        <w:t>6.如有新增事项或变更事项，按国家最新规定或监管最新要求进行调整。</w:t>
      </w:r>
    </w:p>
    <w:p w14:paraId="5C69A9DE">
      <w:pPr>
        <w:spacing w:line="200" w:lineRule="exact"/>
        <w:ind w:firstLine="300"/>
        <w:jc w:val="both"/>
      </w:pPr>
      <w:r>
        <w:rPr>
          <w:rFonts w:ascii="方正黑体_GBK" w:hAnsi="方正黑体_GBK" w:eastAsia="方正黑体_GBK" w:cs="宋体"/>
          <w:sz w:val="15"/>
          <w:szCs w:val="20"/>
        </w:rPr>
        <w:t>（六）估值错误及暂停估值</w:t>
      </w:r>
    </w:p>
    <w:p w14:paraId="1736D297">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EE9ED4F">
      <w:pPr>
        <w:pStyle w:val="29"/>
        <w:pBdr>
          <w:top w:val="none" w:color="auto" w:sz="0" w:space="0"/>
          <w:left w:val="none" w:color="auto" w:sz="0" w:space="0"/>
          <w:bottom w:val="none" w:color="auto" w:sz="0" w:space="0"/>
          <w:right w:val="none" w:color="auto" w:sz="0" w:space="0"/>
        </w:pBdr>
        <w:spacing w:line="200" w:lineRule="exact"/>
        <w:rPr>
          <w:rFonts w:hint="eastAsia" w:ascii="方正黑体_GBK" w:hAnsi="方正黑体_GBK" w:eastAsia="方正黑体_GBK" w:cs="宋体"/>
          <w:b/>
          <w:bCs/>
          <w:vanish w:val="0"/>
          <w:sz w:val="15"/>
          <w:szCs w:val="15"/>
        </w:rPr>
      </w:pPr>
      <w:r>
        <w:rPr>
          <w:rFonts w:hint="eastAsia" w:ascii="方正黑体_GBK" w:hAnsi="方正黑体_GBK" w:eastAsia="方正黑体_GBK" w:cs="宋体"/>
          <w:b/>
          <w:bCs/>
          <w:vanish w:val="0"/>
          <w:sz w:val="15"/>
          <w:szCs w:val="15"/>
        </w:rPr>
        <w:t>第五条 主体机构</w:t>
      </w:r>
    </w:p>
    <w:p w14:paraId="12B4440C">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（一）销售机构基本信息</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2100"/>
        <w:gridCol w:w="4049"/>
        <w:gridCol w:w="1928"/>
      </w:tblGrid>
      <w:tr w14:paraId="119C29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EDB63CF">
            <w:pPr>
              <w:spacing w:line="200" w:lineRule="exact"/>
            </w:pPr>
            <w:r>
              <w:rPr>
                <w:rFonts w:ascii="方正黑体_GBK" w:hAnsi="方正黑体_GBK" w:eastAsia="方正黑体_GBK" w:cs="宋体"/>
                <w:b/>
                <w:sz w:val="15"/>
                <w:szCs w:val="20"/>
              </w:rPr>
              <w:t>销售机构名称</w:t>
            </w:r>
          </w:p>
        </w:tc>
        <w:tc>
          <w:tcPr>
            <w:tcW w:w="4050" w:type="dxa"/>
            <w:tcMar>
              <w:left w:w="120" w:type="dxa"/>
            </w:tcMar>
            <w:vAlign w:val="center"/>
          </w:tcPr>
          <w:p w14:paraId="12BAFA97">
            <w:pPr>
              <w:spacing w:line="200" w:lineRule="exact"/>
            </w:pPr>
            <w:r>
              <w:rPr>
                <w:rFonts w:ascii="方正黑体_GBK" w:hAnsi="方正黑体_GBK" w:eastAsia="方正黑体_GBK" w:cs="宋体"/>
                <w:b/>
                <w:sz w:val="15"/>
                <w:szCs w:val="20"/>
              </w:rPr>
              <w:t>住所</w:t>
            </w:r>
          </w:p>
        </w:tc>
        <w:tc>
          <w:tcPr>
            <w:tcW w:w="1350" w:type="dxa"/>
            <w:tcMar>
              <w:left w:w="120" w:type="dxa"/>
            </w:tcMar>
            <w:vAlign w:val="center"/>
          </w:tcPr>
          <w:p w14:paraId="59A2E779">
            <w:pPr>
              <w:spacing w:line="200" w:lineRule="exact"/>
            </w:pPr>
            <w:r>
              <w:rPr>
                <w:rFonts w:ascii="方正黑体_GBK" w:hAnsi="方正黑体_GBK" w:eastAsia="方正黑体_GBK" w:cs="宋体"/>
                <w:b/>
                <w:sz w:val="15"/>
                <w:szCs w:val="20"/>
              </w:rPr>
              <w:t>联系方式</w:t>
            </w:r>
          </w:p>
        </w:tc>
      </w:tr>
      <w:tr w14:paraId="3FB765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3B932D6">
            <w:pPr>
              <w:spacing w:line="200" w:lineRule="exact"/>
            </w:pPr>
            <w:r>
              <w:rPr>
                <w:rFonts w:ascii="方正黑体_GBK" w:hAnsi="方正黑体_GBK" w:eastAsia="方正黑体_GBK" w:cs="宋体"/>
                <w:sz w:val="15"/>
                <w:szCs w:val="20"/>
              </w:rPr>
              <w:t>南银理财有限责任公司</w:t>
            </w:r>
          </w:p>
        </w:tc>
        <w:tc>
          <w:tcPr>
            <w:tcW w:w="4050" w:type="dxa"/>
            <w:tcMar>
              <w:left w:w="120" w:type="dxa"/>
            </w:tcMar>
            <w:vAlign w:val="center"/>
          </w:tcPr>
          <w:p w14:paraId="4C0F7183">
            <w:pPr>
              <w:spacing w:line="200" w:lineRule="exact"/>
            </w:pPr>
            <w:r>
              <w:rPr>
                <w:rFonts w:ascii="方正黑体_GBK" w:hAnsi="方正黑体_GBK" w:eastAsia="方正黑体_GBK" w:cs="宋体"/>
                <w:sz w:val="15"/>
                <w:szCs w:val="20"/>
              </w:rPr>
              <w:t>江苏省南京市建邺区庐山路242号2号楼14-16层</w:t>
            </w:r>
          </w:p>
        </w:tc>
        <w:tc>
          <w:tcPr>
            <w:tcW w:w="1350" w:type="dxa"/>
            <w:tcMar>
              <w:left w:w="120" w:type="dxa"/>
            </w:tcMar>
            <w:vAlign w:val="center"/>
          </w:tcPr>
          <w:p w14:paraId="14500DE1">
            <w:pPr>
              <w:spacing w:line="200" w:lineRule="exact"/>
            </w:pPr>
            <w:r>
              <w:rPr>
                <w:rFonts w:ascii="方正黑体_GBK" w:hAnsi="方正黑体_GBK" w:eastAsia="方正黑体_GBK" w:cs="宋体"/>
                <w:sz w:val="15"/>
                <w:szCs w:val="20"/>
              </w:rPr>
              <w:t>025-83642111</w:t>
            </w:r>
          </w:p>
        </w:tc>
      </w:tr>
      <w:tr w14:paraId="2EC1B7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C5B5AB7">
            <w:pPr>
              <w:spacing w:line="200" w:lineRule="exact"/>
            </w:pPr>
            <w:r>
              <w:rPr>
                <w:rFonts w:ascii="方正黑体_GBK" w:hAnsi="方正黑体_GBK" w:eastAsia="方正黑体_GBK" w:cs="宋体"/>
                <w:sz w:val="15"/>
                <w:szCs w:val="20"/>
              </w:rPr>
              <w:t>南京银行股份有限公司</w:t>
            </w:r>
          </w:p>
        </w:tc>
        <w:tc>
          <w:tcPr>
            <w:tcW w:w="4050" w:type="dxa"/>
            <w:tcMar>
              <w:left w:w="120" w:type="dxa"/>
            </w:tcMar>
            <w:vAlign w:val="center"/>
          </w:tcPr>
          <w:p w14:paraId="5FB43265">
            <w:pPr>
              <w:spacing w:line="200" w:lineRule="exact"/>
            </w:pPr>
            <w:r>
              <w:rPr>
                <w:rFonts w:ascii="方正黑体_GBK" w:hAnsi="方正黑体_GBK" w:eastAsia="方正黑体_GBK" w:cs="宋体"/>
                <w:sz w:val="15"/>
                <w:szCs w:val="20"/>
              </w:rPr>
              <w:t>南京市建邺区江山大街88号</w:t>
            </w:r>
          </w:p>
        </w:tc>
        <w:tc>
          <w:tcPr>
            <w:tcW w:w="1350" w:type="dxa"/>
            <w:tcMar>
              <w:left w:w="120" w:type="dxa"/>
            </w:tcMar>
            <w:vAlign w:val="center"/>
          </w:tcPr>
          <w:p w14:paraId="237E678E">
            <w:pPr>
              <w:spacing w:line="200" w:lineRule="exact"/>
            </w:pPr>
            <w:r>
              <w:rPr>
                <w:rFonts w:ascii="方正黑体_GBK" w:hAnsi="方正黑体_GBK" w:eastAsia="方正黑体_GBK" w:cs="宋体"/>
                <w:sz w:val="15"/>
                <w:szCs w:val="20"/>
              </w:rPr>
              <w:t>95302</w:t>
            </w:r>
          </w:p>
        </w:tc>
      </w:tr>
      <w:tr w14:paraId="1D6DDD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D99ABF2">
            <w:pPr>
              <w:spacing w:line="200" w:lineRule="exact"/>
            </w:pPr>
            <w:r>
              <w:rPr>
                <w:rFonts w:ascii="方正黑体_GBK" w:hAnsi="方正黑体_GBK" w:eastAsia="方正黑体_GBK" w:cs="宋体"/>
                <w:sz w:val="15"/>
                <w:szCs w:val="20"/>
              </w:rPr>
              <w:t>青岛银行股份有限公司</w:t>
            </w:r>
          </w:p>
        </w:tc>
        <w:tc>
          <w:tcPr>
            <w:tcW w:w="4050" w:type="dxa"/>
            <w:tcMar>
              <w:left w:w="120" w:type="dxa"/>
            </w:tcMar>
            <w:vAlign w:val="center"/>
          </w:tcPr>
          <w:p w14:paraId="36EB2E6D">
            <w:pPr>
              <w:spacing w:line="200" w:lineRule="exact"/>
            </w:pPr>
            <w:r>
              <w:rPr>
                <w:rFonts w:ascii="方正黑体_GBK" w:hAnsi="方正黑体_GBK" w:eastAsia="方正黑体_GBK" w:cs="宋体"/>
                <w:sz w:val="15"/>
                <w:szCs w:val="20"/>
              </w:rPr>
              <w:t>山东省青岛市崂山区秦岭路6号3号楼</w:t>
            </w:r>
          </w:p>
        </w:tc>
        <w:tc>
          <w:tcPr>
            <w:tcW w:w="1350" w:type="dxa"/>
            <w:tcMar>
              <w:left w:w="120" w:type="dxa"/>
            </w:tcMar>
            <w:vAlign w:val="center"/>
          </w:tcPr>
          <w:p w14:paraId="4BAE7B1B">
            <w:pPr>
              <w:spacing w:line="200" w:lineRule="exact"/>
            </w:pPr>
            <w:r>
              <w:rPr>
                <w:rFonts w:ascii="方正黑体_GBK" w:hAnsi="方正黑体_GBK" w:eastAsia="方正黑体_GBK" w:cs="宋体"/>
                <w:sz w:val="15"/>
                <w:szCs w:val="20"/>
              </w:rPr>
              <w:t>4006696588</w:t>
            </w:r>
          </w:p>
        </w:tc>
      </w:tr>
      <w:tr w14:paraId="6AE248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5825FF1">
            <w:pPr>
              <w:spacing w:line="200" w:lineRule="exact"/>
            </w:pPr>
            <w:r>
              <w:rPr>
                <w:rFonts w:ascii="方正黑体_GBK" w:hAnsi="方正黑体_GBK" w:eastAsia="方正黑体_GBK" w:cs="宋体"/>
                <w:sz w:val="15"/>
                <w:szCs w:val="20"/>
              </w:rPr>
              <w:t>齐商银行股份有限公司</w:t>
            </w:r>
          </w:p>
        </w:tc>
        <w:tc>
          <w:tcPr>
            <w:tcW w:w="4050" w:type="dxa"/>
            <w:tcMar>
              <w:left w:w="120" w:type="dxa"/>
            </w:tcMar>
            <w:vAlign w:val="center"/>
          </w:tcPr>
          <w:p w14:paraId="5C2B0A04">
            <w:pPr>
              <w:spacing w:line="200" w:lineRule="exact"/>
            </w:pPr>
            <w:r>
              <w:rPr>
                <w:rFonts w:ascii="方正黑体_GBK" w:hAnsi="方正黑体_GBK" w:eastAsia="方正黑体_GBK" w:cs="宋体"/>
                <w:sz w:val="15"/>
                <w:szCs w:val="20"/>
              </w:rPr>
              <w:t>山东省淄博市张店区人民西路212号</w:t>
            </w:r>
          </w:p>
        </w:tc>
        <w:tc>
          <w:tcPr>
            <w:tcW w:w="1350" w:type="dxa"/>
            <w:tcMar>
              <w:left w:w="120" w:type="dxa"/>
            </w:tcMar>
            <w:vAlign w:val="center"/>
          </w:tcPr>
          <w:p w14:paraId="4B1D1F51">
            <w:pPr>
              <w:spacing w:line="200" w:lineRule="exact"/>
            </w:pPr>
            <w:r>
              <w:rPr>
                <w:rFonts w:ascii="方正黑体_GBK" w:hAnsi="方正黑体_GBK" w:eastAsia="方正黑体_GBK" w:cs="宋体"/>
                <w:sz w:val="15"/>
                <w:szCs w:val="20"/>
              </w:rPr>
              <w:t>0533-2163939</w:t>
            </w:r>
          </w:p>
        </w:tc>
      </w:tr>
      <w:tr w14:paraId="4D42FE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1C4646E">
            <w:pPr>
              <w:spacing w:line="200" w:lineRule="exact"/>
            </w:pPr>
            <w:r>
              <w:rPr>
                <w:rFonts w:ascii="方正黑体_GBK" w:hAnsi="方正黑体_GBK" w:eastAsia="方正黑体_GBK" w:cs="宋体"/>
                <w:sz w:val="15"/>
                <w:szCs w:val="20"/>
              </w:rPr>
              <w:t>嘉兴银行股份有限公司</w:t>
            </w:r>
          </w:p>
        </w:tc>
        <w:tc>
          <w:tcPr>
            <w:tcW w:w="4050" w:type="dxa"/>
            <w:tcMar>
              <w:left w:w="120" w:type="dxa"/>
            </w:tcMar>
            <w:vAlign w:val="center"/>
          </w:tcPr>
          <w:p w14:paraId="34AB0073">
            <w:pPr>
              <w:spacing w:line="200" w:lineRule="exact"/>
            </w:pPr>
            <w:r>
              <w:rPr>
                <w:rFonts w:ascii="方正黑体_GBK" w:hAnsi="方正黑体_GBK" w:eastAsia="方正黑体_GBK" w:cs="宋体"/>
                <w:sz w:val="15"/>
                <w:szCs w:val="20"/>
              </w:rPr>
              <w:t>浙江省嘉兴市昌盛南路1001号</w:t>
            </w:r>
          </w:p>
        </w:tc>
        <w:tc>
          <w:tcPr>
            <w:tcW w:w="1350" w:type="dxa"/>
            <w:tcMar>
              <w:left w:w="120" w:type="dxa"/>
            </w:tcMar>
            <w:vAlign w:val="center"/>
          </w:tcPr>
          <w:p w14:paraId="6DDE7474">
            <w:pPr>
              <w:spacing w:line="200" w:lineRule="exact"/>
            </w:pPr>
            <w:r>
              <w:rPr>
                <w:rFonts w:ascii="方正黑体_GBK" w:hAnsi="方正黑体_GBK" w:eastAsia="方正黑体_GBK" w:cs="宋体"/>
                <w:sz w:val="15"/>
                <w:szCs w:val="20"/>
              </w:rPr>
              <w:t>0573-96528</w:t>
            </w:r>
          </w:p>
        </w:tc>
      </w:tr>
      <w:tr w14:paraId="471C6C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7D102FB">
            <w:pPr>
              <w:spacing w:line="200" w:lineRule="exact"/>
            </w:pPr>
            <w:r>
              <w:rPr>
                <w:rFonts w:ascii="方正黑体_GBK" w:hAnsi="方正黑体_GBK" w:eastAsia="方正黑体_GBK" w:cs="宋体"/>
                <w:sz w:val="15"/>
                <w:szCs w:val="20"/>
              </w:rPr>
              <w:t>江苏常熟农村商业银行股份有限公司</w:t>
            </w:r>
          </w:p>
        </w:tc>
        <w:tc>
          <w:tcPr>
            <w:tcW w:w="4050" w:type="dxa"/>
            <w:tcMar>
              <w:left w:w="120" w:type="dxa"/>
            </w:tcMar>
            <w:vAlign w:val="center"/>
          </w:tcPr>
          <w:p w14:paraId="01DCC4A3">
            <w:pPr>
              <w:spacing w:line="200" w:lineRule="exact"/>
            </w:pPr>
            <w:r>
              <w:rPr>
                <w:rFonts w:ascii="方正黑体_GBK" w:hAnsi="方正黑体_GBK" w:eastAsia="方正黑体_GBK" w:cs="宋体"/>
                <w:sz w:val="15"/>
                <w:szCs w:val="20"/>
              </w:rPr>
              <w:t>江苏省常熟市新世纪大道58号</w:t>
            </w:r>
          </w:p>
        </w:tc>
        <w:tc>
          <w:tcPr>
            <w:tcW w:w="1350" w:type="dxa"/>
            <w:tcMar>
              <w:left w:w="120" w:type="dxa"/>
            </w:tcMar>
            <w:vAlign w:val="center"/>
          </w:tcPr>
          <w:p w14:paraId="0456C032">
            <w:pPr>
              <w:spacing w:line="200" w:lineRule="exact"/>
            </w:pPr>
            <w:r>
              <w:rPr>
                <w:rFonts w:ascii="方正黑体_GBK" w:hAnsi="方正黑体_GBK" w:eastAsia="方正黑体_GBK" w:cs="宋体"/>
                <w:sz w:val="15"/>
                <w:szCs w:val="20"/>
              </w:rPr>
              <w:t>956020</w:t>
            </w:r>
          </w:p>
        </w:tc>
      </w:tr>
      <w:tr w14:paraId="3DEE5B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2D9F7C0">
            <w:pPr>
              <w:spacing w:line="200" w:lineRule="exact"/>
            </w:pPr>
            <w:r>
              <w:rPr>
                <w:rFonts w:ascii="方正黑体_GBK" w:hAnsi="方正黑体_GBK" w:eastAsia="方正黑体_GBK" w:cs="宋体"/>
                <w:sz w:val="15"/>
                <w:szCs w:val="20"/>
              </w:rPr>
              <w:t>江苏苏州农村商业银行股份有限公司</w:t>
            </w:r>
          </w:p>
        </w:tc>
        <w:tc>
          <w:tcPr>
            <w:tcW w:w="4050" w:type="dxa"/>
            <w:tcMar>
              <w:left w:w="120" w:type="dxa"/>
            </w:tcMar>
            <w:vAlign w:val="center"/>
          </w:tcPr>
          <w:p w14:paraId="786C3845">
            <w:pPr>
              <w:spacing w:line="200" w:lineRule="exact"/>
            </w:pPr>
            <w:r>
              <w:rPr>
                <w:rFonts w:ascii="方正黑体_GBK" w:hAnsi="方正黑体_GBK" w:eastAsia="方正黑体_GBK" w:cs="宋体"/>
                <w:sz w:val="15"/>
                <w:szCs w:val="20"/>
              </w:rPr>
              <w:t>江苏省苏州市吴江区中山南路1777号</w:t>
            </w:r>
          </w:p>
        </w:tc>
        <w:tc>
          <w:tcPr>
            <w:tcW w:w="1350" w:type="dxa"/>
            <w:tcMar>
              <w:left w:w="120" w:type="dxa"/>
            </w:tcMar>
            <w:vAlign w:val="center"/>
          </w:tcPr>
          <w:p w14:paraId="5BCA2BAD">
            <w:pPr>
              <w:spacing w:line="200" w:lineRule="exact"/>
            </w:pPr>
            <w:r>
              <w:rPr>
                <w:rFonts w:ascii="方正黑体_GBK" w:hAnsi="方正黑体_GBK" w:eastAsia="方正黑体_GBK" w:cs="宋体"/>
                <w:sz w:val="15"/>
                <w:szCs w:val="20"/>
              </w:rPr>
              <w:t>956111</w:t>
            </w:r>
          </w:p>
        </w:tc>
      </w:tr>
      <w:tr w14:paraId="022F33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BA7867D">
            <w:pPr>
              <w:spacing w:line="200" w:lineRule="exact"/>
            </w:pPr>
            <w:r>
              <w:rPr>
                <w:rFonts w:ascii="方正黑体_GBK" w:hAnsi="方正黑体_GBK" w:eastAsia="方正黑体_GBK" w:cs="宋体"/>
                <w:sz w:val="15"/>
                <w:szCs w:val="20"/>
              </w:rPr>
              <w:t>长沙银行股份有限公司</w:t>
            </w:r>
          </w:p>
        </w:tc>
        <w:tc>
          <w:tcPr>
            <w:tcW w:w="4050" w:type="dxa"/>
            <w:tcMar>
              <w:left w:w="120" w:type="dxa"/>
            </w:tcMar>
            <w:vAlign w:val="center"/>
          </w:tcPr>
          <w:p w14:paraId="75CC3313">
            <w:pPr>
              <w:spacing w:line="200" w:lineRule="exact"/>
            </w:pPr>
            <w:r>
              <w:rPr>
                <w:rFonts w:ascii="方正黑体_GBK" w:hAnsi="方正黑体_GBK" w:eastAsia="方正黑体_GBK" w:cs="宋体"/>
                <w:sz w:val="15"/>
                <w:szCs w:val="20"/>
              </w:rPr>
              <w:t>湖南省长沙市岳麓区滨江路53号楷林商务中心B座</w:t>
            </w:r>
          </w:p>
        </w:tc>
        <w:tc>
          <w:tcPr>
            <w:tcW w:w="1350" w:type="dxa"/>
            <w:tcMar>
              <w:left w:w="120" w:type="dxa"/>
            </w:tcMar>
            <w:vAlign w:val="center"/>
          </w:tcPr>
          <w:p w14:paraId="042C050C">
            <w:pPr>
              <w:spacing w:line="200" w:lineRule="exact"/>
            </w:pPr>
            <w:r>
              <w:rPr>
                <w:rFonts w:ascii="方正黑体_GBK" w:hAnsi="方正黑体_GBK" w:eastAsia="方正黑体_GBK" w:cs="宋体"/>
                <w:sz w:val="15"/>
                <w:szCs w:val="20"/>
              </w:rPr>
              <w:t>0731-89934772</w:t>
            </w:r>
          </w:p>
        </w:tc>
      </w:tr>
      <w:tr w14:paraId="05237F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CE02475">
            <w:pPr>
              <w:spacing w:line="200" w:lineRule="exact"/>
            </w:pPr>
            <w:r>
              <w:rPr>
                <w:rFonts w:ascii="方正黑体_GBK" w:hAnsi="方正黑体_GBK" w:eastAsia="方正黑体_GBK" w:cs="宋体"/>
                <w:sz w:val="15"/>
                <w:szCs w:val="20"/>
              </w:rPr>
              <w:t>福建海峡银行股份有限公司</w:t>
            </w:r>
          </w:p>
        </w:tc>
        <w:tc>
          <w:tcPr>
            <w:tcW w:w="4050" w:type="dxa"/>
            <w:tcMar>
              <w:left w:w="120" w:type="dxa"/>
            </w:tcMar>
            <w:vAlign w:val="center"/>
          </w:tcPr>
          <w:p w14:paraId="43E1D164">
            <w:pPr>
              <w:spacing w:line="200" w:lineRule="exact"/>
            </w:pPr>
            <w:r>
              <w:rPr>
                <w:rFonts w:ascii="方正黑体_GBK" w:hAnsi="方正黑体_GBK" w:eastAsia="方正黑体_GBK" w:cs="宋体"/>
                <w:sz w:val="15"/>
                <w:szCs w:val="20"/>
              </w:rPr>
              <w:t>福建省福州市台江区江滨中大道358号海峡银行大厦</w:t>
            </w:r>
          </w:p>
        </w:tc>
        <w:tc>
          <w:tcPr>
            <w:tcW w:w="1350" w:type="dxa"/>
            <w:tcMar>
              <w:left w:w="120" w:type="dxa"/>
            </w:tcMar>
            <w:vAlign w:val="center"/>
          </w:tcPr>
          <w:p w14:paraId="57FDB373">
            <w:pPr>
              <w:spacing w:line="200" w:lineRule="exact"/>
            </w:pPr>
            <w:r>
              <w:rPr>
                <w:rFonts w:ascii="方正黑体_GBK" w:hAnsi="方正黑体_GBK" w:eastAsia="方正黑体_GBK" w:cs="宋体"/>
                <w:sz w:val="15"/>
                <w:szCs w:val="20"/>
              </w:rPr>
              <w:t>0591-4008939999</w:t>
            </w:r>
          </w:p>
        </w:tc>
      </w:tr>
      <w:tr w14:paraId="507B8F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5FF3737">
            <w:pPr>
              <w:spacing w:line="200" w:lineRule="exact"/>
            </w:pPr>
            <w:r>
              <w:rPr>
                <w:rFonts w:ascii="方正黑体_GBK" w:hAnsi="方正黑体_GBK" w:eastAsia="方正黑体_GBK" w:cs="宋体"/>
                <w:sz w:val="15"/>
                <w:szCs w:val="20"/>
              </w:rPr>
              <w:t>秦皇岛银行股份有限公司</w:t>
            </w:r>
          </w:p>
        </w:tc>
        <w:tc>
          <w:tcPr>
            <w:tcW w:w="4050" w:type="dxa"/>
            <w:tcMar>
              <w:left w:w="120" w:type="dxa"/>
            </w:tcMar>
            <w:vAlign w:val="center"/>
          </w:tcPr>
          <w:p w14:paraId="0EF30D9C">
            <w:pPr>
              <w:spacing w:line="200" w:lineRule="exact"/>
            </w:pPr>
            <w:r>
              <w:rPr>
                <w:rFonts w:ascii="方正黑体_GBK" w:hAnsi="方正黑体_GBK" w:eastAsia="方正黑体_GBK" w:cs="宋体"/>
                <w:sz w:val="15"/>
                <w:szCs w:val="20"/>
              </w:rPr>
              <w:t>河北省秦皇岛市海港区河北大街西段 560 号</w:t>
            </w:r>
          </w:p>
        </w:tc>
        <w:tc>
          <w:tcPr>
            <w:tcW w:w="1350" w:type="dxa"/>
            <w:tcMar>
              <w:left w:w="120" w:type="dxa"/>
            </w:tcMar>
            <w:vAlign w:val="center"/>
          </w:tcPr>
          <w:p w14:paraId="2A1F3DE6">
            <w:pPr>
              <w:spacing w:line="200" w:lineRule="exact"/>
            </w:pPr>
            <w:r>
              <w:rPr>
                <w:rFonts w:ascii="方正黑体_GBK" w:hAnsi="方正黑体_GBK" w:eastAsia="方正黑体_GBK" w:cs="宋体"/>
                <w:sz w:val="15"/>
                <w:szCs w:val="20"/>
              </w:rPr>
              <w:t>0335-96336</w:t>
            </w:r>
          </w:p>
        </w:tc>
      </w:tr>
      <w:tr w14:paraId="4B5DED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7487767">
            <w:pPr>
              <w:spacing w:line="200" w:lineRule="exact"/>
            </w:pPr>
            <w:r>
              <w:rPr>
                <w:rFonts w:ascii="方正黑体_GBK" w:hAnsi="方正黑体_GBK" w:eastAsia="方正黑体_GBK" w:cs="宋体"/>
                <w:sz w:val="15"/>
                <w:szCs w:val="20"/>
              </w:rPr>
              <w:t>泰安银行股份有限公司</w:t>
            </w:r>
          </w:p>
        </w:tc>
        <w:tc>
          <w:tcPr>
            <w:tcW w:w="4050" w:type="dxa"/>
            <w:tcMar>
              <w:left w:w="120" w:type="dxa"/>
            </w:tcMar>
            <w:vAlign w:val="center"/>
          </w:tcPr>
          <w:p w14:paraId="57F00845">
            <w:pPr>
              <w:spacing w:line="200" w:lineRule="exact"/>
            </w:pPr>
            <w:r>
              <w:rPr>
                <w:rFonts w:ascii="方正黑体_GBK" w:hAnsi="方正黑体_GBK" w:eastAsia="方正黑体_GBK" w:cs="宋体"/>
                <w:sz w:val="15"/>
                <w:szCs w:val="20"/>
              </w:rPr>
              <w:t>山东省泰安市长城路3号圣地大厦</w:t>
            </w:r>
          </w:p>
        </w:tc>
        <w:tc>
          <w:tcPr>
            <w:tcW w:w="1350" w:type="dxa"/>
            <w:tcMar>
              <w:left w:w="120" w:type="dxa"/>
            </w:tcMar>
            <w:vAlign w:val="center"/>
          </w:tcPr>
          <w:p w14:paraId="74DF4AE5">
            <w:pPr>
              <w:spacing w:line="200" w:lineRule="exact"/>
            </w:pPr>
            <w:r>
              <w:rPr>
                <w:rFonts w:ascii="方正黑体_GBK" w:hAnsi="方正黑体_GBK" w:eastAsia="方正黑体_GBK" w:cs="宋体"/>
                <w:sz w:val="15"/>
                <w:szCs w:val="20"/>
              </w:rPr>
              <w:t>0538-96588</w:t>
            </w:r>
          </w:p>
        </w:tc>
      </w:tr>
      <w:tr w14:paraId="6F152D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52B8F83">
            <w:pPr>
              <w:spacing w:line="200" w:lineRule="exact"/>
            </w:pPr>
            <w:r>
              <w:rPr>
                <w:rFonts w:ascii="方正黑体_GBK" w:hAnsi="方正黑体_GBK" w:eastAsia="方正黑体_GBK" w:cs="宋体"/>
                <w:sz w:val="15"/>
                <w:szCs w:val="20"/>
              </w:rPr>
              <w:t>宁波东海银行股份有限公司</w:t>
            </w:r>
          </w:p>
        </w:tc>
        <w:tc>
          <w:tcPr>
            <w:tcW w:w="4050" w:type="dxa"/>
            <w:tcMar>
              <w:left w:w="120" w:type="dxa"/>
            </w:tcMar>
            <w:vAlign w:val="center"/>
          </w:tcPr>
          <w:p w14:paraId="3B915B35">
            <w:pPr>
              <w:spacing w:line="200" w:lineRule="exact"/>
            </w:pPr>
            <w:r>
              <w:rPr>
                <w:rFonts w:ascii="方正黑体_GBK" w:hAnsi="方正黑体_GBK" w:eastAsia="方正黑体_GBK" w:cs="宋体"/>
                <w:sz w:val="15"/>
                <w:szCs w:val="20"/>
              </w:rPr>
              <w:t>浙江省宁波高新区新晖南路113-127号（单号），扬帆路515号2-10层，高新宝龙商业广场13-19号、22号、29号</w:t>
            </w:r>
          </w:p>
        </w:tc>
        <w:tc>
          <w:tcPr>
            <w:tcW w:w="1350" w:type="dxa"/>
            <w:tcMar>
              <w:left w:w="120" w:type="dxa"/>
            </w:tcMar>
            <w:vAlign w:val="center"/>
          </w:tcPr>
          <w:p w14:paraId="09A212DB">
            <w:pPr>
              <w:spacing w:line="200" w:lineRule="exact"/>
            </w:pPr>
            <w:r>
              <w:rPr>
                <w:rFonts w:ascii="方正黑体_GBK" w:hAnsi="方正黑体_GBK" w:eastAsia="方正黑体_GBK" w:cs="宋体"/>
                <w:sz w:val="15"/>
                <w:szCs w:val="20"/>
              </w:rPr>
              <w:t>400-8866-345</w:t>
            </w:r>
          </w:p>
        </w:tc>
      </w:tr>
      <w:tr w14:paraId="53C638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63873B3">
            <w:pPr>
              <w:spacing w:line="200" w:lineRule="exact"/>
            </w:pPr>
            <w:r>
              <w:rPr>
                <w:rFonts w:ascii="方正黑体_GBK" w:hAnsi="方正黑体_GBK" w:eastAsia="方正黑体_GBK" w:cs="宋体"/>
                <w:sz w:val="15"/>
                <w:szCs w:val="20"/>
              </w:rPr>
              <w:t>齐鲁银行股份有限公司</w:t>
            </w:r>
          </w:p>
        </w:tc>
        <w:tc>
          <w:tcPr>
            <w:tcW w:w="4050" w:type="dxa"/>
            <w:tcMar>
              <w:left w:w="120" w:type="dxa"/>
            </w:tcMar>
            <w:vAlign w:val="center"/>
          </w:tcPr>
          <w:p w14:paraId="7A8C0832">
            <w:pPr>
              <w:spacing w:line="200" w:lineRule="exact"/>
            </w:pPr>
            <w:r>
              <w:rPr>
                <w:rFonts w:ascii="方正黑体_GBK" w:hAnsi="方正黑体_GBK" w:eastAsia="方正黑体_GBK" w:cs="宋体"/>
                <w:sz w:val="15"/>
                <w:szCs w:val="20"/>
              </w:rPr>
              <w:t>山东省济南市历下区经十路10817号</w:t>
            </w:r>
          </w:p>
        </w:tc>
        <w:tc>
          <w:tcPr>
            <w:tcW w:w="1350" w:type="dxa"/>
            <w:tcMar>
              <w:left w:w="120" w:type="dxa"/>
            </w:tcMar>
            <w:vAlign w:val="center"/>
          </w:tcPr>
          <w:p w14:paraId="34BD162D">
            <w:pPr>
              <w:spacing w:line="200" w:lineRule="exact"/>
            </w:pPr>
            <w:r>
              <w:rPr>
                <w:rFonts w:ascii="方正黑体_GBK" w:hAnsi="方正黑体_GBK" w:eastAsia="方正黑体_GBK" w:cs="宋体"/>
                <w:sz w:val="15"/>
                <w:szCs w:val="20"/>
              </w:rPr>
              <w:t>4006096588</w:t>
            </w:r>
          </w:p>
        </w:tc>
      </w:tr>
      <w:tr w14:paraId="2AC143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99671B0">
            <w:pPr>
              <w:spacing w:line="200" w:lineRule="exact"/>
            </w:pPr>
            <w:r>
              <w:rPr>
                <w:rFonts w:ascii="方正黑体_GBK" w:hAnsi="方正黑体_GBK" w:eastAsia="方正黑体_GBK" w:cs="宋体"/>
                <w:sz w:val="15"/>
                <w:szCs w:val="20"/>
              </w:rPr>
              <w:t>云南红塔银行股份有限公司</w:t>
            </w:r>
          </w:p>
        </w:tc>
        <w:tc>
          <w:tcPr>
            <w:tcW w:w="4050" w:type="dxa"/>
            <w:tcMar>
              <w:left w:w="120" w:type="dxa"/>
            </w:tcMar>
            <w:vAlign w:val="center"/>
          </w:tcPr>
          <w:p w14:paraId="71625ECA">
            <w:pPr>
              <w:spacing w:line="200" w:lineRule="exact"/>
            </w:pPr>
            <w:r>
              <w:rPr>
                <w:rFonts w:ascii="方正黑体_GBK" w:hAnsi="方正黑体_GBK" w:eastAsia="方正黑体_GBK" w:cs="宋体"/>
                <w:sz w:val="15"/>
                <w:szCs w:val="20"/>
              </w:rPr>
              <w:t>云南省玉溪市东风南路2号</w:t>
            </w:r>
          </w:p>
        </w:tc>
        <w:tc>
          <w:tcPr>
            <w:tcW w:w="1350" w:type="dxa"/>
            <w:tcMar>
              <w:left w:w="120" w:type="dxa"/>
            </w:tcMar>
            <w:vAlign w:val="center"/>
          </w:tcPr>
          <w:p w14:paraId="2F078313">
            <w:pPr>
              <w:spacing w:line="200" w:lineRule="exact"/>
            </w:pPr>
            <w:r>
              <w:rPr>
                <w:rFonts w:ascii="方正黑体_GBK" w:hAnsi="方正黑体_GBK" w:eastAsia="方正黑体_GBK" w:cs="宋体"/>
                <w:sz w:val="15"/>
                <w:szCs w:val="20"/>
              </w:rPr>
              <w:t>96522</w:t>
            </w:r>
          </w:p>
        </w:tc>
      </w:tr>
      <w:tr w14:paraId="7E9CF7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88DCCB2">
            <w:pPr>
              <w:spacing w:line="200" w:lineRule="exact"/>
            </w:pPr>
            <w:r>
              <w:rPr>
                <w:rFonts w:ascii="方正黑体_GBK" w:hAnsi="方正黑体_GBK" w:eastAsia="方正黑体_GBK" w:cs="宋体"/>
                <w:sz w:val="15"/>
                <w:szCs w:val="20"/>
              </w:rPr>
              <w:t>九江银行股份有限公司</w:t>
            </w:r>
          </w:p>
        </w:tc>
        <w:tc>
          <w:tcPr>
            <w:tcW w:w="4050" w:type="dxa"/>
            <w:tcMar>
              <w:left w:w="120" w:type="dxa"/>
            </w:tcMar>
            <w:vAlign w:val="center"/>
          </w:tcPr>
          <w:p w14:paraId="1380157F">
            <w:pPr>
              <w:spacing w:line="200" w:lineRule="exact"/>
            </w:pPr>
            <w:r>
              <w:rPr>
                <w:rFonts w:ascii="方正黑体_GBK" w:hAnsi="方正黑体_GBK" w:eastAsia="方正黑体_GBK" w:cs="宋体"/>
                <w:sz w:val="15"/>
                <w:szCs w:val="20"/>
              </w:rPr>
              <w:t>江西省九江市濂溪区长虹大道619号</w:t>
            </w:r>
          </w:p>
        </w:tc>
        <w:tc>
          <w:tcPr>
            <w:tcW w:w="1350" w:type="dxa"/>
            <w:tcMar>
              <w:left w:w="120" w:type="dxa"/>
            </w:tcMar>
            <w:vAlign w:val="center"/>
          </w:tcPr>
          <w:p w14:paraId="0145ED37">
            <w:pPr>
              <w:spacing w:line="200" w:lineRule="exact"/>
            </w:pPr>
            <w:r>
              <w:rPr>
                <w:rFonts w:ascii="方正黑体_GBK" w:hAnsi="方正黑体_GBK" w:eastAsia="方正黑体_GBK" w:cs="宋体"/>
                <w:sz w:val="15"/>
                <w:szCs w:val="20"/>
              </w:rPr>
              <w:t>95316</w:t>
            </w:r>
          </w:p>
        </w:tc>
      </w:tr>
      <w:tr w14:paraId="6D584B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75236B1">
            <w:pPr>
              <w:spacing w:line="200" w:lineRule="exact"/>
            </w:pPr>
            <w:r>
              <w:rPr>
                <w:rFonts w:ascii="方正黑体_GBK" w:hAnsi="方正黑体_GBK" w:eastAsia="方正黑体_GBK" w:cs="宋体"/>
                <w:sz w:val="15"/>
                <w:szCs w:val="20"/>
              </w:rPr>
              <w:t>宁夏银行股份有限公司</w:t>
            </w:r>
          </w:p>
        </w:tc>
        <w:tc>
          <w:tcPr>
            <w:tcW w:w="4050" w:type="dxa"/>
            <w:tcMar>
              <w:left w:w="120" w:type="dxa"/>
            </w:tcMar>
            <w:vAlign w:val="center"/>
          </w:tcPr>
          <w:p w14:paraId="2748DBA0">
            <w:pPr>
              <w:spacing w:line="200" w:lineRule="exact"/>
            </w:pPr>
            <w:r>
              <w:rPr>
                <w:rFonts w:ascii="方正黑体_GBK" w:hAnsi="方正黑体_GBK" w:eastAsia="方正黑体_GBK" w:cs="宋体"/>
                <w:sz w:val="15"/>
                <w:szCs w:val="20"/>
              </w:rPr>
              <w:t>宁夏回族自治区银川市北京中路 157 号</w:t>
            </w:r>
          </w:p>
        </w:tc>
        <w:tc>
          <w:tcPr>
            <w:tcW w:w="1350" w:type="dxa"/>
            <w:tcMar>
              <w:left w:w="120" w:type="dxa"/>
            </w:tcMar>
            <w:vAlign w:val="center"/>
          </w:tcPr>
          <w:p w14:paraId="7D5D55BF">
            <w:pPr>
              <w:spacing w:line="200" w:lineRule="exact"/>
            </w:pPr>
            <w:r>
              <w:rPr>
                <w:rFonts w:ascii="方正黑体_GBK" w:hAnsi="方正黑体_GBK" w:eastAsia="方正黑体_GBK" w:cs="宋体"/>
                <w:sz w:val="15"/>
                <w:szCs w:val="20"/>
              </w:rPr>
              <w:t>400-809-6558</w:t>
            </w:r>
          </w:p>
        </w:tc>
      </w:tr>
      <w:tr w14:paraId="03D5A9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BBCC4F2">
            <w:pPr>
              <w:spacing w:line="200" w:lineRule="exact"/>
            </w:pPr>
            <w:r>
              <w:rPr>
                <w:rFonts w:ascii="方正黑体_GBK" w:hAnsi="方正黑体_GBK" w:eastAsia="方正黑体_GBK" w:cs="宋体"/>
                <w:sz w:val="15"/>
                <w:szCs w:val="20"/>
              </w:rPr>
              <w:t>天津农村商业银行股份有限公司</w:t>
            </w:r>
          </w:p>
        </w:tc>
        <w:tc>
          <w:tcPr>
            <w:tcW w:w="4050" w:type="dxa"/>
            <w:tcMar>
              <w:left w:w="120" w:type="dxa"/>
            </w:tcMar>
            <w:vAlign w:val="center"/>
          </w:tcPr>
          <w:p w14:paraId="00DBFEA7">
            <w:pPr>
              <w:spacing w:line="200" w:lineRule="exact"/>
            </w:pPr>
            <w:r>
              <w:rPr>
                <w:rFonts w:ascii="方正黑体_GBK" w:hAnsi="方正黑体_GBK" w:eastAsia="方正黑体_GBK" w:cs="宋体"/>
                <w:sz w:val="15"/>
                <w:szCs w:val="20"/>
              </w:rPr>
              <w:t>天津市河西区友谊路32号</w:t>
            </w:r>
          </w:p>
        </w:tc>
        <w:tc>
          <w:tcPr>
            <w:tcW w:w="1350" w:type="dxa"/>
            <w:tcMar>
              <w:left w:w="120" w:type="dxa"/>
            </w:tcMar>
            <w:vAlign w:val="center"/>
          </w:tcPr>
          <w:p w14:paraId="2DDE27BB">
            <w:pPr>
              <w:spacing w:line="200" w:lineRule="exact"/>
            </w:pPr>
            <w:r>
              <w:rPr>
                <w:rFonts w:ascii="方正黑体_GBK" w:hAnsi="方正黑体_GBK" w:eastAsia="方正黑体_GBK" w:cs="宋体"/>
                <w:sz w:val="15"/>
                <w:szCs w:val="20"/>
              </w:rPr>
              <w:t>022-96155、400-80-96155</w:t>
            </w:r>
          </w:p>
        </w:tc>
      </w:tr>
      <w:tr w14:paraId="595EE3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EE72CC4">
            <w:pPr>
              <w:spacing w:line="200" w:lineRule="exact"/>
            </w:pPr>
            <w:r>
              <w:rPr>
                <w:rFonts w:ascii="方正黑体_GBK" w:hAnsi="方正黑体_GBK" w:eastAsia="方正黑体_GBK" w:cs="宋体"/>
                <w:sz w:val="15"/>
                <w:szCs w:val="20"/>
              </w:rPr>
              <w:t>江苏紫金农村商业银行股份有限公司</w:t>
            </w:r>
          </w:p>
        </w:tc>
        <w:tc>
          <w:tcPr>
            <w:tcW w:w="4050" w:type="dxa"/>
            <w:tcMar>
              <w:left w:w="120" w:type="dxa"/>
            </w:tcMar>
            <w:vAlign w:val="center"/>
          </w:tcPr>
          <w:p w14:paraId="229590BD">
            <w:pPr>
              <w:spacing w:line="200" w:lineRule="exact"/>
            </w:pPr>
            <w:r>
              <w:rPr>
                <w:rFonts w:ascii="方正黑体_GBK" w:hAnsi="方正黑体_GBK" w:eastAsia="方正黑体_GBK" w:cs="宋体"/>
                <w:sz w:val="15"/>
                <w:szCs w:val="20"/>
              </w:rPr>
              <w:t>南京市建邺区江东中路381号</w:t>
            </w:r>
          </w:p>
        </w:tc>
        <w:tc>
          <w:tcPr>
            <w:tcW w:w="1350" w:type="dxa"/>
            <w:tcMar>
              <w:left w:w="120" w:type="dxa"/>
            </w:tcMar>
            <w:vAlign w:val="center"/>
          </w:tcPr>
          <w:p w14:paraId="1649699A">
            <w:pPr>
              <w:spacing w:line="200" w:lineRule="exact"/>
            </w:pPr>
            <w:r>
              <w:rPr>
                <w:rFonts w:ascii="方正黑体_GBK" w:hAnsi="方正黑体_GBK" w:eastAsia="方正黑体_GBK" w:cs="宋体"/>
                <w:sz w:val="15"/>
                <w:szCs w:val="20"/>
              </w:rPr>
              <w:t>96008</w:t>
            </w:r>
          </w:p>
        </w:tc>
      </w:tr>
      <w:tr w14:paraId="25DB2B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9D0BA49">
            <w:pPr>
              <w:spacing w:line="200" w:lineRule="exact"/>
            </w:pPr>
            <w:r>
              <w:rPr>
                <w:rFonts w:ascii="方正黑体_GBK" w:hAnsi="方正黑体_GBK" w:eastAsia="方正黑体_GBK" w:cs="宋体"/>
                <w:sz w:val="15"/>
                <w:szCs w:val="20"/>
              </w:rPr>
              <w:t>温州银行股份有限公司</w:t>
            </w:r>
          </w:p>
        </w:tc>
        <w:tc>
          <w:tcPr>
            <w:tcW w:w="4050" w:type="dxa"/>
            <w:tcMar>
              <w:left w:w="120" w:type="dxa"/>
            </w:tcMar>
            <w:vAlign w:val="center"/>
          </w:tcPr>
          <w:p w14:paraId="67EE2AB2">
            <w:pPr>
              <w:spacing w:line="200" w:lineRule="exact"/>
            </w:pPr>
            <w:r>
              <w:rPr>
                <w:rFonts w:ascii="方正黑体_GBK" w:hAnsi="方正黑体_GBK" w:eastAsia="方正黑体_GBK" w:cs="宋体"/>
                <w:sz w:val="15"/>
                <w:szCs w:val="20"/>
              </w:rPr>
              <w:t>浙江省温州市鹿城区会展路1316号</w:t>
            </w:r>
          </w:p>
        </w:tc>
        <w:tc>
          <w:tcPr>
            <w:tcW w:w="1350" w:type="dxa"/>
            <w:tcMar>
              <w:left w:w="120" w:type="dxa"/>
            </w:tcMar>
            <w:vAlign w:val="center"/>
          </w:tcPr>
          <w:p w14:paraId="2E733C5B">
            <w:pPr>
              <w:spacing w:line="200" w:lineRule="exact"/>
            </w:pPr>
            <w:r>
              <w:rPr>
                <w:rFonts w:ascii="方正黑体_GBK" w:hAnsi="方正黑体_GBK" w:eastAsia="方正黑体_GBK" w:cs="宋体"/>
                <w:sz w:val="15"/>
                <w:szCs w:val="20"/>
              </w:rPr>
              <w:t>96699</w:t>
            </w:r>
          </w:p>
        </w:tc>
      </w:tr>
      <w:tr w14:paraId="352FF4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835008A">
            <w:pPr>
              <w:spacing w:line="200" w:lineRule="exact"/>
            </w:pPr>
            <w:r>
              <w:rPr>
                <w:rFonts w:ascii="方正黑体_GBK" w:hAnsi="方正黑体_GBK" w:eastAsia="方正黑体_GBK" w:cs="宋体"/>
                <w:sz w:val="15"/>
                <w:szCs w:val="20"/>
              </w:rPr>
              <w:t>江苏滨海农村商业银行股份有限公司</w:t>
            </w:r>
          </w:p>
        </w:tc>
        <w:tc>
          <w:tcPr>
            <w:tcW w:w="4050" w:type="dxa"/>
            <w:tcMar>
              <w:left w:w="120" w:type="dxa"/>
            </w:tcMar>
            <w:vAlign w:val="center"/>
          </w:tcPr>
          <w:p w14:paraId="7FC4BE11">
            <w:pPr>
              <w:spacing w:line="200" w:lineRule="exact"/>
            </w:pPr>
            <w:r>
              <w:rPr>
                <w:rFonts w:ascii="方正黑体_GBK" w:hAnsi="方正黑体_GBK" w:eastAsia="方正黑体_GBK" w:cs="宋体"/>
                <w:sz w:val="15"/>
                <w:szCs w:val="20"/>
              </w:rPr>
              <w:t>滨海县城迎宾中路1号</w:t>
            </w:r>
          </w:p>
        </w:tc>
        <w:tc>
          <w:tcPr>
            <w:tcW w:w="1350" w:type="dxa"/>
            <w:tcMar>
              <w:left w:w="120" w:type="dxa"/>
            </w:tcMar>
            <w:vAlign w:val="center"/>
          </w:tcPr>
          <w:p w14:paraId="0491FAA7">
            <w:pPr>
              <w:spacing w:line="200" w:lineRule="exact"/>
            </w:pPr>
            <w:r>
              <w:rPr>
                <w:rFonts w:ascii="方正黑体_GBK" w:hAnsi="方正黑体_GBK" w:eastAsia="方正黑体_GBK" w:cs="宋体"/>
                <w:sz w:val="15"/>
                <w:szCs w:val="20"/>
              </w:rPr>
              <w:t>96008</w:t>
            </w:r>
          </w:p>
        </w:tc>
      </w:tr>
      <w:tr w14:paraId="299C79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8017701">
            <w:pPr>
              <w:spacing w:line="200" w:lineRule="exact"/>
            </w:pPr>
            <w:r>
              <w:rPr>
                <w:rFonts w:ascii="方正黑体_GBK" w:hAnsi="方正黑体_GBK" w:eastAsia="方正黑体_GBK" w:cs="宋体"/>
                <w:sz w:val="15"/>
                <w:szCs w:val="20"/>
              </w:rPr>
              <w:t>江苏金湖农村商业银行股份有限公司</w:t>
            </w:r>
          </w:p>
        </w:tc>
        <w:tc>
          <w:tcPr>
            <w:tcW w:w="4050" w:type="dxa"/>
            <w:tcMar>
              <w:left w:w="120" w:type="dxa"/>
            </w:tcMar>
            <w:vAlign w:val="center"/>
          </w:tcPr>
          <w:p w14:paraId="1386C257">
            <w:pPr>
              <w:spacing w:line="200" w:lineRule="exact"/>
            </w:pPr>
            <w:r>
              <w:rPr>
                <w:rFonts w:ascii="方正黑体_GBK" w:hAnsi="方正黑体_GBK" w:eastAsia="方正黑体_GBK" w:cs="宋体"/>
                <w:sz w:val="15"/>
                <w:szCs w:val="20"/>
              </w:rPr>
              <w:t>江苏省金湖县黎城街道神华大道299号</w:t>
            </w:r>
          </w:p>
        </w:tc>
        <w:tc>
          <w:tcPr>
            <w:tcW w:w="1350" w:type="dxa"/>
            <w:tcMar>
              <w:left w:w="120" w:type="dxa"/>
            </w:tcMar>
            <w:vAlign w:val="center"/>
          </w:tcPr>
          <w:p w14:paraId="59B7AC8E">
            <w:pPr>
              <w:spacing w:line="200" w:lineRule="exact"/>
            </w:pPr>
            <w:r>
              <w:rPr>
                <w:rFonts w:ascii="方正黑体_GBK" w:hAnsi="方正黑体_GBK" w:eastAsia="方正黑体_GBK" w:cs="宋体"/>
                <w:sz w:val="15"/>
                <w:szCs w:val="20"/>
              </w:rPr>
              <w:t>96008</w:t>
            </w:r>
          </w:p>
        </w:tc>
      </w:tr>
      <w:tr w14:paraId="19FC5D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6BDF813">
            <w:pPr>
              <w:spacing w:line="200" w:lineRule="exact"/>
            </w:pPr>
            <w:r>
              <w:rPr>
                <w:rFonts w:ascii="方正黑体_GBK" w:hAnsi="方正黑体_GBK" w:eastAsia="方正黑体_GBK" w:cs="宋体"/>
                <w:sz w:val="15"/>
                <w:szCs w:val="20"/>
              </w:rPr>
              <w:t>苏州银行股份有限公司</w:t>
            </w:r>
          </w:p>
        </w:tc>
        <w:tc>
          <w:tcPr>
            <w:tcW w:w="4050" w:type="dxa"/>
            <w:tcMar>
              <w:left w:w="120" w:type="dxa"/>
            </w:tcMar>
            <w:vAlign w:val="center"/>
          </w:tcPr>
          <w:p w14:paraId="212B1D60">
            <w:pPr>
              <w:spacing w:line="200" w:lineRule="exact"/>
            </w:pPr>
            <w:r>
              <w:rPr>
                <w:rFonts w:ascii="方正黑体_GBK" w:hAnsi="方正黑体_GBK" w:eastAsia="方正黑体_GBK" w:cs="宋体"/>
                <w:sz w:val="15"/>
                <w:szCs w:val="20"/>
              </w:rPr>
              <w:t>中国（江苏）自由贸易试验区苏州片区苏州工业园区钟园路728号</w:t>
            </w:r>
          </w:p>
        </w:tc>
        <w:tc>
          <w:tcPr>
            <w:tcW w:w="1350" w:type="dxa"/>
            <w:tcMar>
              <w:left w:w="120" w:type="dxa"/>
            </w:tcMar>
            <w:vAlign w:val="center"/>
          </w:tcPr>
          <w:p w14:paraId="35F51199">
            <w:pPr>
              <w:spacing w:line="200" w:lineRule="exact"/>
            </w:pPr>
            <w:r>
              <w:rPr>
                <w:rFonts w:ascii="方正黑体_GBK" w:hAnsi="方正黑体_GBK" w:eastAsia="方正黑体_GBK" w:cs="宋体"/>
                <w:sz w:val="15"/>
                <w:szCs w:val="20"/>
              </w:rPr>
              <w:t>0512-96067</w:t>
            </w:r>
          </w:p>
        </w:tc>
      </w:tr>
      <w:tr w14:paraId="20A90C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F131D2C">
            <w:pPr>
              <w:spacing w:line="200" w:lineRule="exact"/>
            </w:pPr>
            <w:r>
              <w:rPr>
                <w:rFonts w:ascii="方正黑体_GBK" w:hAnsi="方正黑体_GBK" w:eastAsia="方正黑体_GBK" w:cs="宋体"/>
                <w:sz w:val="15"/>
                <w:szCs w:val="20"/>
              </w:rPr>
              <w:t>蒙商银行股份有限公司</w:t>
            </w:r>
          </w:p>
        </w:tc>
        <w:tc>
          <w:tcPr>
            <w:tcW w:w="4050" w:type="dxa"/>
            <w:tcMar>
              <w:left w:w="120" w:type="dxa"/>
            </w:tcMar>
            <w:vAlign w:val="center"/>
          </w:tcPr>
          <w:p w14:paraId="5A6370B2">
            <w:pPr>
              <w:spacing w:line="200" w:lineRule="exact"/>
            </w:pPr>
            <w:r>
              <w:rPr>
                <w:rFonts w:ascii="方正黑体_GBK" w:hAnsi="方正黑体_GBK" w:eastAsia="方正黑体_GBK" w:cs="宋体"/>
                <w:sz w:val="15"/>
                <w:szCs w:val="20"/>
              </w:rPr>
              <w:t>内蒙古自治区包头市九原区赛汗街道办事处建华南路2号A座</w:t>
            </w:r>
          </w:p>
        </w:tc>
        <w:tc>
          <w:tcPr>
            <w:tcW w:w="1350" w:type="dxa"/>
            <w:tcMar>
              <w:left w:w="120" w:type="dxa"/>
            </w:tcMar>
            <w:vAlign w:val="center"/>
          </w:tcPr>
          <w:p w14:paraId="1EE6E198">
            <w:pPr>
              <w:spacing w:line="200" w:lineRule="exact"/>
            </w:pPr>
            <w:r>
              <w:rPr>
                <w:rFonts w:ascii="方正黑体_GBK" w:hAnsi="方正黑体_GBK" w:eastAsia="方正黑体_GBK" w:cs="宋体"/>
                <w:sz w:val="15"/>
                <w:szCs w:val="20"/>
              </w:rPr>
              <w:t>0472-2658888</w:t>
            </w:r>
          </w:p>
        </w:tc>
      </w:tr>
      <w:tr w14:paraId="1AC397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C92A3B9">
            <w:pPr>
              <w:spacing w:line="200" w:lineRule="exact"/>
            </w:pPr>
            <w:r>
              <w:rPr>
                <w:rFonts w:ascii="方正黑体_GBK" w:hAnsi="方正黑体_GBK" w:eastAsia="方正黑体_GBK" w:cs="宋体"/>
                <w:sz w:val="15"/>
                <w:szCs w:val="20"/>
              </w:rPr>
              <w:t>富邦华一银行有限公司</w:t>
            </w:r>
          </w:p>
        </w:tc>
        <w:tc>
          <w:tcPr>
            <w:tcW w:w="4050" w:type="dxa"/>
            <w:tcMar>
              <w:left w:w="120" w:type="dxa"/>
            </w:tcMar>
            <w:vAlign w:val="center"/>
          </w:tcPr>
          <w:p w14:paraId="5A7DB151">
            <w:pPr>
              <w:spacing w:line="200" w:lineRule="exact"/>
            </w:pPr>
            <w:r>
              <w:rPr>
                <w:rFonts w:ascii="方正黑体_GBK" w:hAnsi="方正黑体_GBK" w:eastAsia="方正黑体_GBK" w:cs="宋体"/>
                <w:sz w:val="15"/>
                <w:szCs w:val="20"/>
              </w:rPr>
              <w:t>中国（上海）自由贸易试验区世纪大道1168号A座101室、18楼、19楼及20楼</w:t>
            </w:r>
          </w:p>
        </w:tc>
        <w:tc>
          <w:tcPr>
            <w:tcW w:w="1350" w:type="dxa"/>
            <w:tcMar>
              <w:left w:w="120" w:type="dxa"/>
            </w:tcMar>
            <w:vAlign w:val="center"/>
          </w:tcPr>
          <w:p w14:paraId="1412F8E0">
            <w:pPr>
              <w:spacing w:line="200" w:lineRule="exact"/>
            </w:pPr>
            <w:r>
              <w:rPr>
                <w:rFonts w:ascii="方正黑体_GBK" w:hAnsi="方正黑体_GBK" w:eastAsia="方正黑体_GBK" w:cs="宋体"/>
                <w:sz w:val="15"/>
                <w:szCs w:val="20"/>
              </w:rPr>
              <w:t>021-962811</w:t>
            </w:r>
          </w:p>
        </w:tc>
      </w:tr>
      <w:tr w14:paraId="5B3CB2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92B9B2B">
            <w:pPr>
              <w:spacing w:line="200" w:lineRule="exact"/>
            </w:pPr>
            <w:r>
              <w:rPr>
                <w:rFonts w:ascii="方正黑体_GBK" w:hAnsi="方正黑体_GBK" w:eastAsia="方正黑体_GBK" w:cs="宋体"/>
                <w:sz w:val="15"/>
                <w:szCs w:val="20"/>
              </w:rPr>
              <w:t>宁波通商银行股份有限公司</w:t>
            </w:r>
          </w:p>
        </w:tc>
        <w:tc>
          <w:tcPr>
            <w:tcW w:w="4050" w:type="dxa"/>
            <w:tcMar>
              <w:left w:w="120" w:type="dxa"/>
            </w:tcMar>
            <w:vAlign w:val="center"/>
          </w:tcPr>
          <w:p w14:paraId="5B5431DC">
            <w:pPr>
              <w:spacing w:line="200" w:lineRule="exact"/>
            </w:pPr>
            <w:r>
              <w:rPr>
                <w:rFonts w:ascii="方正黑体_GBK" w:hAnsi="方正黑体_GBK" w:eastAsia="方正黑体_GBK" w:cs="宋体"/>
                <w:sz w:val="15"/>
                <w:szCs w:val="20"/>
              </w:rPr>
              <w:t>浙江省宁波市鄞州区民安东路337号</w:t>
            </w:r>
          </w:p>
        </w:tc>
        <w:tc>
          <w:tcPr>
            <w:tcW w:w="1350" w:type="dxa"/>
            <w:tcMar>
              <w:left w:w="120" w:type="dxa"/>
            </w:tcMar>
            <w:vAlign w:val="center"/>
          </w:tcPr>
          <w:p w14:paraId="2F4CC85D">
            <w:pPr>
              <w:spacing w:line="200" w:lineRule="exact"/>
            </w:pPr>
            <w:r>
              <w:rPr>
                <w:rFonts w:ascii="方正黑体_GBK" w:hAnsi="方正黑体_GBK" w:eastAsia="方正黑体_GBK" w:cs="宋体"/>
                <w:sz w:val="15"/>
                <w:szCs w:val="20"/>
              </w:rPr>
              <w:t>400-916-6666</w:t>
            </w:r>
          </w:p>
        </w:tc>
      </w:tr>
      <w:tr w14:paraId="7A1E60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93FDED7">
            <w:pPr>
              <w:spacing w:line="200" w:lineRule="exact"/>
            </w:pPr>
            <w:r>
              <w:rPr>
                <w:rFonts w:ascii="方正黑体_GBK" w:hAnsi="方正黑体_GBK" w:eastAsia="方正黑体_GBK" w:cs="宋体"/>
                <w:sz w:val="15"/>
                <w:szCs w:val="20"/>
              </w:rPr>
              <w:t>日照银行股份有限公司</w:t>
            </w:r>
          </w:p>
        </w:tc>
        <w:tc>
          <w:tcPr>
            <w:tcW w:w="4050" w:type="dxa"/>
            <w:tcMar>
              <w:left w:w="120" w:type="dxa"/>
            </w:tcMar>
            <w:vAlign w:val="center"/>
          </w:tcPr>
          <w:p w14:paraId="2169CB66">
            <w:pPr>
              <w:spacing w:line="200" w:lineRule="exact"/>
            </w:pPr>
            <w:r>
              <w:rPr>
                <w:rFonts w:ascii="方正黑体_GBK" w:hAnsi="方正黑体_GBK" w:eastAsia="方正黑体_GBK" w:cs="宋体"/>
                <w:sz w:val="15"/>
                <w:szCs w:val="20"/>
              </w:rPr>
              <w:t>日照市烟台路197号</w:t>
            </w:r>
          </w:p>
        </w:tc>
        <w:tc>
          <w:tcPr>
            <w:tcW w:w="1350" w:type="dxa"/>
            <w:tcMar>
              <w:left w:w="120" w:type="dxa"/>
            </w:tcMar>
            <w:vAlign w:val="center"/>
          </w:tcPr>
          <w:p w14:paraId="0DD7E17F">
            <w:pPr>
              <w:spacing w:line="200" w:lineRule="exact"/>
            </w:pPr>
            <w:r>
              <w:rPr>
                <w:rFonts w:ascii="方正黑体_GBK" w:hAnsi="方正黑体_GBK" w:eastAsia="方正黑体_GBK" w:cs="宋体"/>
                <w:sz w:val="15"/>
                <w:szCs w:val="20"/>
              </w:rPr>
              <w:t>0633-8081110</w:t>
            </w:r>
          </w:p>
        </w:tc>
      </w:tr>
      <w:tr w14:paraId="584179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B43527B">
            <w:pPr>
              <w:spacing w:line="200" w:lineRule="exact"/>
            </w:pPr>
            <w:r>
              <w:rPr>
                <w:rFonts w:ascii="方正黑体_GBK" w:hAnsi="方正黑体_GBK" w:eastAsia="方正黑体_GBK" w:cs="宋体"/>
                <w:sz w:val="15"/>
                <w:szCs w:val="20"/>
              </w:rPr>
              <w:t>广州银行股份有限公司</w:t>
            </w:r>
          </w:p>
        </w:tc>
        <w:tc>
          <w:tcPr>
            <w:tcW w:w="4050" w:type="dxa"/>
            <w:tcMar>
              <w:left w:w="120" w:type="dxa"/>
            </w:tcMar>
            <w:vAlign w:val="center"/>
          </w:tcPr>
          <w:p w14:paraId="36CAC166">
            <w:pPr>
              <w:spacing w:line="200" w:lineRule="exact"/>
            </w:pPr>
            <w:r>
              <w:rPr>
                <w:rFonts w:ascii="方正黑体_GBK" w:hAnsi="方正黑体_GBK" w:eastAsia="方正黑体_GBK" w:cs="宋体"/>
                <w:sz w:val="15"/>
                <w:szCs w:val="20"/>
              </w:rPr>
              <w:t>广州市天河区珠江东路30号</w:t>
            </w:r>
          </w:p>
        </w:tc>
        <w:tc>
          <w:tcPr>
            <w:tcW w:w="1350" w:type="dxa"/>
            <w:tcMar>
              <w:left w:w="120" w:type="dxa"/>
            </w:tcMar>
            <w:vAlign w:val="center"/>
          </w:tcPr>
          <w:p w14:paraId="71CC1EA0">
            <w:pPr>
              <w:spacing w:line="200" w:lineRule="exact"/>
            </w:pPr>
            <w:r>
              <w:rPr>
                <w:rFonts w:ascii="方正黑体_GBK" w:hAnsi="方正黑体_GBK" w:eastAsia="方正黑体_GBK" w:cs="宋体"/>
                <w:sz w:val="15"/>
                <w:szCs w:val="20"/>
              </w:rPr>
              <w:t>400-83-96699</w:t>
            </w:r>
          </w:p>
        </w:tc>
      </w:tr>
      <w:tr w14:paraId="30CB72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3AC699D">
            <w:pPr>
              <w:spacing w:line="200" w:lineRule="exact"/>
            </w:pPr>
            <w:r>
              <w:rPr>
                <w:rFonts w:ascii="方正黑体_GBK" w:hAnsi="方正黑体_GBK" w:eastAsia="方正黑体_GBK" w:cs="宋体"/>
                <w:sz w:val="15"/>
                <w:szCs w:val="20"/>
              </w:rPr>
              <w:t>石嘴山银行股份有限公司</w:t>
            </w:r>
          </w:p>
        </w:tc>
        <w:tc>
          <w:tcPr>
            <w:tcW w:w="4050" w:type="dxa"/>
            <w:tcMar>
              <w:left w:w="120" w:type="dxa"/>
            </w:tcMar>
            <w:vAlign w:val="center"/>
          </w:tcPr>
          <w:p w14:paraId="54C50C88">
            <w:pPr>
              <w:spacing w:line="200" w:lineRule="exact"/>
            </w:pPr>
            <w:r>
              <w:rPr>
                <w:rFonts w:ascii="方正黑体_GBK" w:hAnsi="方正黑体_GBK" w:eastAsia="方正黑体_GBK" w:cs="宋体"/>
                <w:sz w:val="15"/>
                <w:szCs w:val="20"/>
              </w:rPr>
              <w:t>宁夏回族自治区石嘴山市大武口区朝阳西街 39 号</w:t>
            </w:r>
          </w:p>
        </w:tc>
        <w:tc>
          <w:tcPr>
            <w:tcW w:w="1350" w:type="dxa"/>
            <w:tcMar>
              <w:left w:w="120" w:type="dxa"/>
            </w:tcMar>
            <w:vAlign w:val="center"/>
          </w:tcPr>
          <w:p w14:paraId="4AC41472">
            <w:pPr>
              <w:spacing w:line="200" w:lineRule="exact"/>
            </w:pPr>
            <w:r>
              <w:rPr>
                <w:rFonts w:ascii="方正黑体_GBK" w:hAnsi="方正黑体_GBK" w:eastAsia="方正黑体_GBK" w:cs="宋体"/>
                <w:sz w:val="15"/>
                <w:szCs w:val="20"/>
              </w:rPr>
              <w:t>0951-96789</w:t>
            </w:r>
          </w:p>
        </w:tc>
      </w:tr>
      <w:tr w14:paraId="122327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C779343">
            <w:pPr>
              <w:spacing w:line="200" w:lineRule="exact"/>
            </w:pPr>
            <w:r>
              <w:rPr>
                <w:rFonts w:ascii="方正黑体_GBK" w:hAnsi="方正黑体_GBK" w:eastAsia="方正黑体_GBK" w:cs="宋体"/>
                <w:sz w:val="15"/>
                <w:szCs w:val="20"/>
              </w:rPr>
              <w:t>无锡锡商银行股份有限公司</w:t>
            </w:r>
          </w:p>
        </w:tc>
        <w:tc>
          <w:tcPr>
            <w:tcW w:w="4050" w:type="dxa"/>
            <w:tcMar>
              <w:left w:w="120" w:type="dxa"/>
            </w:tcMar>
            <w:vAlign w:val="center"/>
          </w:tcPr>
          <w:p w14:paraId="7FF03819">
            <w:pPr>
              <w:spacing w:line="200" w:lineRule="exact"/>
            </w:pPr>
            <w:r>
              <w:rPr>
                <w:rFonts w:ascii="方正黑体_GBK" w:hAnsi="方正黑体_GBK" w:eastAsia="方正黑体_GBK" w:cs="宋体"/>
                <w:sz w:val="15"/>
                <w:szCs w:val="20"/>
              </w:rPr>
              <w:t>江苏省无锡市锡山区安镇街道东翔路578号红豆财富广场1-2层、5-11层</w:t>
            </w:r>
          </w:p>
        </w:tc>
        <w:tc>
          <w:tcPr>
            <w:tcW w:w="1350" w:type="dxa"/>
            <w:tcMar>
              <w:left w:w="120" w:type="dxa"/>
            </w:tcMar>
            <w:vAlign w:val="center"/>
          </w:tcPr>
          <w:p w14:paraId="182D63EE">
            <w:pPr>
              <w:spacing w:line="200" w:lineRule="exact"/>
            </w:pPr>
            <w:r>
              <w:rPr>
                <w:rFonts w:ascii="方正黑体_GBK" w:hAnsi="方正黑体_GBK" w:eastAsia="方正黑体_GBK" w:cs="宋体"/>
                <w:sz w:val="15"/>
                <w:szCs w:val="20"/>
              </w:rPr>
              <w:t>400-888-0555</w:t>
            </w:r>
          </w:p>
        </w:tc>
      </w:tr>
      <w:tr w14:paraId="25563B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0DFF5F0">
            <w:pPr>
              <w:spacing w:line="200" w:lineRule="exact"/>
            </w:pPr>
            <w:r>
              <w:rPr>
                <w:rFonts w:ascii="方正黑体_GBK" w:hAnsi="方正黑体_GBK" w:eastAsia="方正黑体_GBK" w:cs="宋体"/>
                <w:sz w:val="15"/>
                <w:szCs w:val="20"/>
              </w:rPr>
              <w:t>江苏丹阳农村商业银行股份有限公司</w:t>
            </w:r>
          </w:p>
        </w:tc>
        <w:tc>
          <w:tcPr>
            <w:tcW w:w="4050" w:type="dxa"/>
            <w:tcMar>
              <w:left w:w="120" w:type="dxa"/>
            </w:tcMar>
            <w:vAlign w:val="center"/>
          </w:tcPr>
          <w:p w14:paraId="7F89945B">
            <w:pPr>
              <w:spacing w:line="200" w:lineRule="exact"/>
            </w:pPr>
            <w:r>
              <w:rPr>
                <w:rFonts w:ascii="方正黑体_GBK" w:hAnsi="方正黑体_GBK" w:eastAsia="方正黑体_GBK" w:cs="宋体"/>
                <w:sz w:val="15"/>
                <w:szCs w:val="20"/>
              </w:rPr>
              <w:t>镇江市丹阳金陵西路152号</w:t>
            </w:r>
          </w:p>
        </w:tc>
        <w:tc>
          <w:tcPr>
            <w:tcW w:w="1350" w:type="dxa"/>
            <w:tcMar>
              <w:left w:w="120" w:type="dxa"/>
            </w:tcMar>
            <w:vAlign w:val="center"/>
          </w:tcPr>
          <w:p w14:paraId="654DB5CF">
            <w:pPr>
              <w:spacing w:line="200" w:lineRule="exact"/>
            </w:pPr>
            <w:r>
              <w:rPr>
                <w:rFonts w:ascii="方正黑体_GBK" w:hAnsi="方正黑体_GBK" w:eastAsia="方正黑体_GBK" w:cs="宋体"/>
                <w:sz w:val="15"/>
                <w:szCs w:val="20"/>
              </w:rPr>
              <w:t>96008</w:t>
            </w:r>
          </w:p>
        </w:tc>
      </w:tr>
      <w:tr w14:paraId="2BBB87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2024DAE">
            <w:pPr>
              <w:spacing w:line="200" w:lineRule="exact"/>
            </w:pPr>
            <w:r>
              <w:rPr>
                <w:rFonts w:ascii="方正黑体_GBK" w:hAnsi="方正黑体_GBK" w:eastAsia="方正黑体_GBK" w:cs="宋体"/>
                <w:sz w:val="15"/>
                <w:szCs w:val="20"/>
              </w:rPr>
              <w:t>江苏宜兴农村商业银行股份有限公司</w:t>
            </w:r>
          </w:p>
        </w:tc>
        <w:tc>
          <w:tcPr>
            <w:tcW w:w="4050" w:type="dxa"/>
            <w:tcMar>
              <w:left w:w="120" w:type="dxa"/>
            </w:tcMar>
            <w:vAlign w:val="center"/>
          </w:tcPr>
          <w:p w14:paraId="060D2631">
            <w:pPr>
              <w:spacing w:line="200" w:lineRule="exact"/>
            </w:pPr>
            <w:r>
              <w:rPr>
                <w:rFonts w:ascii="方正黑体_GBK" w:hAnsi="方正黑体_GBK" w:eastAsia="方正黑体_GBK" w:cs="宋体"/>
                <w:sz w:val="15"/>
                <w:szCs w:val="20"/>
              </w:rPr>
              <w:t>江苏省宜兴市宜城街道解放东路579号</w:t>
            </w:r>
          </w:p>
        </w:tc>
        <w:tc>
          <w:tcPr>
            <w:tcW w:w="1350" w:type="dxa"/>
            <w:tcMar>
              <w:left w:w="120" w:type="dxa"/>
            </w:tcMar>
            <w:vAlign w:val="center"/>
          </w:tcPr>
          <w:p w14:paraId="12E5BB6D">
            <w:pPr>
              <w:spacing w:line="200" w:lineRule="exact"/>
            </w:pPr>
            <w:r>
              <w:rPr>
                <w:rFonts w:ascii="方正黑体_GBK" w:hAnsi="方正黑体_GBK" w:eastAsia="方正黑体_GBK" w:cs="宋体"/>
                <w:sz w:val="15"/>
                <w:szCs w:val="20"/>
              </w:rPr>
              <w:t>96008</w:t>
            </w:r>
          </w:p>
        </w:tc>
      </w:tr>
      <w:tr w14:paraId="43B39B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F62D6A8">
            <w:pPr>
              <w:spacing w:line="200" w:lineRule="exact"/>
            </w:pPr>
            <w:r>
              <w:rPr>
                <w:rFonts w:ascii="方正黑体_GBK" w:hAnsi="方正黑体_GBK" w:eastAsia="方正黑体_GBK" w:cs="宋体"/>
                <w:sz w:val="15"/>
                <w:szCs w:val="20"/>
              </w:rPr>
              <w:t>江苏高淳农村商业银行股份有限公司</w:t>
            </w:r>
          </w:p>
        </w:tc>
        <w:tc>
          <w:tcPr>
            <w:tcW w:w="4050" w:type="dxa"/>
            <w:tcMar>
              <w:left w:w="120" w:type="dxa"/>
            </w:tcMar>
            <w:vAlign w:val="center"/>
          </w:tcPr>
          <w:p w14:paraId="593210CA">
            <w:pPr>
              <w:spacing w:line="200" w:lineRule="exact"/>
            </w:pPr>
            <w:r>
              <w:rPr>
                <w:rFonts w:ascii="方正黑体_GBK" w:hAnsi="方正黑体_GBK" w:eastAsia="方正黑体_GBK" w:cs="宋体"/>
                <w:sz w:val="15"/>
                <w:szCs w:val="20"/>
              </w:rPr>
              <w:t>南京市高淳区淳溪镇宝塔路123号</w:t>
            </w:r>
          </w:p>
        </w:tc>
        <w:tc>
          <w:tcPr>
            <w:tcW w:w="1350" w:type="dxa"/>
            <w:tcMar>
              <w:left w:w="120" w:type="dxa"/>
            </w:tcMar>
            <w:vAlign w:val="center"/>
          </w:tcPr>
          <w:p w14:paraId="47F4A2D9">
            <w:pPr>
              <w:spacing w:line="200" w:lineRule="exact"/>
            </w:pPr>
            <w:r>
              <w:rPr>
                <w:rFonts w:ascii="方正黑体_GBK" w:hAnsi="方正黑体_GBK" w:eastAsia="方正黑体_GBK" w:cs="宋体"/>
                <w:sz w:val="15"/>
                <w:szCs w:val="20"/>
              </w:rPr>
              <w:t>96008</w:t>
            </w:r>
          </w:p>
        </w:tc>
      </w:tr>
      <w:tr w14:paraId="3CCF57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55321BB">
            <w:pPr>
              <w:spacing w:line="200" w:lineRule="exact"/>
            </w:pPr>
            <w:r>
              <w:rPr>
                <w:rFonts w:ascii="方正黑体_GBK" w:hAnsi="方正黑体_GBK" w:eastAsia="方正黑体_GBK" w:cs="宋体"/>
                <w:sz w:val="15"/>
                <w:szCs w:val="20"/>
              </w:rPr>
              <w:t>江苏泰兴农村商业银行股份有限公司</w:t>
            </w:r>
          </w:p>
        </w:tc>
        <w:tc>
          <w:tcPr>
            <w:tcW w:w="4050" w:type="dxa"/>
            <w:tcMar>
              <w:left w:w="120" w:type="dxa"/>
            </w:tcMar>
            <w:vAlign w:val="center"/>
          </w:tcPr>
          <w:p w14:paraId="58F6339A">
            <w:pPr>
              <w:spacing w:line="200" w:lineRule="exact"/>
            </w:pPr>
            <w:r>
              <w:rPr>
                <w:rFonts w:ascii="方正黑体_GBK" w:hAnsi="方正黑体_GBK" w:eastAsia="方正黑体_GBK" w:cs="宋体"/>
                <w:sz w:val="15"/>
                <w:szCs w:val="20"/>
              </w:rPr>
              <w:t>泰兴市国庆东路166号</w:t>
            </w:r>
          </w:p>
        </w:tc>
        <w:tc>
          <w:tcPr>
            <w:tcW w:w="1350" w:type="dxa"/>
            <w:tcMar>
              <w:left w:w="120" w:type="dxa"/>
            </w:tcMar>
            <w:vAlign w:val="center"/>
          </w:tcPr>
          <w:p w14:paraId="5903045B">
            <w:pPr>
              <w:spacing w:line="200" w:lineRule="exact"/>
            </w:pPr>
            <w:r>
              <w:rPr>
                <w:rFonts w:ascii="方正黑体_GBK" w:hAnsi="方正黑体_GBK" w:eastAsia="方正黑体_GBK" w:cs="宋体"/>
                <w:sz w:val="15"/>
                <w:szCs w:val="20"/>
              </w:rPr>
              <w:t>96008</w:t>
            </w:r>
          </w:p>
        </w:tc>
      </w:tr>
      <w:tr w14:paraId="16AA9F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0DCEEF0">
            <w:pPr>
              <w:spacing w:line="200" w:lineRule="exact"/>
            </w:pPr>
            <w:r>
              <w:rPr>
                <w:rFonts w:ascii="方正黑体_GBK" w:hAnsi="方正黑体_GBK" w:eastAsia="方正黑体_GBK" w:cs="宋体"/>
                <w:sz w:val="15"/>
                <w:szCs w:val="20"/>
              </w:rPr>
              <w:t>江苏响水农村商业银行股份有限公司</w:t>
            </w:r>
          </w:p>
        </w:tc>
        <w:tc>
          <w:tcPr>
            <w:tcW w:w="4050" w:type="dxa"/>
            <w:tcMar>
              <w:left w:w="120" w:type="dxa"/>
            </w:tcMar>
            <w:vAlign w:val="center"/>
          </w:tcPr>
          <w:p w14:paraId="4DD2BA79">
            <w:pPr>
              <w:spacing w:line="200" w:lineRule="exact"/>
            </w:pPr>
            <w:r>
              <w:rPr>
                <w:rFonts w:ascii="方正黑体_GBK" w:hAnsi="方正黑体_GBK" w:eastAsia="方正黑体_GBK" w:cs="宋体"/>
                <w:sz w:val="15"/>
                <w:szCs w:val="20"/>
              </w:rPr>
              <w:t>江苏省响水县双园东路北侧</w:t>
            </w:r>
          </w:p>
        </w:tc>
        <w:tc>
          <w:tcPr>
            <w:tcW w:w="1350" w:type="dxa"/>
            <w:tcMar>
              <w:left w:w="120" w:type="dxa"/>
            </w:tcMar>
            <w:vAlign w:val="center"/>
          </w:tcPr>
          <w:p w14:paraId="3C4B391E">
            <w:pPr>
              <w:spacing w:line="200" w:lineRule="exact"/>
            </w:pPr>
            <w:r>
              <w:rPr>
                <w:rFonts w:ascii="方正黑体_GBK" w:hAnsi="方正黑体_GBK" w:eastAsia="方正黑体_GBK" w:cs="宋体"/>
                <w:sz w:val="15"/>
                <w:szCs w:val="20"/>
              </w:rPr>
              <w:t>96008</w:t>
            </w:r>
          </w:p>
        </w:tc>
      </w:tr>
      <w:tr w14:paraId="6F87F8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D39C1AC">
            <w:pPr>
              <w:spacing w:line="200" w:lineRule="exact"/>
            </w:pPr>
            <w:r>
              <w:rPr>
                <w:rFonts w:ascii="方正黑体_GBK" w:hAnsi="方正黑体_GBK" w:eastAsia="方正黑体_GBK" w:cs="宋体"/>
                <w:sz w:val="15"/>
                <w:szCs w:val="20"/>
              </w:rPr>
              <w:t>江苏靖江农村商业银行股份有限公司</w:t>
            </w:r>
          </w:p>
        </w:tc>
        <w:tc>
          <w:tcPr>
            <w:tcW w:w="4050" w:type="dxa"/>
            <w:tcMar>
              <w:left w:w="120" w:type="dxa"/>
            </w:tcMar>
            <w:vAlign w:val="center"/>
          </w:tcPr>
          <w:p w14:paraId="5011D10A">
            <w:pPr>
              <w:spacing w:line="200" w:lineRule="exact"/>
            </w:pPr>
            <w:r>
              <w:rPr>
                <w:rFonts w:ascii="方正黑体_GBK" w:hAnsi="方正黑体_GBK" w:eastAsia="方正黑体_GBK" w:cs="宋体"/>
                <w:sz w:val="15"/>
                <w:szCs w:val="20"/>
              </w:rPr>
              <w:t>江苏省靖江市南环西路12号</w:t>
            </w:r>
          </w:p>
        </w:tc>
        <w:tc>
          <w:tcPr>
            <w:tcW w:w="1350" w:type="dxa"/>
            <w:tcMar>
              <w:left w:w="120" w:type="dxa"/>
            </w:tcMar>
            <w:vAlign w:val="center"/>
          </w:tcPr>
          <w:p w14:paraId="2D4AD740">
            <w:pPr>
              <w:spacing w:line="200" w:lineRule="exact"/>
            </w:pPr>
            <w:r>
              <w:rPr>
                <w:rFonts w:ascii="方正黑体_GBK" w:hAnsi="方正黑体_GBK" w:eastAsia="方正黑体_GBK" w:cs="宋体"/>
                <w:sz w:val="15"/>
                <w:szCs w:val="20"/>
              </w:rPr>
              <w:t>96008</w:t>
            </w:r>
          </w:p>
        </w:tc>
      </w:tr>
      <w:tr w14:paraId="7F4B75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5EE967B">
            <w:pPr>
              <w:spacing w:line="200" w:lineRule="exact"/>
            </w:pPr>
            <w:r>
              <w:rPr>
                <w:rFonts w:ascii="方正黑体_GBK" w:hAnsi="方正黑体_GBK" w:eastAsia="方正黑体_GBK" w:cs="宋体"/>
                <w:sz w:val="15"/>
                <w:szCs w:val="20"/>
              </w:rPr>
              <w:t>江苏新沂农村商业银行股份有限公司</w:t>
            </w:r>
          </w:p>
        </w:tc>
        <w:tc>
          <w:tcPr>
            <w:tcW w:w="4050" w:type="dxa"/>
            <w:tcMar>
              <w:left w:w="120" w:type="dxa"/>
            </w:tcMar>
            <w:vAlign w:val="center"/>
          </w:tcPr>
          <w:p w14:paraId="1C8C5B6E">
            <w:pPr>
              <w:spacing w:line="200" w:lineRule="exact"/>
            </w:pPr>
            <w:r>
              <w:rPr>
                <w:rFonts w:ascii="方正黑体_GBK" w:hAnsi="方正黑体_GBK" w:eastAsia="方正黑体_GBK" w:cs="宋体"/>
                <w:sz w:val="15"/>
                <w:szCs w:val="20"/>
              </w:rPr>
              <w:t>江苏省新沂市钟吾路163号</w:t>
            </w:r>
          </w:p>
        </w:tc>
        <w:tc>
          <w:tcPr>
            <w:tcW w:w="1350" w:type="dxa"/>
            <w:tcMar>
              <w:left w:w="120" w:type="dxa"/>
            </w:tcMar>
            <w:vAlign w:val="center"/>
          </w:tcPr>
          <w:p w14:paraId="2B0557D5">
            <w:pPr>
              <w:spacing w:line="200" w:lineRule="exact"/>
            </w:pPr>
            <w:r>
              <w:rPr>
                <w:rFonts w:ascii="方正黑体_GBK" w:hAnsi="方正黑体_GBK" w:eastAsia="方正黑体_GBK" w:cs="宋体"/>
                <w:sz w:val="15"/>
                <w:szCs w:val="20"/>
              </w:rPr>
              <w:t>96008</w:t>
            </w:r>
          </w:p>
        </w:tc>
      </w:tr>
      <w:tr w14:paraId="323DB6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D0676E6">
            <w:pPr>
              <w:spacing w:line="200" w:lineRule="exact"/>
            </w:pPr>
            <w:r>
              <w:rPr>
                <w:rFonts w:ascii="方正黑体_GBK" w:hAnsi="方正黑体_GBK" w:eastAsia="方正黑体_GBK" w:cs="宋体"/>
                <w:sz w:val="15"/>
                <w:szCs w:val="20"/>
              </w:rPr>
              <w:t>江苏邳州农村商业银行股份有限公司</w:t>
            </w:r>
          </w:p>
        </w:tc>
        <w:tc>
          <w:tcPr>
            <w:tcW w:w="4050" w:type="dxa"/>
            <w:tcMar>
              <w:left w:w="120" w:type="dxa"/>
            </w:tcMar>
            <w:vAlign w:val="center"/>
          </w:tcPr>
          <w:p w14:paraId="5B8069D8">
            <w:pPr>
              <w:spacing w:line="200" w:lineRule="exact"/>
            </w:pPr>
            <w:r>
              <w:rPr>
                <w:rFonts w:ascii="方正黑体_GBK" w:hAnsi="方正黑体_GBK" w:eastAsia="方正黑体_GBK" w:cs="宋体"/>
                <w:sz w:val="15"/>
                <w:szCs w:val="20"/>
              </w:rPr>
              <w:t>江苏省邳州市建设中路16号</w:t>
            </w:r>
          </w:p>
        </w:tc>
        <w:tc>
          <w:tcPr>
            <w:tcW w:w="1350" w:type="dxa"/>
            <w:tcMar>
              <w:left w:w="120" w:type="dxa"/>
            </w:tcMar>
            <w:vAlign w:val="center"/>
          </w:tcPr>
          <w:p w14:paraId="1F378083">
            <w:pPr>
              <w:spacing w:line="200" w:lineRule="exact"/>
            </w:pPr>
            <w:r>
              <w:rPr>
                <w:rFonts w:ascii="方正黑体_GBK" w:hAnsi="方正黑体_GBK" w:eastAsia="方正黑体_GBK" w:cs="宋体"/>
                <w:sz w:val="15"/>
                <w:szCs w:val="20"/>
              </w:rPr>
              <w:t>96008</w:t>
            </w:r>
          </w:p>
        </w:tc>
      </w:tr>
      <w:tr w14:paraId="1247CD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17147F2">
            <w:pPr>
              <w:spacing w:line="200" w:lineRule="exact"/>
            </w:pPr>
            <w:r>
              <w:rPr>
                <w:rFonts w:ascii="方正黑体_GBK" w:hAnsi="方正黑体_GBK" w:eastAsia="方正黑体_GBK" w:cs="宋体"/>
                <w:sz w:val="15"/>
                <w:szCs w:val="20"/>
              </w:rPr>
              <w:t>江苏民丰农村商业银行股份有限公司</w:t>
            </w:r>
          </w:p>
        </w:tc>
        <w:tc>
          <w:tcPr>
            <w:tcW w:w="4050" w:type="dxa"/>
            <w:tcMar>
              <w:left w:w="120" w:type="dxa"/>
            </w:tcMar>
            <w:vAlign w:val="center"/>
          </w:tcPr>
          <w:p w14:paraId="372508FB">
            <w:pPr>
              <w:spacing w:line="200" w:lineRule="exact"/>
            </w:pPr>
            <w:r>
              <w:rPr>
                <w:rFonts w:ascii="方正黑体_GBK" w:hAnsi="方正黑体_GBK" w:eastAsia="方正黑体_GBK" w:cs="宋体"/>
                <w:sz w:val="15"/>
                <w:szCs w:val="20"/>
              </w:rPr>
              <w:t>江苏省宿迁市宿城区高宝湖路1号</w:t>
            </w:r>
          </w:p>
        </w:tc>
        <w:tc>
          <w:tcPr>
            <w:tcW w:w="1350" w:type="dxa"/>
            <w:tcMar>
              <w:left w:w="120" w:type="dxa"/>
            </w:tcMar>
            <w:vAlign w:val="center"/>
          </w:tcPr>
          <w:p w14:paraId="662769A3">
            <w:pPr>
              <w:spacing w:line="200" w:lineRule="exact"/>
            </w:pPr>
            <w:r>
              <w:rPr>
                <w:rFonts w:ascii="方正黑体_GBK" w:hAnsi="方正黑体_GBK" w:eastAsia="方正黑体_GBK" w:cs="宋体"/>
                <w:sz w:val="15"/>
                <w:szCs w:val="20"/>
              </w:rPr>
              <w:t>96008</w:t>
            </w:r>
          </w:p>
        </w:tc>
      </w:tr>
      <w:tr w14:paraId="1088D6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589F284">
            <w:pPr>
              <w:spacing w:line="200" w:lineRule="exact"/>
            </w:pPr>
            <w:r>
              <w:rPr>
                <w:rFonts w:ascii="方正黑体_GBK" w:hAnsi="方正黑体_GBK" w:eastAsia="方正黑体_GBK" w:cs="宋体"/>
                <w:sz w:val="15"/>
                <w:szCs w:val="20"/>
              </w:rPr>
              <w:t>江苏盐城农村商业银行股份有限公司</w:t>
            </w:r>
          </w:p>
        </w:tc>
        <w:tc>
          <w:tcPr>
            <w:tcW w:w="4050" w:type="dxa"/>
            <w:tcMar>
              <w:left w:w="120" w:type="dxa"/>
            </w:tcMar>
            <w:vAlign w:val="center"/>
          </w:tcPr>
          <w:p w14:paraId="42E8240B">
            <w:pPr>
              <w:spacing w:line="200" w:lineRule="exact"/>
            </w:pPr>
            <w:r>
              <w:rPr>
                <w:rFonts w:ascii="方正黑体_GBK" w:hAnsi="方正黑体_GBK" w:eastAsia="方正黑体_GBK" w:cs="宋体"/>
                <w:sz w:val="15"/>
                <w:szCs w:val="20"/>
              </w:rPr>
              <w:t>盐城市盐南高新区新都西路8号</w:t>
            </w:r>
          </w:p>
        </w:tc>
        <w:tc>
          <w:tcPr>
            <w:tcW w:w="1350" w:type="dxa"/>
            <w:tcMar>
              <w:left w:w="120" w:type="dxa"/>
            </w:tcMar>
            <w:vAlign w:val="center"/>
          </w:tcPr>
          <w:p w14:paraId="691BE1F6">
            <w:pPr>
              <w:spacing w:line="200" w:lineRule="exact"/>
            </w:pPr>
            <w:r>
              <w:rPr>
                <w:rFonts w:ascii="方正黑体_GBK" w:hAnsi="方正黑体_GBK" w:eastAsia="方正黑体_GBK" w:cs="宋体"/>
                <w:sz w:val="15"/>
                <w:szCs w:val="20"/>
              </w:rPr>
              <w:t>96008</w:t>
            </w:r>
          </w:p>
        </w:tc>
      </w:tr>
      <w:tr w14:paraId="10ADC4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5F715CE">
            <w:pPr>
              <w:spacing w:line="200" w:lineRule="exact"/>
            </w:pPr>
            <w:r>
              <w:rPr>
                <w:rFonts w:ascii="方正黑体_GBK" w:hAnsi="方正黑体_GBK" w:eastAsia="方正黑体_GBK" w:cs="宋体"/>
                <w:sz w:val="15"/>
                <w:szCs w:val="20"/>
              </w:rPr>
              <w:t>江苏建湖农村商业银行股份有限公司</w:t>
            </w:r>
          </w:p>
        </w:tc>
        <w:tc>
          <w:tcPr>
            <w:tcW w:w="4050" w:type="dxa"/>
            <w:tcMar>
              <w:left w:w="120" w:type="dxa"/>
            </w:tcMar>
            <w:vAlign w:val="center"/>
          </w:tcPr>
          <w:p w14:paraId="5F5E03B5">
            <w:pPr>
              <w:spacing w:line="200" w:lineRule="exact"/>
            </w:pPr>
            <w:r>
              <w:rPr>
                <w:rFonts w:ascii="方正黑体_GBK" w:hAnsi="方正黑体_GBK" w:eastAsia="方正黑体_GBK" w:cs="宋体"/>
                <w:sz w:val="15"/>
                <w:szCs w:val="20"/>
              </w:rPr>
              <w:t>江苏省建湖县湖中南路958号</w:t>
            </w:r>
          </w:p>
        </w:tc>
        <w:tc>
          <w:tcPr>
            <w:tcW w:w="1350" w:type="dxa"/>
            <w:tcMar>
              <w:left w:w="120" w:type="dxa"/>
            </w:tcMar>
            <w:vAlign w:val="center"/>
          </w:tcPr>
          <w:p w14:paraId="2FCC2CEB">
            <w:pPr>
              <w:spacing w:line="200" w:lineRule="exact"/>
            </w:pPr>
            <w:r>
              <w:rPr>
                <w:rFonts w:ascii="方正黑体_GBK" w:hAnsi="方正黑体_GBK" w:eastAsia="方正黑体_GBK" w:cs="宋体"/>
                <w:sz w:val="15"/>
                <w:szCs w:val="20"/>
              </w:rPr>
              <w:t>96008</w:t>
            </w:r>
          </w:p>
        </w:tc>
      </w:tr>
      <w:tr w14:paraId="1FC514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5A51189">
            <w:pPr>
              <w:spacing w:line="200" w:lineRule="exact"/>
            </w:pPr>
            <w:r>
              <w:rPr>
                <w:rFonts w:ascii="方正黑体_GBK" w:hAnsi="方正黑体_GBK" w:eastAsia="方正黑体_GBK" w:cs="宋体"/>
                <w:sz w:val="15"/>
                <w:szCs w:val="20"/>
              </w:rPr>
              <w:t>江苏东台农村商业银行股份有限公司</w:t>
            </w:r>
          </w:p>
        </w:tc>
        <w:tc>
          <w:tcPr>
            <w:tcW w:w="4050" w:type="dxa"/>
            <w:tcMar>
              <w:left w:w="120" w:type="dxa"/>
            </w:tcMar>
            <w:vAlign w:val="center"/>
          </w:tcPr>
          <w:p w14:paraId="4080628C">
            <w:pPr>
              <w:spacing w:line="200" w:lineRule="exact"/>
            </w:pPr>
            <w:r>
              <w:rPr>
                <w:rFonts w:ascii="方正黑体_GBK" w:hAnsi="方正黑体_GBK" w:eastAsia="方正黑体_GBK" w:cs="宋体"/>
                <w:sz w:val="15"/>
                <w:szCs w:val="20"/>
              </w:rPr>
              <w:t>东台市东城大道10号</w:t>
            </w:r>
          </w:p>
        </w:tc>
        <w:tc>
          <w:tcPr>
            <w:tcW w:w="1350" w:type="dxa"/>
            <w:tcMar>
              <w:left w:w="120" w:type="dxa"/>
            </w:tcMar>
            <w:vAlign w:val="center"/>
          </w:tcPr>
          <w:p w14:paraId="47D0E28B">
            <w:pPr>
              <w:spacing w:line="200" w:lineRule="exact"/>
            </w:pPr>
            <w:r>
              <w:rPr>
                <w:rFonts w:ascii="方正黑体_GBK" w:hAnsi="方正黑体_GBK" w:eastAsia="方正黑体_GBK" w:cs="宋体"/>
                <w:sz w:val="15"/>
                <w:szCs w:val="20"/>
              </w:rPr>
              <w:t>96008</w:t>
            </w:r>
          </w:p>
        </w:tc>
      </w:tr>
      <w:tr w14:paraId="0BCB76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8992856">
            <w:pPr>
              <w:spacing w:line="200" w:lineRule="exact"/>
            </w:pPr>
            <w:r>
              <w:rPr>
                <w:rFonts w:ascii="方正黑体_GBK" w:hAnsi="方正黑体_GBK" w:eastAsia="方正黑体_GBK" w:cs="宋体"/>
                <w:sz w:val="15"/>
                <w:szCs w:val="20"/>
              </w:rPr>
              <w:t>江苏溧水农村商业银行股份有限公司</w:t>
            </w:r>
          </w:p>
        </w:tc>
        <w:tc>
          <w:tcPr>
            <w:tcW w:w="4050" w:type="dxa"/>
            <w:tcMar>
              <w:left w:w="120" w:type="dxa"/>
            </w:tcMar>
            <w:vAlign w:val="center"/>
          </w:tcPr>
          <w:p w14:paraId="45FFA792">
            <w:pPr>
              <w:spacing w:line="200" w:lineRule="exact"/>
            </w:pPr>
            <w:r>
              <w:rPr>
                <w:rFonts w:ascii="方正黑体_GBK" w:hAnsi="方正黑体_GBK" w:eastAsia="方正黑体_GBK" w:cs="宋体"/>
                <w:sz w:val="15"/>
                <w:szCs w:val="20"/>
              </w:rPr>
              <w:t>南京市溧水区永阳街道中山路22号</w:t>
            </w:r>
          </w:p>
        </w:tc>
        <w:tc>
          <w:tcPr>
            <w:tcW w:w="1350" w:type="dxa"/>
            <w:tcMar>
              <w:left w:w="120" w:type="dxa"/>
            </w:tcMar>
            <w:vAlign w:val="center"/>
          </w:tcPr>
          <w:p w14:paraId="7DD8AFE0">
            <w:pPr>
              <w:spacing w:line="200" w:lineRule="exact"/>
            </w:pPr>
            <w:r>
              <w:rPr>
                <w:rFonts w:ascii="方正黑体_GBK" w:hAnsi="方正黑体_GBK" w:eastAsia="方正黑体_GBK" w:cs="宋体"/>
                <w:sz w:val="15"/>
                <w:szCs w:val="20"/>
              </w:rPr>
              <w:t>96008</w:t>
            </w:r>
          </w:p>
        </w:tc>
      </w:tr>
      <w:tr w14:paraId="34025D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EC6DE2F">
            <w:pPr>
              <w:spacing w:line="200" w:lineRule="exact"/>
            </w:pPr>
            <w:r>
              <w:rPr>
                <w:rFonts w:ascii="方正黑体_GBK" w:hAnsi="方正黑体_GBK" w:eastAsia="方正黑体_GBK" w:cs="宋体"/>
                <w:sz w:val="15"/>
                <w:szCs w:val="20"/>
              </w:rPr>
              <w:t>江苏南通农村商业银行股份有限公司</w:t>
            </w:r>
          </w:p>
        </w:tc>
        <w:tc>
          <w:tcPr>
            <w:tcW w:w="4050" w:type="dxa"/>
            <w:tcMar>
              <w:left w:w="120" w:type="dxa"/>
            </w:tcMar>
            <w:vAlign w:val="center"/>
          </w:tcPr>
          <w:p w14:paraId="20325FDD">
            <w:pPr>
              <w:spacing w:line="200" w:lineRule="exact"/>
            </w:pPr>
            <w:r>
              <w:rPr>
                <w:rFonts w:ascii="方正黑体_GBK" w:hAnsi="方正黑体_GBK" w:eastAsia="方正黑体_GBK" w:cs="宋体"/>
                <w:sz w:val="15"/>
                <w:szCs w:val="20"/>
              </w:rPr>
              <w:t>南通市崇川区工农南路89号</w:t>
            </w:r>
          </w:p>
        </w:tc>
        <w:tc>
          <w:tcPr>
            <w:tcW w:w="1350" w:type="dxa"/>
            <w:tcMar>
              <w:left w:w="120" w:type="dxa"/>
            </w:tcMar>
            <w:vAlign w:val="center"/>
          </w:tcPr>
          <w:p w14:paraId="1D477594">
            <w:pPr>
              <w:spacing w:line="200" w:lineRule="exact"/>
            </w:pPr>
            <w:r>
              <w:rPr>
                <w:rFonts w:ascii="方正黑体_GBK" w:hAnsi="方正黑体_GBK" w:eastAsia="方正黑体_GBK" w:cs="宋体"/>
                <w:sz w:val="15"/>
                <w:szCs w:val="20"/>
              </w:rPr>
              <w:t>96008</w:t>
            </w:r>
          </w:p>
        </w:tc>
      </w:tr>
      <w:tr w14:paraId="1AFF9E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5C71CFD">
            <w:pPr>
              <w:spacing w:line="200" w:lineRule="exact"/>
            </w:pPr>
            <w:r>
              <w:rPr>
                <w:rFonts w:ascii="方正黑体_GBK" w:hAnsi="方正黑体_GBK" w:eastAsia="方正黑体_GBK" w:cs="宋体"/>
                <w:sz w:val="15"/>
                <w:szCs w:val="20"/>
              </w:rPr>
              <w:t>江苏扬州农村商业银行股份有限公司</w:t>
            </w:r>
          </w:p>
        </w:tc>
        <w:tc>
          <w:tcPr>
            <w:tcW w:w="4050" w:type="dxa"/>
            <w:tcMar>
              <w:left w:w="120" w:type="dxa"/>
            </w:tcMar>
            <w:vAlign w:val="center"/>
          </w:tcPr>
          <w:p w14:paraId="2FD02CAC">
            <w:pPr>
              <w:spacing w:line="200" w:lineRule="exact"/>
            </w:pPr>
            <w:r>
              <w:rPr>
                <w:rFonts w:ascii="方正黑体_GBK" w:hAnsi="方正黑体_GBK" w:eastAsia="方正黑体_GBK" w:cs="宋体"/>
                <w:sz w:val="15"/>
                <w:szCs w:val="20"/>
              </w:rPr>
              <w:t>江苏省扬州市同泰路107号</w:t>
            </w:r>
          </w:p>
        </w:tc>
        <w:tc>
          <w:tcPr>
            <w:tcW w:w="1350" w:type="dxa"/>
            <w:tcMar>
              <w:left w:w="120" w:type="dxa"/>
            </w:tcMar>
            <w:vAlign w:val="center"/>
          </w:tcPr>
          <w:p w14:paraId="1CC964C3">
            <w:pPr>
              <w:spacing w:line="200" w:lineRule="exact"/>
            </w:pPr>
            <w:r>
              <w:rPr>
                <w:rFonts w:ascii="方正黑体_GBK" w:hAnsi="方正黑体_GBK" w:eastAsia="方正黑体_GBK" w:cs="宋体"/>
                <w:sz w:val="15"/>
                <w:szCs w:val="20"/>
              </w:rPr>
              <w:t>96008</w:t>
            </w:r>
          </w:p>
        </w:tc>
      </w:tr>
      <w:tr w14:paraId="4B783B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4422388">
            <w:pPr>
              <w:spacing w:line="200" w:lineRule="exact"/>
            </w:pPr>
            <w:r>
              <w:rPr>
                <w:rFonts w:ascii="方正黑体_GBK" w:hAnsi="方正黑体_GBK" w:eastAsia="方正黑体_GBK" w:cs="宋体"/>
                <w:sz w:val="15"/>
                <w:szCs w:val="20"/>
              </w:rPr>
              <w:t>江苏江都农村商业银行股份有限公司</w:t>
            </w:r>
          </w:p>
        </w:tc>
        <w:tc>
          <w:tcPr>
            <w:tcW w:w="4050" w:type="dxa"/>
            <w:tcMar>
              <w:left w:w="120" w:type="dxa"/>
            </w:tcMar>
            <w:vAlign w:val="center"/>
          </w:tcPr>
          <w:p w14:paraId="0E2E54A8">
            <w:pPr>
              <w:spacing w:line="200" w:lineRule="exact"/>
            </w:pPr>
            <w:r>
              <w:rPr>
                <w:rFonts w:ascii="方正黑体_GBK" w:hAnsi="方正黑体_GBK" w:eastAsia="方正黑体_GBK" w:cs="宋体"/>
                <w:sz w:val="15"/>
                <w:szCs w:val="20"/>
              </w:rPr>
              <w:t>扬州市江都区龙城路21号</w:t>
            </w:r>
          </w:p>
        </w:tc>
        <w:tc>
          <w:tcPr>
            <w:tcW w:w="1350" w:type="dxa"/>
            <w:tcMar>
              <w:left w:w="120" w:type="dxa"/>
            </w:tcMar>
            <w:vAlign w:val="center"/>
          </w:tcPr>
          <w:p w14:paraId="7BA271F9">
            <w:pPr>
              <w:spacing w:line="200" w:lineRule="exact"/>
            </w:pPr>
            <w:r>
              <w:rPr>
                <w:rFonts w:ascii="方正黑体_GBK" w:hAnsi="方正黑体_GBK" w:eastAsia="方正黑体_GBK" w:cs="宋体"/>
                <w:sz w:val="15"/>
                <w:szCs w:val="20"/>
              </w:rPr>
              <w:t>96008</w:t>
            </w:r>
          </w:p>
        </w:tc>
      </w:tr>
      <w:tr w14:paraId="2B29FD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08F7382">
            <w:pPr>
              <w:spacing w:line="200" w:lineRule="exact"/>
            </w:pPr>
            <w:r>
              <w:rPr>
                <w:rFonts w:ascii="方正黑体_GBK" w:hAnsi="方正黑体_GBK" w:eastAsia="方正黑体_GBK" w:cs="宋体"/>
                <w:sz w:val="15"/>
                <w:szCs w:val="20"/>
              </w:rPr>
              <w:t>江苏淮安农村商业银行股份有限公司</w:t>
            </w:r>
          </w:p>
        </w:tc>
        <w:tc>
          <w:tcPr>
            <w:tcW w:w="4050" w:type="dxa"/>
            <w:tcMar>
              <w:left w:w="120" w:type="dxa"/>
            </w:tcMar>
            <w:vAlign w:val="center"/>
          </w:tcPr>
          <w:p w14:paraId="7EC286ED">
            <w:pPr>
              <w:spacing w:line="200" w:lineRule="exact"/>
            </w:pPr>
            <w:r>
              <w:rPr>
                <w:rFonts w:ascii="方正黑体_GBK" w:hAnsi="方正黑体_GBK" w:eastAsia="方正黑体_GBK" w:cs="宋体"/>
                <w:sz w:val="15"/>
                <w:szCs w:val="20"/>
              </w:rPr>
              <w:t>江苏省淮安市清江浦区水渡口大道20号金融中心B1号楼</w:t>
            </w:r>
          </w:p>
        </w:tc>
        <w:tc>
          <w:tcPr>
            <w:tcW w:w="1350" w:type="dxa"/>
            <w:tcMar>
              <w:left w:w="120" w:type="dxa"/>
            </w:tcMar>
            <w:vAlign w:val="center"/>
          </w:tcPr>
          <w:p w14:paraId="5AAC50C9">
            <w:pPr>
              <w:spacing w:line="200" w:lineRule="exact"/>
            </w:pPr>
            <w:r>
              <w:rPr>
                <w:rFonts w:ascii="方正黑体_GBK" w:hAnsi="方正黑体_GBK" w:eastAsia="方正黑体_GBK" w:cs="宋体"/>
                <w:sz w:val="15"/>
                <w:szCs w:val="20"/>
              </w:rPr>
              <w:t>96008</w:t>
            </w:r>
          </w:p>
        </w:tc>
      </w:tr>
      <w:tr w14:paraId="6ACAA3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94274DA">
            <w:pPr>
              <w:spacing w:line="200" w:lineRule="exact"/>
            </w:pPr>
            <w:r>
              <w:rPr>
                <w:rFonts w:ascii="方正黑体_GBK" w:hAnsi="方正黑体_GBK" w:eastAsia="方正黑体_GBK" w:cs="宋体"/>
                <w:sz w:val="15"/>
                <w:szCs w:val="20"/>
              </w:rPr>
              <w:t>江苏大丰农村商业银行股份有限公司</w:t>
            </w:r>
          </w:p>
        </w:tc>
        <w:tc>
          <w:tcPr>
            <w:tcW w:w="4050" w:type="dxa"/>
            <w:tcMar>
              <w:left w:w="120" w:type="dxa"/>
            </w:tcMar>
            <w:vAlign w:val="center"/>
          </w:tcPr>
          <w:p w14:paraId="07A8DE72">
            <w:pPr>
              <w:spacing w:line="200" w:lineRule="exact"/>
            </w:pPr>
            <w:r>
              <w:rPr>
                <w:rFonts w:ascii="方正黑体_GBK" w:hAnsi="方正黑体_GBK" w:eastAsia="方正黑体_GBK" w:cs="宋体"/>
                <w:sz w:val="15"/>
                <w:szCs w:val="20"/>
              </w:rPr>
              <w:t>江苏省盐城市大丰区常新中路9号</w:t>
            </w:r>
          </w:p>
        </w:tc>
        <w:tc>
          <w:tcPr>
            <w:tcW w:w="1350" w:type="dxa"/>
            <w:tcMar>
              <w:left w:w="120" w:type="dxa"/>
            </w:tcMar>
            <w:vAlign w:val="center"/>
          </w:tcPr>
          <w:p w14:paraId="2F815E5B">
            <w:pPr>
              <w:spacing w:line="200" w:lineRule="exact"/>
            </w:pPr>
            <w:r>
              <w:rPr>
                <w:rFonts w:ascii="方正黑体_GBK" w:hAnsi="方正黑体_GBK" w:eastAsia="方正黑体_GBK" w:cs="宋体"/>
                <w:sz w:val="15"/>
                <w:szCs w:val="20"/>
              </w:rPr>
              <w:t>96008</w:t>
            </w:r>
          </w:p>
        </w:tc>
      </w:tr>
      <w:tr w14:paraId="0734E8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74DB09B">
            <w:pPr>
              <w:spacing w:line="200" w:lineRule="exact"/>
            </w:pPr>
            <w:r>
              <w:rPr>
                <w:rFonts w:ascii="方正黑体_GBK" w:hAnsi="方正黑体_GBK" w:eastAsia="方正黑体_GBK" w:cs="宋体"/>
                <w:sz w:val="15"/>
                <w:szCs w:val="20"/>
              </w:rPr>
              <w:t>江苏涟水农村商业银行股份有限公司</w:t>
            </w:r>
          </w:p>
        </w:tc>
        <w:tc>
          <w:tcPr>
            <w:tcW w:w="4050" w:type="dxa"/>
            <w:tcMar>
              <w:left w:w="120" w:type="dxa"/>
            </w:tcMar>
            <w:vAlign w:val="center"/>
          </w:tcPr>
          <w:p w14:paraId="1FF683A6">
            <w:pPr>
              <w:spacing w:line="200" w:lineRule="exact"/>
            </w:pPr>
            <w:r>
              <w:rPr>
                <w:rFonts w:ascii="方正黑体_GBK" w:hAnsi="方正黑体_GBK" w:eastAsia="方正黑体_GBK" w:cs="宋体"/>
                <w:sz w:val="15"/>
                <w:szCs w:val="20"/>
              </w:rPr>
              <w:t>淮安市涟水县涟城镇涟州路5号</w:t>
            </w:r>
          </w:p>
        </w:tc>
        <w:tc>
          <w:tcPr>
            <w:tcW w:w="1350" w:type="dxa"/>
            <w:tcMar>
              <w:left w:w="120" w:type="dxa"/>
            </w:tcMar>
            <w:vAlign w:val="center"/>
          </w:tcPr>
          <w:p w14:paraId="4F231607">
            <w:pPr>
              <w:spacing w:line="200" w:lineRule="exact"/>
            </w:pPr>
            <w:r>
              <w:rPr>
                <w:rFonts w:ascii="方正黑体_GBK" w:hAnsi="方正黑体_GBK" w:eastAsia="方正黑体_GBK" w:cs="宋体"/>
                <w:sz w:val="15"/>
                <w:szCs w:val="20"/>
              </w:rPr>
              <w:t>96008</w:t>
            </w:r>
          </w:p>
        </w:tc>
      </w:tr>
      <w:tr w14:paraId="7FE4A4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B4F3919">
            <w:pPr>
              <w:spacing w:line="200" w:lineRule="exact"/>
            </w:pPr>
            <w:r>
              <w:rPr>
                <w:rFonts w:ascii="方正黑体_GBK" w:hAnsi="方正黑体_GBK" w:eastAsia="方正黑体_GBK" w:cs="宋体"/>
                <w:sz w:val="15"/>
                <w:szCs w:val="20"/>
              </w:rPr>
              <w:t>江苏兴化农村商业银行股份有限公司</w:t>
            </w:r>
          </w:p>
        </w:tc>
        <w:tc>
          <w:tcPr>
            <w:tcW w:w="4050" w:type="dxa"/>
            <w:tcMar>
              <w:left w:w="120" w:type="dxa"/>
            </w:tcMar>
            <w:vAlign w:val="center"/>
          </w:tcPr>
          <w:p w14:paraId="61CA2775">
            <w:pPr>
              <w:spacing w:line="200" w:lineRule="exact"/>
            </w:pPr>
            <w:r>
              <w:rPr>
                <w:rFonts w:ascii="方正黑体_GBK" w:hAnsi="方正黑体_GBK" w:eastAsia="方正黑体_GBK" w:cs="宋体"/>
                <w:sz w:val="15"/>
                <w:szCs w:val="20"/>
              </w:rPr>
              <w:t>江苏省兴化市长安南路999号</w:t>
            </w:r>
          </w:p>
        </w:tc>
        <w:tc>
          <w:tcPr>
            <w:tcW w:w="1350" w:type="dxa"/>
            <w:tcMar>
              <w:left w:w="120" w:type="dxa"/>
            </w:tcMar>
            <w:vAlign w:val="center"/>
          </w:tcPr>
          <w:p w14:paraId="6676301C">
            <w:pPr>
              <w:spacing w:line="200" w:lineRule="exact"/>
            </w:pPr>
            <w:r>
              <w:rPr>
                <w:rFonts w:ascii="方正黑体_GBK" w:hAnsi="方正黑体_GBK" w:eastAsia="方正黑体_GBK" w:cs="宋体"/>
                <w:sz w:val="15"/>
                <w:szCs w:val="20"/>
              </w:rPr>
              <w:t>96008</w:t>
            </w:r>
          </w:p>
        </w:tc>
      </w:tr>
      <w:tr w14:paraId="57487A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60CE0E8">
            <w:pPr>
              <w:spacing w:line="200" w:lineRule="exact"/>
            </w:pPr>
            <w:r>
              <w:rPr>
                <w:rFonts w:ascii="方正黑体_GBK" w:hAnsi="方正黑体_GBK" w:eastAsia="方正黑体_GBK" w:cs="宋体"/>
                <w:sz w:val="15"/>
                <w:szCs w:val="20"/>
              </w:rPr>
              <w:t>江苏镇江农村商业银行股份有限公司</w:t>
            </w:r>
          </w:p>
        </w:tc>
        <w:tc>
          <w:tcPr>
            <w:tcW w:w="4050" w:type="dxa"/>
            <w:tcMar>
              <w:left w:w="120" w:type="dxa"/>
            </w:tcMar>
            <w:vAlign w:val="center"/>
          </w:tcPr>
          <w:p w14:paraId="36604D09">
            <w:pPr>
              <w:spacing w:line="200" w:lineRule="exact"/>
            </w:pPr>
            <w:r>
              <w:rPr>
                <w:rFonts w:ascii="方正黑体_GBK" w:hAnsi="方正黑体_GBK" w:eastAsia="方正黑体_GBK" w:cs="宋体"/>
                <w:sz w:val="15"/>
                <w:szCs w:val="20"/>
              </w:rPr>
              <w:t>江苏省镇江市润州区长江路97号</w:t>
            </w:r>
          </w:p>
        </w:tc>
        <w:tc>
          <w:tcPr>
            <w:tcW w:w="1350" w:type="dxa"/>
            <w:tcMar>
              <w:left w:w="120" w:type="dxa"/>
            </w:tcMar>
            <w:vAlign w:val="center"/>
          </w:tcPr>
          <w:p w14:paraId="79C0CDDA">
            <w:pPr>
              <w:spacing w:line="200" w:lineRule="exact"/>
            </w:pPr>
            <w:r>
              <w:rPr>
                <w:rFonts w:ascii="方正黑体_GBK" w:hAnsi="方正黑体_GBK" w:eastAsia="方正黑体_GBK" w:cs="宋体"/>
                <w:sz w:val="15"/>
                <w:szCs w:val="20"/>
              </w:rPr>
              <w:t>96008</w:t>
            </w:r>
          </w:p>
        </w:tc>
      </w:tr>
      <w:tr w14:paraId="3B21B8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B71EC11">
            <w:pPr>
              <w:spacing w:line="200" w:lineRule="exact"/>
            </w:pPr>
            <w:r>
              <w:rPr>
                <w:rFonts w:ascii="方正黑体_GBK" w:hAnsi="方正黑体_GBK" w:eastAsia="方正黑体_GBK" w:cs="宋体"/>
                <w:sz w:val="15"/>
                <w:szCs w:val="20"/>
              </w:rPr>
              <w:t>江苏如皋农村商业银行股份有限公司</w:t>
            </w:r>
          </w:p>
        </w:tc>
        <w:tc>
          <w:tcPr>
            <w:tcW w:w="4050" w:type="dxa"/>
            <w:tcMar>
              <w:left w:w="120" w:type="dxa"/>
            </w:tcMar>
            <w:vAlign w:val="center"/>
          </w:tcPr>
          <w:p w14:paraId="65283E8E">
            <w:pPr>
              <w:spacing w:line="200" w:lineRule="exact"/>
            </w:pPr>
            <w:r>
              <w:rPr>
                <w:rFonts w:ascii="方正黑体_GBK" w:hAnsi="方正黑体_GBK" w:eastAsia="方正黑体_GBK" w:cs="宋体"/>
                <w:sz w:val="15"/>
                <w:szCs w:val="20"/>
              </w:rPr>
              <w:t>如皋市如城街道海阳南路999号</w:t>
            </w:r>
          </w:p>
        </w:tc>
        <w:tc>
          <w:tcPr>
            <w:tcW w:w="1350" w:type="dxa"/>
            <w:tcMar>
              <w:left w:w="120" w:type="dxa"/>
            </w:tcMar>
            <w:vAlign w:val="center"/>
          </w:tcPr>
          <w:p w14:paraId="6E312A0E">
            <w:pPr>
              <w:spacing w:line="200" w:lineRule="exact"/>
            </w:pPr>
            <w:r>
              <w:rPr>
                <w:rFonts w:ascii="方正黑体_GBK" w:hAnsi="方正黑体_GBK" w:eastAsia="方正黑体_GBK" w:cs="宋体"/>
                <w:sz w:val="15"/>
                <w:szCs w:val="20"/>
              </w:rPr>
              <w:t>96008</w:t>
            </w:r>
          </w:p>
        </w:tc>
      </w:tr>
      <w:tr w14:paraId="5B892D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A978636">
            <w:pPr>
              <w:spacing w:line="200" w:lineRule="exact"/>
            </w:pPr>
            <w:r>
              <w:rPr>
                <w:rFonts w:ascii="方正黑体_GBK" w:hAnsi="方正黑体_GBK" w:eastAsia="方正黑体_GBK" w:cs="宋体"/>
                <w:sz w:val="15"/>
                <w:szCs w:val="20"/>
              </w:rPr>
              <w:t>江苏宝应农村商业银行股份有限公司</w:t>
            </w:r>
          </w:p>
        </w:tc>
        <w:tc>
          <w:tcPr>
            <w:tcW w:w="4050" w:type="dxa"/>
            <w:tcMar>
              <w:left w:w="120" w:type="dxa"/>
            </w:tcMar>
            <w:vAlign w:val="center"/>
          </w:tcPr>
          <w:p w14:paraId="362D52E6">
            <w:pPr>
              <w:spacing w:line="200" w:lineRule="exact"/>
            </w:pPr>
            <w:r>
              <w:rPr>
                <w:rFonts w:ascii="方正黑体_GBK" w:hAnsi="方正黑体_GBK" w:eastAsia="方正黑体_GBK" w:cs="宋体"/>
                <w:sz w:val="15"/>
                <w:szCs w:val="20"/>
              </w:rPr>
              <w:t>江苏省宝应县文津路1号</w:t>
            </w:r>
          </w:p>
        </w:tc>
        <w:tc>
          <w:tcPr>
            <w:tcW w:w="1350" w:type="dxa"/>
            <w:tcMar>
              <w:left w:w="120" w:type="dxa"/>
            </w:tcMar>
            <w:vAlign w:val="center"/>
          </w:tcPr>
          <w:p w14:paraId="18C9FA45">
            <w:pPr>
              <w:spacing w:line="200" w:lineRule="exact"/>
            </w:pPr>
            <w:r>
              <w:rPr>
                <w:rFonts w:ascii="方正黑体_GBK" w:hAnsi="方正黑体_GBK" w:eastAsia="方正黑体_GBK" w:cs="宋体"/>
                <w:sz w:val="15"/>
                <w:szCs w:val="20"/>
              </w:rPr>
              <w:t>96008</w:t>
            </w:r>
          </w:p>
        </w:tc>
      </w:tr>
      <w:tr w14:paraId="415E8E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0EA9019">
            <w:pPr>
              <w:spacing w:line="200" w:lineRule="exact"/>
            </w:pPr>
            <w:r>
              <w:rPr>
                <w:rFonts w:ascii="方正黑体_GBK" w:hAnsi="方正黑体_GBK" w:eastAsia="方正黑体_GBK" w:cs="宋体"/>
                <w:sz w:val="15"/>
                <w:szCs w:val="20"/>
              </w:rPr>
              <w:t>徐州农村商业银行股份有限公司</w:t>
            </w:r>
          </w:p>
        </w:tc>
        <w:tc>
          <w:tcPr>
            <w:tcW w:w="4050" w:type="dxa"/>
            <w:tcMar>
              <w:left w:w="120" w:type="dxa"/>
            </w:tcMar>
            <w:vAlign w:val="center"/>
          </w:tcPr>
          <w:p w14:paraId="6BE1FB37">
            <w:pPr>
              <w:spacing w:line="200" w:lineRule="exact"/>
            </w:pPr>
            <w:r>
              <w:rPr>
                <w:rFonts w:ascii="方正黑体_GBK" w:hAnsi="方正黑体_GBK" w:eastAsia="方正黑体_GBK" w:cs="宋体"/>
                <w:sz w:val="15"/>
                <w:szCs w:val="20"/>
              </w:rPr>
              <w:t>徐州市铜山区北京南路26号</w:t>
            </w:r>
          </w:p>
        </w:tc>
        <w:tc>
          <w:tcPr>
            <w:tcW w:w="1350" w:type="dxa"/>
            <w:tcMar>
              <w:left w:w="120" w:type="dxa"/>
            </w:tcMar>
            <w:vAlign w:val="center"/>
          </w:tcPr>
          <w:p w14:paraId="78602DC9">
            <w:pPr>
              <w:spacing w:line="200" w:lineRule="exact"/>
            </w:pPr>
            <w:r>
              <w:rPr>
                <w:rFonts w:ascii="方正黑体_GBK" w:hAnsi="方正黑体_GBK" w:eastAsia="方正黑体_GBK" w:cs="宋体"/>
                <w:sz w:val="15"/>
                <w:szCs w:val="20"/>
              </w:rPr>
              <w:t>96008</w:t>
            </w:r>
          </w:p>
        </w:tc>
      </w:tr>
      <w:tr w14:paraId="41F6FB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3C59785">
            <w:pPr>
              <w:spacing w:line="200" w:lineRule="exact"/>
            </w:pPr>
            <w:r>
              <w:rPr>
                <w:rFonts w:ascii="方正黑体_GBK" w:hAnsi="方正黑体_GBK" w:eastAsia="方正黑体_GBK" w:cs="宋体"/>
                <w:sz w:val="15"/>
                <w:szCs w:val="20"/>
              </w:rPr>
              <w:t>枣庄银行股份有限公司</w:t>
            </w:r>
          </w:p>
        </w:tc>
        <w:tc>
          <w:tcPr>
            <w:tcW w:w="4050" w:type="dxa"/>
            <w:tcMar>
              <w:left w:w="120" w:type="dxa"/>
            </w:tcMar>
            <w:vAlign w:val="center"/>
          </w:tcPr>
          <w:p w14:paraId="4BE8E1C4">
            <w:pPr>
              <w:spacing w:line="200" w:lineRule="exact"/>
            </w:pPr>
            <w:r>
              <w:rPr>
                <w:rFonts w:ascii="方正黑体_GBK" w:hAnsi="方正黑体_GBK" w:eastAsia="方正黑体_GBK" w:cs="宋体"/>
                <w:sz w:val="15"/>
                <w:szCs w:val="20"/>
              </w:rPr>
              <w:t>山东省枣庄市薛城区光明大道1666号</w:t>
            </w:r>
          </w:p>
        </w:tc>
        <w:tc>
          <w:tcPr>
            <w:tcW w:w="1350" w:type="dxa"/>
            <w:tcMar>
              <w:left w:w="120" w:type="dxa"/>
            </w:tcMar>
            <w:vAlign w:val="center"/>
          </w:tcPr>
          <w:p w14:paraId="72A9F947">
            <w:pPr>
              <w:spacing w:line="200" w:lineRule="exact"/>
            </w:pPr>
            <w:r>
              <w:rPr>
                <w:rFonts w:ascii="方正黑体_GBK" w:hAnsi="方正黑体_GBK" w:eastAsia="方正黑体_GBK" w:cs="宋体"/>
                <w:sz w:val="15"/>
                <w:szCs w:val="20"/>
              </w:rPr>
              <w:t>4008196588</w:t>
            </w:r>
          </w:p>
        </w:tc>
      </w:tr>
      <w:tr w14:paraId="13D806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44899CE">
            <w:pPr>
              <w:spacing w:line="200" w:lineRule="exact"/>
            </w:pPr>
            <w:r>
              <w:rPr>
                <w:rFonts w:ascii="方正黑体_GBK" w:hAnsi="方正黑体_GBK" w:eastAsia="方正黑体_GBK" w:cs="宋体"/>
                <w:sz w:val="15"/>
                <w:szCs w:val="20"/>
              </w:rPr>
              <w:t>海南银行股份有限公司</w:t>
            </w:r>
          </w:p>
        </w:tc>
        <w:tc>
          <w:tcPr>
            <w:tcW w:w="4050" w:type="dxa"/>
            <w:tcMar>
              <w:left w:w="120" w:type="dxa"/>
            </w:tcMar>
            <w:vAlign w:val="center"/>
          </w:tcPr>
          <w:p w14:paraId="0C5CF078">
            <w:pPr>
              <w:spacing w:line="200" w:lineRule="exact"/>
            </w:pPr>
            <w:r>
              <w:rPr>
                <w:rFonts w:ascii="方正黑体_GBK" w:hAnsi="方正黑体_GBK" w:eastAsia="方正黑体_GBK" w:cs="宋体"/>
                <w:sz w:val="15"/>
                <w:szCs w:val="20"/>
              </w:rPr>
              <w:t>海南省海口市龙华区海秀东路31号</w:t>
            </w:r>
          </w:p>
        </w:tc>
        <w:tc>
          <w:tcPr>
            <w:tcW w:w="1350" w:type="dxa"/>
            <w:tcMar>
              <w:left w:w="120" w:type="dxa"/>
            </w:tcMar>
            <w:vAlign w:val="center"/>
          </w:tcPr>
          <w:p w14:paraId="3C2D23FC">
            <w:pPr>
              <w:spacing w:line="200" w:lineRule="exact"/>
            </w:pPr>
            <w:r>
              <w:rPr>
                <w:rFonts w:ascii="方正黑体_GBK" w:hAnsi="方正黑体_GBK" w:eastAsia="方正黑体_GBK" w:cs="宋体"/>
                <w:sz w:val="15"/>
                <w:szCs w:val="20"/>
              </w:rPr>
              <w:t>0898-66505978</w:t>
            </w:r>
          </w:p>
        </w:tc>
      </w:tr>
      <w:tr w14:paraId="1B99AD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84F6247">
            <w:pPr>
              <w:spacing w:line="200" w:lineRule="exact"/>
            </w:pPr>
            <w:r>
              <w:rPr>
                <w:rFonts w:ascii="方正黑体_GBK" w:hAnsi="方正黑体_GBK" w:eastAsia="方正黑体_GBK" w:cs="宋体"/>
                <w:sz w:val="15"/>
                <w:szCs w:val="20"/>
              </w:rPr>
              <w:t>江苏丰县农村商业银行股份有限公司</w:t>
            </w:r>
          </w:p>
        </w:tc>
        <w:tc>
          <w:tcPr>
            <w:tcW w:w="4050" w:type="dxa"/>
            <w:tcMar>
              <w:left w:w="120" w:type="dxa"/>
            </w:tcMar>
            <w:vAlign w:val="center"/>
          </w:tcPr>
          <w:p w14:paraId="4505D890">
            <w:pPr>
              <w:spacing w:line="200" w:lineRule="exact"/>
            </w:pPr>
            <w:r>
              <w:rPr>
                <w:rFonts w:ascii="方正黑体_GBK" w:hAnsi="方正黑体_GBK" w:eastAsia="方正黑体_GBK" w:cs="宋体"/>
                <w:sz w:val="15"/>
                <w:szCs w:val="20"/>
              </w:rPr>
              <w:t>江苏省丰县人民中路9号</w:t>
            </w:r>
          </w:p>
        </w:tc>
        <w:tc>
          <w:tcPr>
            <w:tcW w:w="1350" w:type="dxa"/>
            <w:tcMar>
              <w:left w:w="120" w:type="dxa"/>
            </w:tcMar>
            <w:vAlign w:val="center"/>
          </w:tcPr>
          <w:p w14:paraId="28F5151D">
            <w:pPr>
              <w:spacing w:line="200" w:lineRule="exact"/>
            </w:pPr>
            <w:r>
              <w:rPr>
                <w:rFonts w:ascii="方正黑体_GBK" w:hAnsi="方正黑体_GBK" w:eastAsia="方正黑体_GBK" w:cs="宋体"/>
                <w:sz w:val="15"/>
                <w:szCs w:val="20"/>
              </w:rPr>
              <w:t>96008</w:t>
            </w:r>
          </w:p>
        </w:tc>
      </w:tr>
      <w:tr w14:paraId="1ED5CE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5E6A0D0">
            <w:pPr>
              <w:spacing w:line="200" w:lineRule="exact"/>
            </w:pPr>
            <w:r>
              <w:rPr>
                <w:rFonts w:ascii="方正黑体_GBK" w:hAnsi="方正黑体_GBK" w:eastAsia="方正黑体_GBK" w:cs="宋体"/>
                <w:sz w:val="15"/>
                <w:szCs w:val="20"/>
              </w:rPr>
              <w:t>江苏射阳农村商业银行股份有限公司</w:t>
            </w:r>
          </w:p>
        </w:tc>
        <w:tc>
          <w:tcPr>
            <w:tcW w:w="4050" w:type="dxa"/>
            <w:tcMar>
              <w:left w:w="120" w:type="dxa"/>
            </w:tcMar>
            <w:vAlign w:val="center"/>
          </w:tcPr>
          <w:p w14:paraId="6EA549B4">
            <w:pPr>
              <w:spacing w:line="200" w:lineRule="exact"/>
            </w:pPr>
            <w:r>
              <w:rPr>
                <w:rFonts w:ascii="方正黑体_GBK" w:hAnsi="方正黑体_GBK" w:eastAsia="方正黑体_GBK" w:cs="宋体"/>
                <w:sz w:val="15"/>
                <w:szCs w:val="20"/>
              </w:rPr>
              <w:t>射阳县合德镇解放路385号</w:t>
            </w:r>
          </w:p>
        </w:tc>
        <w:tc>
          <w:tcPr>
            <w:tcW w:w="1350" w:type="dxa"/>
            <w:tcMar>
              <w:left w:w="120" w:type="dxa"/>
            </w:tcMar>
            <w:vAlign w:val="center"/>
          </w:tcPr>
          <w:p w14:paraId="04669372">
            <w:pPr>
              <w:spacing w:line="200" w:lineRule="exact"/>
            </w:pPr>
            <w:r>
              <w:rPr>
                <w:rFonts w:ascii="方正黑体_GBK" w:hAnsi="方正黑体_GBK" w:eastAsia="方正黑体_GBK" w:cs="宋体"/>
                <w:sz w:val="15"/>
                <w:szCs w:val="20"/>
              </w:rPr>
              <w:t>96008</w:t>
            </w:r>
          </w:p>
        </w:tc>
      </w:tr>
      <w:tr w14:paraId="5C9AD7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E70CADD">
            <w:pPr>
              <w:spacing w:line="200" w:lineRule="exact"/>
            </w:pPr>
            <w:r>
              <w:rPr>
                <w:rFonts w:ascii="方正黑体_GBK" w:hAnsi="方正黑体_GBK" w:eastAsia="方正黑体_GBK" w:cs="宋体"/>
                <w:sz w:val="15"/>
                <w:szCs w:val="20"/>
              </w:rPr>
              <w:t>江苏句容农村商业银行股份有限公司</w:t>
            </w:r>
          </w:p>
        </w:tc>
        <w:tc>
          <w:tcPr>
            <w:tcW w:w="4050" w:type="dxa"/>
            <w:tcMar>
              <w:left w:w="120" w:type="dxa"/>
            </w:tcMar>
            <w:vAlign w:val="center"/>
          </w:tcPr>
          <w:p w14:paraId="4064979B">
            <w:pPr>
              <w:spacing w:line="200" w:lineRule="exact"/>
            </w:pPr>
            <w:r>
              <w:rPr>
                <w:rFonts w:ascii="方正黑体_GBK" w:hAnsi="方正黑体_GBK" w:eastAsia="方正黑体_GBK" w:cs="宋体"/>
                <w:sz w:val="15"/>
                <w:szCs w:val="20"/>
              </w:rPr>
              <w:t>江苏省句容市福地东路66号</w:t>
            </w:r>
          </w:p>
        </w:tc>
        <w:tc>
          <w:tcPr>
            <w:tcW w:w="1350" w:type="dxa"/>
            <w:tcMar>
              <w:left w:w="120" w:type="dxa"/>
            </w:tcMar>
            <w:vAlign w:val="center"/>
          </w:tcPr>
          <w:p w14:paraId="785B55E2">
            <w:pPr>
              <w:spacing w:line="200" w:lineRule="exact"/>
            </w:pPr>
            <w:r>
              <w:rPr>
                <w:rFonts w:ascii="方正黑体_GBK" w:hAnsi="方正黑体_GBK" w:eastAsia="方正黑体_GBK" w:cs="宋体"/>
                <w:sz w:val="15"/>
                <w:szCs w:val="20"/>
              </w:rPr>
              <w:t>96008</w:t>
            </w:r>
          </w:p>
        </w:tc>
      </w:tr>
      <w:tr w14:paraId="7EE89E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90F63E1">
            <w:pPr>
              <w:spacing w:line="200" w:lineRule="exact"/>
            </w:pPr>
            <w:r>
              <w:rPr>
                <w:rFonts w:ascii="方正黑体_GBK" w:hAnsi="方正黑体_GBK" w:eastAsia="方正黑体_GBK" w:cs="宋体"/>
                <w:sz w:val="15"/>
                <w:szCs w:val="20"/>
              </w:rPr>
              <w:t>烟台银行股份有限公司</w:t>
            </w:r>
          </w:p>
        </w:tc>
        <w:tc>
          <w:tcPr>
            <w:tcW w:w="4050" w:type="dxa"/>
            <w:tcMar>
              <w:left w:w="120" w:type="dxa"/>
            </w:tcMar>
            <w:vAlign w:val="center"/>
          </w:tcPr>
          <w:p w14:paraId="1C1E12FE">
            <w:pPr>
              <w:spacing w:line="200" w:lineRule="exact"/>
            </w:pPr>
            <w:r>
              <w:rPr>
                <w:rFonts w:ascii="方正黑体_GBK" w:hAnsi="方正黑体_GBK" w:eastAsia="方正黑体_GBK" w:cs="宋体"/>
                <w:sz w:val="15"/>
                <w:szCs w:val="20"/>
              </w:rPr>
              <w:t>烟台市芝罘区海港路25号</w:t>
            </w:r>
          </w:p>
        </w:tc>
        <w:tc>
          <w:tcPr>
            <w:tcW w:w="1350" w:type="dxa"/>
            <w:tcMar>
              <w:left w:w="120" w:type="dxa"/>
            </w:tcMar>
            <w:vAlign w:val="center"/>
          </w:tcPr>
          <w:p w14:paraId="27F763EB">
            <w:pPr>
              <w:spacing w:line="200" w:lineRule="exact"/>
            </w:pPr>
            <w:r>
              <w:rPr>
                <w:rFonts w:ascii="方正黑体_GBK" w:hAnsi="方正黑体_GBK" w:eastAsia="方正黑体_GBK" w:cs="宋体"/>
                <w:sz w:val="15"/>
                <w:szCs w:val="20"/>
              </w:rPr>
              <w:t>0535-6691305</w:t>
            </w:r>
          </w:p>
        </w:tc>
      </w:tr>
      <w:tr w14:paraId="4347E4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A451716">
            <w:pPr>
              <w:spacing w:line="200" w:lineRule="exact"/>
            </w:pPr>
            <w:r>
              <w:rPr>
                <w:rFonts w:ascii="方正黑体_GBK" w:hAnsi="方正黑体_GBK" w:eastAsia="方正黑体_GBK" w:cs="宋体"/>
                <w:sz w:val="15"/>
                <w:szCs w:val="20"/>
              </w:rPr>
              <w:t>江苏泗洪农村商业银行股份有限公司</w:t>
            </w:r>
          </w:p>
        </w:tc>
        <w:tc>
          <w:tcPr>
            <w:tcW w:w="4050" w:type="dxa"/>
            <w:tcMar>
              <w:left w:w="120" w:type="dxa"/>
            </w:tcMar>
            <w:vAlign w:val="center"/>
          </w:tcPr>
          <w:p w14:paraId="50015C96">
            <w:pPr>
              <w:spacing w:line="200" w:lineRule="exact"/>
            </w:pPr>
            <w:r>
              <w:rPr>
                <w:rFonts w:ascii="方正黑体_GBK" w:hAnsi="方正黑体_GBK" w:eastAsia="方正黑体_GBK" w:cs="宋体"/>
                <w:sz w:val="15"/>
                <w:szCs w:val="20"/>
              </w:rPr>
              <w:t>江苏省宿迁市泗洪县长江东路17号</w:t>
            </w:r>
          </w:p>
        </w:tc>
        <w:tc>
          <w:tcPr>
            <w:tcW w:w="1350" w:type="dxa"/>
            <w:tcMar>
              <w:left w:w="120" w:type="dxa"/>
            </w:tcMar>
            <w:vAlign w:val="center"/>
          </w:tcPr>
          <w:p w14:paraId="5FE8A895">
            <w:pPr>
              <w:spacing w:line="200" w:lineRule="exact"/>
            </w:pPr>
            <w:r>
              <w:rPr>
                <w:rFonts w:ascii="方正黑体_GBK" w:hAnsi="方正黑体_GBK" w:eastAsia="方正黑体_GBK" w:cs="宋体"/>
                <w:sz w:val="15"/>
                <w:szCs w:val="20"/>
              </w:rPr>
              <w:t>96008</w:t>
            </w:r>
          </w:p>
        </w:tc>
      </w:tr>
      <w:tr w14:paraId="71D02C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F3C31E6">
            <w:pPr>
              <w:spacing w:line="200" w:lineRule="exact"/>
            </w:pPr>
            <w:r>
              <w:rPr>
                <w:rFonts w:ascii="方正黑体_GBK" w:hAnsi="方正黑体_GBK" w:eastAsia="方正黑体_GBK" w:cs="宋体"/>
                <w:sz w:val="15"/>
                <w:szCs w:val="20"/>
              </w:rPr>
              <w:t>江苏泗阳农村商业银行股份有限公司</w:t>
            </w:r>
          </w:p>
        </w:tc>
        <w:tc>
          <w:tcPr>
            <w:tcW w:w="4050" w:type="dxa"/>
            <w:tcMar>
              <w:left w:w="120" w:type="dxa"/>
            </w:tcMar>
            <w:vAlign w:val="center"/>
          </w:tcPr>
          <w:p w14:paraId="762C1CF8">
            <w:pPr>
              <w:spacing w:line="200" w:lineRule="exact"/>
            </w:pPr>
            <w:r>
              <w:rPr>
                <w:rFonts w:ascii="方正黑体_GBK" w:hAnsi="方正黑体_GBK" w:eastAsia="方正黑体_GBK" w:cs="宋体"/>
                <w:sz w:val="15"/>
                <w:szCs w:val="20"/>
              </w:rPr>
              <w:t>宿迁市泗阳县众兴镇北京中路21号</w:t>
            </w:r>
          </w:p>
        </w:tc>
        <w:tc>
          <w:tcPr>
            <w:tcW w:w="1350" w:type="dxa"/>
            <w:tcMar>
              <w:left w:w="120" w:type="dxa"/>
            </w:tcMar>
            <w:vAlign w:val="center"/>
          </w:tcPr>
          <w:p w14:paraId="6801946A">
            <w:pPr>
              <w:spacing w:line="200" w:lineRule="exact"/>
            </w:pPr>
            <w:r>
              <w:rPr>
                <w:rFonts w:ascii="方正黑体_GBK" w:hAnsi="方正黑体_GBK" w:eastAsia="方正黑体_GBK" w:cs="宋体"/>
                <w:sz w:val="15"/>
                <w:szCs w:val="20"/>
              </w:rPr>
              <w:t>96008</w:t>
            </w:r>
          </w:p>
        </w:tc>
      </w:tr>
      <w:tr w14:paraId="1BF3AB98">
        <w:tblPrEx>
          <w:tblCellMar>
            <w:top w:w="0" w:type="dxa"/>
            <w:left w:w="10" w:type="dxa"/>
            <w:bottom w:w="0" w:type="dxa"/>
            <w:right w:w="10" w:type="dxa"/>
          </w:tblCellMar>
        </w:tblPrEx>
        <w:trPr>
          <w:trHeight w:val="300" w:hRule="atLeast"/>
        </w:trPr>
        <w:tc>
          <w:tcPr>
            <w:tcW w:w="2100" w:type="dxa"/>
            <w:tcMar>
              <w:left w:w="120" w:type="dxa"/>
            </w:tcMar>
            <w:vAlign w:val="center"/>
          </w:tcPr>
          <w:p w14:paraId="429DD80E">
            <w:pPr>
              <w:spacing w:line="200" w:lineRule="exact"/>
            </w:pPr>
            <w:r>
              <w:rPr>
                <w:rFonts w:ascii="方正黑体_GBK" w:hAnsi="方正黑体_GBK" w:eastAsia="方正黑体_GBK" w:cs="宋体"/>
                <w:sz w:val="15"/>
                <w:szCs w:val="20"/>
              </w:rPr>
              <w:t>江苏张家港农村商业银行股份有限公司</w:t>
            </w:r>
          </w:p>
        </w:tc>
        <w:tc>
          <w:tcPr>
            <w:tcW w:w="4050" w:type="dxa"/>
            <w:tcMar>
              <w:left w:w="120" w:type="dxa"/>
            </w:tcMar>
            <w:vAlign w:val="center"/>
          </w:tcPr>
          <w:p w14:paraId="0F107C83">
            <w:pPr>
              <w:spacing w:line="200" w:lineRule="exact"/>
            </w:pPr>
            <w:r>
              <w:rPr>
                <w:rFonts w:ascii="方正黑体_GBK" w:hAnsi="方正黑体_GBK" w:eastAsia="方正黑体_GBK" w:cs="宋体"/>
                <w:sz w:val="15"/>
                <w:szCs w:val="20"/>
              </w:rPr>
              <w:t>张家港市杨舍镇人民中路66号</w:t>
            </w:r>
          </w:p>
        </w:tc>
        <w:tc>
          <w:tcPr>
            <w:tcW w:w="1350" w:type="dxa"/>
            <w:tcMar>
              <w:left w:w="120" w:type="dxa"/>
            </w:tcMar>
            <w:vAlign w:val="center"/>
          </w:tcPr>
          <w:p w14:paraId="47E807C4">
            <w:pPr>
              <w:spacing w:line="200" w:lineRule="exact"/>
            </w:pPr>
            <w:r>
              <w:rPr>
                <w:rFonts w:ascii="方正黑体_GBK" w:hAnsi="方正黑体_GBK" w:eastAsia="方正黑体_GBK" w:cs="宋体"/>
                <w:sz w:val="15"/>
                <w:szCs w:val="20"/>
              </w:rPr>
              <w:t>96065</w:t>
            </w:r>
          </w:p>
        </w:tc>
      </w:tr>
      <w:tr w14:paraId="770A8F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0300010">
            <w:pPr>
              <w:spacing w:line="200" w:lineRule="exact"/>
            </w:pPr>
            <w:r>
              <w:rPr>
                <w:rFonts w:ascii="方正黑体_GBK" w:hAnsi="方正黑体_GBK" w:eastAsia="方正黑体_GBK" w:cs="宋体"/>
                <w:sz w:val="15"/>
                <w:szCs w:val="20"/>
              </w:rPr>
              <w:t>江苏江阴农村商业银行股份有限公司</w:t>
            </w:r>
          </w:p>
        </w:tc>
        <w:tc>
          <w:tcPr>
            <w:tcW w:w="4050" w:type="dxa"/>
            <w:tcMar>
              <w:left w:w="120" w:type="dxa"/>
            </w:tcMar>
            <w:vAlign w:val="center"/>
          </w:tcPr>
          <w:p w14:paraId="6ED18AA7">
            <w:pPr>
              <w:spacing w:line="200" w:lineRule="exact"/>
            </w:pPr>
            <w:r>
              <w:rPr>
                <w:rFonts w:ascii="方正黑体_GBK" w:hAnsi="方正黑体_GBK" w:eastAsia="方正黑体_GBK" w:cs="宋体"/>
                <w:sz w:val="15"/>
                <w:szCs w:val="20"/>
              </w:rPr>
              <w:t>江阴市澄江中路1号</w:t>
            </w:r>
          </w:p>
        </w:tc>
        <w:tc>
          <w:tcPr>
            <w:tcW w:w="1350" w:type="dxa"/>
            <w:tcMar>
              <w:left w:w="120" w:type="dxa"/>
            </w:tcMar>
            <w:vAlign w:val="center"/>
          </w:tcPr>
          <w:p w14:paraId="0349C864">
            <w:pPr>
              <w:spacing w:line="200" w:lineRule="exact"/>
            </w:pPr>
            <w:r>
              <w:rPr>
                <w:rFonts w:ascii="方正黑体_GBK" w:hAnsi="方正黑体_GBK" w:eastAsia="方正黑体_GBK" w:cs="宋体"/>
                <w:sz w:val="15"/>
                <w:szCs w:val="20"/>
              </w:rPr>
              <w:t>96078</w:t>
            </w:r>
          </w:p>
        </w:tc>
      </w:tr>
      <w:tr w14:paraId="3CAC17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C6CEF75">
            <w:pPr>
              <w:spacing w:line="200" w:lineRule="exact"/>
            </w:pPr>
            <w:r>
              <w:rPr>
                <w:rFonts w:ascii="方正黑体_GBK" w:hAnsi="方正黑体_GBK" w:eastAsia="方正黑体_GBK" w:cs="宋体"/>
                <w:sz w:val="15"/>
                <w:szCs w:val="20"/>
              </w:rPr>
              <w:t>江苏东海农村商业银行股份有限公司</w:t>
            </w:r>
          </w:p>
        </w:tc>
        <w:tc>
          <w:tcPr>
            <w:tcW w:w="4050" w:type="dxa"/>
            <w:tcMar>
              <w:left w:w="120" w:type="dxa"/>
            </w:tcMar>
            <w:vAlign w:val="center"/>
          </w:tcPr>
          <w:p w14:paraId="30CAE0DA">
            <w:pPr>
              <w:spacing w:line="200" w:lineRule="exact"/>
            </w:pPr>
            <w:r>
              <w:rPr>
                <w:rFonts w:ascii="方正黑体_GBK" w:hAnsi="方正黑体_GBK" w:eastAsia="方正黑体_GBK" w:cs="宋体"/>
                <w:sz w:val="15"/>
                <w:szCs w:val="20"/>
              </w:rPr>
              <w:t>连云港市东海县牛山镇海陵东路8号</w:t>
            </w:r>
          </w:p>
        </w:tc>
        <w:tc>
          <w:tcPr>
            <w:tcW w:w="1350" w:type="dxa"/>
            <w:tcMar>
              <w:left w:w="120" w:type="dxa"/>
            </w:tcMar>
            <w:vAlign w:val="center"/>
          </w:tcPr>
          <w:p w14:paraId="04A4EFC9">
            <w:pPr>
              <w:spacing w:line="200" w:lineRule="exact"/>
            </w:pPr>
            <w:r>
              <w:rPr>
                <w:rFonts w:ascii="方正黑体_GBK" w:hAnsi="方正黑体_GBK" w:eastAsia="方正黑体_GBK" w:cs="宋体"/>
                <w:sz w:val="15"/>
                <w:szCs w:val="20"/>
              </w:rPr>
              <w:t>96008</w:t>
            </w:r>
          </w:p>
        </w:tc>
      </w:tr>
      <w:tr w14:paraId="633DD7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731DCBE">
            <w:pPr>
              <w:spacing w:line="200" w:lineRule="exact"/>
            </w:pPr>
            <w:r>
              <w:rPr>
                <w:rFonts w:ascii="方正黑体_GBK" w:hAnsi="方正黑体_GBK" w:eastAsia="方正黑体_GBK" w:cs="宋体"/>
                <w:sz w:val="15"/>
                <w:szCs w:val="20"/>
              </w:rPr>
              <w:t>江苏高邮农村商业银行股份有限公司</w:t>
            </w:r>
          </w:p>
        </w:tc>
        <w:tc>
          <w:tcPr>
            <w:tcW w:w="4050" w:type="dxa"/>
            <w:tcMar>
              <w:left w:w="120" w:type="dxa"/>
            </w:tcMar>
            <w:vAlign w:val="center"/>
          </w:tcPr>
          <w:p w14:paraId="05040CBE">
            <w:pPr>
              <w:spacing w:line="200" w:lineRule="exact"/>
            </w:pPr>
            <w:r>
              <w:rPr>
                <w:rFonts w:ascii="方正黑体_GBK" w:hAnsi="方正黑体_GBK" w:eastAsia="方正黑体_GBK" w:cs="宋体"/>
                <w:sz w:val="15"/>
                <w:szCs w:val="20"/>
              </w:rPr>
              <w:t>高邮市文游中路28号</w:t>
            </w:r>
          </w:p>
        </w:tc>
        <w:tc>
          <w:tcPr>
            <w:tcW w:w="1350" w:type="dxa"/>
            <w:tcMar>
              <w:left w:w="120" w:type="dxa"/>
            </w:tcMar>
            <w:vAlign w:val="center"/>
          </w:tcPr>
          <w:p w14:paraId="1A83A1F0">
            <w:pPr>
              <w:spacing w:line="200" w:lineRule="exact"/>
            </w:pPr>
            <w:r>
              <w:rPr>
                <w:rFonts w:ascii="方正黑体_GBK" w:hAnsi="方正黑体_GBK" w:eastAsia="方正黑体_GBK" w:cs="宋体"/>
                <w:sz w:val="15"/>
                <w:szCs w:val="20"/>
              </w:rPr>
              <w:t>96008</w:t>
            </w:r>
          </w:p>
        </w:tc>
      </w:tr>
      <w:tr w14:paraId="15A74D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A6E55F6">
            <w:pPr>
              <w:spacing w:line="200" w:lineRule="exact"/>
            </w:pPr>
            <w:r>
              <w:rPr>
                <w:rFonts w:ascii="方正黑体_GBK" w:hAnsi="方正黑体_GBK" w:eastAsia="方正黑体_GBK" w:cs="宋体"/>
                <w:sz w:val="15"/>
                <w:szCs w:val="20"/>
              </w:rPr>
              <w:t>廊坊银行股份有限公司</w:t>
            </w:r>
          </w:p>
        </w:tc>
        <w:tc>
          <w:tcPr>
            <w:tcW w:w="4050" w:type="dxa"/>
            <w:tcMar>
              <w:left w:w="120" w:type="dxa"/>
            </w:tcMar>
            <w:vAlign w:val="center"/>
          </w:tcPr>
          <w:p w14:paraId="45EBE6FC">
            <w:pPr>
              <w:spacing w:line="200" w:lineRule="exact"/>
            </w:pPr>
            <w:r>
              <w:rPr>
                <w:rFonts w:ascii="方正黑体_GBK" w:hAnsi="方正黑体_GBK" w:eastAsia="方正黑体_GBK" w:cs="宋体"/>
                <w:sz w:val="15"/>
                <w:szCs w:val="20"/>
              </w:rPr>
              <w:t>河北省廊坊市广阳区广阳道 31 号</w:t>
            </w:r>
          </w:p>
        </w:tc>
        <w:tc>
          <w:tcPr>
            <w:tcW w:w="1350" w:type="dxa"/>
            <w:tcMar>
              <w:left w:w="120" w:type="dxa"/>
            </w:tcMar>
            <w:vAlign w:val="center"/>
          </w:tcPr>
          <w:p w14:paraId="24F11A97">
            <w:pPr>
              <w:spacing w:line="200" w:lineRule="exact"/>
            </w:pPr>
            <w:r>
              <w:rPr>
                <w:rFonts w:ascii="方正黑体_GBK" w:hAnsi="方正黑体_GBK" w:eastAsia="方正黑体_GBK" w:cs="宋体"/>
                <w:sz w:val="15"/>
                <w:szCs w:val="20"/>
              </w:rPr>
              <w:t>400-620-0099</w:t>
            </w:r>
          </w:p>
        </w:tc>
      </w:tr>
      <w:tr w14:paraId="0E1D38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4981329">
            <w:pPr>
              <w:spacing w:line="200" w:lineRule="exact"/>
            </w:pPr>
            <w:r>
              <w:rPr>
                <w:rFonts w:ascii="方正黑体_GBK" w:hAnsi="方正黑体_GBK" w:eastAsia="方正黑体_GBK" w:cs="宋体"/>
                <w:sz w:val="15"/>
                <w:szCs w:val="20"/>
              </w:rPr>
              <w:t>徽商银行股份有限公司</w:t>
            </w:r>
          </w:p>
        </w:tc>
        <w:tc>
          <w:tcPr>
            <w:tcW w:w="4050" w:type="dxa"/>
            <w:tcMar>
              <w:left w:w="120" w:type="dxa"/>
            </w:tcMar>
            <w:vAlign w:val="center"/>
          </w:tcPr>
          <w:p w14:paraId="4B3BD57E">
            <w:pPr>
              <w:spacing w:line="200" w:lineRule="exact"/>
            </w:pPr>
            <w:r>
              <w:rPr>
                <w:rFonts w:ascii="方正黑体_GBK" w:hAnsi="方正黑体_GBK" w:eastAsia="方正黑体_GBK" w:cs="宋体"/>
                <w:sz w:val="15"/>
                <w:szCs w:val="20"/>
              </w:rPr>
              <w:t>安徽省合肥市云谷路1699号徽银大厦</w:t>
            </w:r>
          </w:p>
        </w:tc>
        <w:tc>
          <w:tcPr>
            <w:tcW w:w="1350" w:type="dxa"/>
            <w:tcMar>
              <w:left w:w="120" w:type="dxa"/>
            </w:tcMar>
            <w:vAlign w:val="center"/>
          </w:tcPr>
          <w:p w14:paraId="5CD5C0B9">
            <w:pPr>
              <w:spacing w:line="200" w:lineRule="exact"/>
            </w:pPr>
            <w:r>
              <w:rPr>
                <w:rFonts w:ascii="方正黑体_GBK" w:hAnsi="方正黑体_GBK" w:eastAsia="方正黑体_GBK" w:cs="宋体"/>
                <w:sz w:val="15"/>
                <w:szCs w:val="20"/>
              </w:rPr>
              <w:t>40088-96588</w:t>
            </w:r>
          </w:p>
        </w:tc>
      </w:tr>
      <w:tr w14:paraId="6709E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7DF157F">
            <w:pPr>
              <w:spacing w:line="200" w:lineRule="exact"/>
            </w:pPr>
            <w:r>
              <w:rPr>
                <w:rFonts w:ascii="方正黑体_GBK" w:hAnsi="方正黑体_GBK" w:eastAsia="方正黑体_GBK" w:cs="宋体"/>
                <w:sz w:val="15"/>
                <w:szCs w:val="20"/>
              </w:rPr>
              <w:t>郑州银行股份有限公司</w:t>
            </w:r>
          </w:p>
        </w:tc>
        <w:tc>
          <w:tcPr>
            <w:tcW w:w="4050" w:type="dxa"/>
            <w:tcMar>
              <w:left w:w="120" w:type="dxa"/>
            </w:tcMar>
            <w:vAlign w:val="center"/>
          </w:tcPr>
          <w:p w14:paraId="7A6D1111">
            <w:pPr>
              <w:spacing w:line="200" w:lineRule="exact"/>
            </w:pPr>
            <w:r>
              <w:rPr>
                <w:rFonts w:ascii="方正黑体_GBK" w:hAnsi="方正黑体_GBK" w:eastAsia="方正黑体_GBK" w:cs="宋体"/>
                <w:sz w:val="15"/>
                <w:szCs w:val="20"/>
              </w:rPr>
              <w:t>郑州市郑东新区商务外环路22号</w:t>
            </w:r>
          </w:p>
        </w:tc>
        <w:tc>
          <w:tcPr>
            <w:tcW w:w="1350" w:type="dxa"/>
            <w:tcMar>
              <w:left w:w="120" w:type="dxa"/>
            </w:tcMar>
            <w:vAlign w:val="center"/>
          </w:tcPr>
          <w:p w14:paraId="0846CD47">
            <w:pPr>
              <w:spacing w:line="200" w:lineRule="exact"/>
            </w:pPr>
            <w:r>
              <w:rPr>
                <w:rFonts w:ascii="方正黑体_GBK" w:hAnsi="方正黑体_GBK" w:eastAsia="方正黑体_GBK" w:cs="宋体"/>
                <w:sz w:val="15"/>
                <w:szCs w:val="20"/>
              </w:rPr>
              <w:t>95097</w:t>
            </w:r>
          </w:p>
        </w:tc>
      </w:tr>
      <w:tr w14:paraId="10E128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9E4279C">
            <w:pPr>
              <w:spacing w:line="200" w:lineRule="exact"/>
            </w:pPr>
            <w:r>
              <w:rPr>
                <w:rFonts w:ascii="方正黑体_GBK" w:hAnsi="方正黑体_GBK" w:eastAsia="方正黑体_GBK" w:cs="宋体"/>
                <w:sz w:val="15"/>
                <w:szCs w:val="20"/>
              </w:rPr>
              <w:t>江苏姜堰农村商业银行股份有限公司</w:t>
            </w:r>
          </w:p>
        </w:tc>
        <w:tc>
          <w:tcPr>
            <w:tcW w:w="4050" w:type="dxa"/>
            <w:tcMar>
              <w:left w:w="120" w:type="dxa"/>
            </w:tcMar>
            <w:vAlign w:val="center"/>
          </w:tcPr>
          <w:p w14:paraId="6CFF3840">
            <w:pPr>
              <w:spacing w:line="200" w:lineRule="exact"/>
            </w:pPr>
            <w:r>
              <w:rPr>
                <w:rFonts w:ascii="方正黑体_GBK" w:hAnsi="方正黑体_GBK" w:eastAsia="方正黑体_GBK" w:cs="宋体"/>
                <w:sz w:val="15"/>
                <w:szCs w:val="20"/>
              </w:rPr>
              <w:t>泰州市姜堰区姜堰大道128号</w:t>
            </w:r>
          </w:p>
        </w:tc>
        <w:tc>
          <w:tcPr>
            <w:tcW w:w="1350" w:type="dxa"/>
            <w:tcMar>
              <w:left w:w="120" w:type="dxa"/>
            </w:tcMar>
            <w:vAlign w:val="center"/>
          </w:tcPr>
          <w:p w14:paraId="1A4E439F">
            <w:pPr>
              <w:spacing w:line="200" w:lineRule="exact"/>
            </w:pPr>
            <w:r>
              <w:rPr>
                <w:rFonts w:ascii="方正黑体_GBK" w:hAnsi="方正黑体_GBK" w:eastAsia="方正黑体_GBK" w:cs="宋体"/>
                <w:sz w:val="15"/>
                <w:szCs w:val="20"/>
              </w:rPr>
              <w:t>96008</w:t>
            </w:r>
          </w:p>
        </w:tc>
      </w:tr>
      <w:tr w14:paraId="6E5CC6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B718927">
            <w:pPr>
              <w:spacing w:line="200" w:lineRule="exact"/>
            </w:pPr>
            <w:r>
              <w:rPr>
                <w:rFonts w:ascii="方正黑体_GBK" w:hAnsi="方正黑体_GBK" w:eastAsia="方正黑体_GBK" w:cs="宋体"/>
                <w:sz w:val="15"/>
                <w:szCs w:val="20"/>
              </w:rPr>
              <w:t>山西银行股份有限公司</w:t>
            </w:r>
          </w:p>
        </w:tc>
        <w:tc>
          <w:tcPr>
            <w:tcW w:w="4050" w:type="dxa"/>
            <w:tcMar>
              <w:left w:w="120" w:type="dxa"/>
            </w:tcMar>
            <w:vAlign w:val="center"/>
          </w:tcPr>
          <w:p w14:paraId="17980DC9">
            <w:pPr>
              <w:spacing w:line="200" w:lineRule="exact"/>
            </w:pPr>
            <w:r>
              <w:rPr>
                <w:rFonts w:ascii="方正黑体_GBK" w:hAnsi="方正黑体_GBK" w:eastAsia="方正黑体_GBK" w:cs="宋体"/>
                <w:sz w:val="15"/>
                <w:szCs w:val="20"/>
              </w:rPr>
              <w:t>山西转型综合改革示范区学府产业园高新街15号</w:t>
            </w:r>
          </w:p>
        </w:tc>
        <w:tc>
          <w:tcPr>
            <w:tcW w:w="1350" w:type="dxa"/>
            <w:tcMar>
              <w:left w:w="120" w:type="dxa"/>
            </w:tcMar>
            <w:vAlign w:val="center"/>
          </w:tcPr>
          <w:p w14:paraId="165CC1B2">
            <w:pPr>
              <w:spacing w:line="200" w:lineRule="exact"/>
            </w:pPr>
            <w:r>
              <w:rPr>
                <w:rFonts w:ascii="方正黑体_GBK" w:hAnsi="方正黑体_GBK" w:eastAsia="方正黑体_GBK" w:cs="宋体"/>
                <w:sz w:val="15"/>
                <w:szCs w:val="20"/>
              </w:rPr>
              <w:t>0351-96588</w:t>
            </w:r>
          </w:p>
        </w:tc>
      </w:tr>
      <w:tr w14:paraId="50802B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E6F007C">
            <w:pPr>
              <w:spacing w:line="200" w:lineRule="exact"/>
            </w:pPr>
            <w:r>
              <w:rPr>
                <w:rFonts w:ascii="方正黑体_GBK" w:hAnsi="方正黑体_GBK" w:eastAsia="方正黑体_GBK" w:cs="宋体"/>
                <w:sz w:val="15"/>
                <w:szCs w:val="20"/>
              </w:rPr>
              <w:t>江苏如东农村商业银行股份有限公司</w:t>
            </w:r>
          </w:p>
        </w:tc>
        <w:tc>
          <w:tcPr>
            <w:tcW w:w="4050" w:type="dxa"/>
            <w:tcMar>
              <w:left w:w="120" w:type="dxa"/>
            </w:tcMar>
            <w:vAlign w:val="center"/>
          </w:tcPr>
          <w:p w14:paraId="2AF25D18">
            <w:pPr>
              <w:spacing w:line="200" w:lineRule="exact"/>
            </w:pPr>
            <w:r>
              <w:rPr>
                <w:rFonts w:ascii="方正黑体_GBK" w:hAnsi="方正黑体_GBK" w:eastAsia="方正黑体_GBK" w:cs="宋体"/>
                <w:sz w:val="15"/>
                <w:szCs w:val="20"/>
              </w:rPr>
              <w:t>江苏省如东县掘港镇钟山路66号</w:t>
            </w:r>
          </w:p>
        </w:tc>
        <w:tc>
          <w:tcPr>
            <w:tcW w:w="1350" w:type="dxa"/>
            <w:tcMar>
              <w:left w:w="120" w:type="dxa"/>
            </w:tcMar>
            <w:vAlign w:val="center"/>
          </w:tcPr>
          <w:p w14:paraId="58D795D7">
            <w:pPr>
              <w:spacing w:line="200" w:lineRule="exact"/>
            </w:pPr>
            <w:r>
              <w:rPr>
                <w:rFonts w:ascii="方正黑体_GBK" w:hAnsi="方正黑体_GBK" w:eastAsia="方正黑体_GBK" w:cs="宋体"/>
                <w:sz w:val="15"/>
                <w:szCs w:val="20"/>
              </w:rPr>
              <w:t>96008</w:t>
            </w:r>
          </w:p>
        </w:tc>
      </w:tr>
      <w:tr w14:paraId="709F73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26856D9">
            <w:pPr>
              <w:spacing w:line="200" w:lineRule="exact"/>
            </w:pPr>
            <w:r>
              <w:rPr>
                <w:rFonts w:ascii="方正黑体_GBK" w:hAnsi="方正黑体_GBK" w:eastAsia="方正黑体_GBK" w:cs="宋体"/>
                <w:sz w:val="15"/>
                <w:szCs w:val="20"/>
              </w:rPr>
              <w:t>北京银行股份有限公司</w:t>
            </w:r>
          </w:p>
        </w:tc>
        <w:tc>
          <w:tcPr>
            <w:tcW w:w="4050" w:type="dxa"/>
            <w:tcMar>
              <w:left w:w="120" w:type="dxa"/>
            </w:tcMar>
            <w:vAlign w:val="center"/>
          </w:tcPr>
          <w:p w14:paraId="4EB48B04">
            <w:pPr>
              <w:spacing w:line="200" w:lineRule="exact"/>
            </w:pPr>
            <w:r>
              <w:rPr>
                <w:rFonts w:ascii="方正黑体_GBK" w:hAnsi="方正黑体_GBK" w:eastAsia="方正黑体_GBK" w:cs="宋体"/>
                <w:sz w:val="15"/>
                <w:szCs w:val="20"/>
              </w:rPr>
              <w:t>北京市西城区金融大街甲17号首层</w:t>
            </w:r>
          </w:p>
        </w:tc>
        <w:tc>
          <w:tcPr>
            <w:tcW w:w="1350" w:type="dxa"/>
            <w:tcMar>
              <w:left w:w="120" w:type="dxa"/>
            </w:tcMar>
            <w:vAlign w:val="center"/>
          </w:tcPr>
          <w:p w14:paraId="178CAF02">
            <w:pPr>
              <w:spacing w:line="200" w:lineRule="exact"/>
            </w:pPr>
            <w:r>
              <w:rPr>
                <w:rFonts w:ascii="方正黑体_GBK" w:hAnsi="方正黑体_GBK" w:eastAsia="方正黑体_GBK" w:cs="宋体"/>
                <w:sz w:val="15"/>
                <w:szCs w:val="20"/>
              </w:rPr>
              <w:t>010-66426500</w:t>
            </w:r>
          </w:p>
        </w:tc>
      </w:tr>
      <w:tr w14:paraId="35B678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C59172B">
            <w:pPr>
              <w:spacing w:line="200" w:lineRule="exact"/>
            </w:pPr>
            <w:r>
              <w:rPr>
                <w:rFonts w:ascii="方正黑体_GBK" w:hAnsi="方正黑体_GBK" w:eastAsia="方正黑体_GBK" w:cs="宋体"/>
                <w:sz w:val="15"/>
                <w:szCs w:val="20"/>
              </w:rPr>
              <w:t>江苏赣榆农村商业银行股份有限公司</w:t>
            </w:r>
          </w:p>
        </w:tc>
        <w:tc>
          <w:tcPr>
            <w:tcW w:w="4050" w:type="dxa"/>
            <w:tcMar>
              <w:left w:w="120" w:type="dxa"/>
            </w:tcMar>
            <w:vAlign w:val="center"/>
          </w:tcPr>
          <w:p w14:paraId="3B318080">
            <w:pPr>
              <w:spacing w:line="200" w:lineRule="exact"/>
            </w:pPr>
            <w:r>
              <w:rPr>
                <w:rFonts w:ascii="方正黑体_GBK" w:hAnsi="方正黑体_GBK" w:eastAsia="方正黑体_GBK" w:cs="宋体"/>
                <w:sz w:val="15"/>
                <w:szCs w:val="20"/>
              </w:rPr>
              <w:t>连云港市赣榆区黄海东路304号</w:t>
            </w:r>
          </w:p>
        </w:tc>
        <w:tc>
          <w:tcPr>
            <w:tcW w:w="1350" w:type="dxa"/>
            <w:tcMar>
              <w:left w:w="120" w:type="dxa"/>
            </w:tcMar>
            <w:vAlign w:val="center"/>
          </w:tcPr>
          <w:p w14:paraId="5E4690C1">
            <w:pPr>
              <w:spacing w:line="200" w:lineRule="exact"/>
            </w:pPr>
            <w:r>
              <w:rPr>
                <w:rFonts w:ascii="方正黑体_GBK" w:hAnsi="方正黑体_GBK" w:eastAsia="方正黑体_GBK" w:cs="宋体"/>
                <w:sz w:val="15"/>
                <w:szCs w:val="20"/>
              </w:rPr>
              <w:t>96008</w:t>
            </w:r>
          </w:p>
        </w:tc>
      </w:tr>
      <w:tr w14:paraId="570D37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4EAC206">
            <w:pPr>
              <w:spacing w:line="200" w:lineRule="exact"/>
            </w:pPr>
            <w:r>
              <w:rPr>
                <w:rFonts w:ascii="方正黑体_GBK" w:hAnsi="方正黑体_GBK" w:eastAsia="方正黑体_GBK" w:cs="宋体"/>
                <w:sz w:val="15"/>
                <w:szCs w:val="20"/>
              </w:rPr>
              <w:t>江苏盱眙农村商业银行股份有限公司</w:t>
            </w:r>
          </w:p>
        </w:tc>
        <w:tc>
          <w:tcPr>
            <w:tcW w:w="4050" w:type="dxa"/>
            <w:tcMar>
              <w:left w:w="120" w:type="dxa"/>
            </w:tcMar>
            <w:vAlign w:val="center"/>
          </w:tcPr>
          <w:p w14:paraId="6212BB44">
            <w:pPr>
              <w:spacing w:line="200" w:lineRule="exact"/>
            </w:pPr>
            <w:r>
              <w:rPr>
                <w:rFonts w:ascii="方正黑体_GBK" w:hAnsi="方正黑体_GBK" w:eastAsia="方正黑体_GBK" w:cs="宋体"/>
                <w:sz w:val="15"/>
                <w:szCs w:val="20"/>
              </w:rPr>
              <w:t>江苏省盱眙县合欢大道2号</w:t>
            </w:r>
          </w:p>
        </w:tc>
        <w:tc>
          <w:tcPr>
            <w:tcW w:w="1350" w:type="dxa"/>
            <w:tcMar>
              <w:left w:w="120" w:type="dxa"/>
            </w:tcMar>
            <w:vAlign w:val="center"/>
          </w:tcPr>
          <w:p w14:paraId="23C5ED23">
            <w:pPr>
              <w:spacing w:line="200" w:lineRule="exact"/>
            </w:pPr>
            <w:r>
              <w:rPr>
                <w:rFonts w:ascii="方正黑体_GBK" w:hAnsi="方正黑体_GBK" w:eastAsia="方正黑体_GBK" w:cs="宋体"/>
                <w:sz w:val="15"/>
                <w:szCs w:val="20"/>
              </w:rPr>
              <w:t>96008</w:t>
            </w:r>
          </w:p>
        </w:tc>
      </w:tr>
      <w:tr w14:paraId="140EED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B040718">
            <w:pPr>
              <w:spacing w:line="200" w:lineRule="exact"/>
            </w:pPr>
            <w:r>
              <w:rPr>
                <w:rFonts w:ascii="方正黑体_GBK" w:hAnsi="方正黑体_GBK" w:eastAsia="方正黑体_GBK" w:cs="宋体"/>
                <w:sz w:val="15"/>
                <w:szCs w:val="20"/>
              </w:rPr>
              <w:t>东营银行股份有限公司</w:t>
            </w:r>
          </w:p>
        </w:tc>
        <w:tc>
          <w:tcPr>
            <w:tcW w:w="4050" w:type="dxa"/>
            <w:tcMar>
              <w:left w:w="120" w:type="dxa"/>
            </w:tcMar>
            <w:vAlign w:val="center"/>
          </w:tcPr>
          <w:p w14:paraId="526F2D9E">
            <w:pPr>
              <w:spacing w:line="200" w:lineRule="exact"/>
            </w:pPr>
            <w:r>
              <w:rPr>
                <w:rFonts w:ascii="方正黑体_GBK" w:hAnsi="方正黑体_GBK" w:eastAsia="方正黑体_GBK" w:cs="宋体"/>
                <w:sz w:val="15"/>
                <w:szCs w:val="20"/>
              </w:rPr>
              <w:t>山东省东营市东营区府前大街87-1号</w:t>
            </w:r>
          </w:p>
        </w:tc>
        <w:tc>
          <w:tcPr>
            <w:tcW w:w="1350" w:type="dxa"/>
            <w:tcMar>
              <w:left w:w="120" w:type="dxa"/>
            </w:tcMar>
            <w:vAlign w:val="center"/>
          </w:tcPr>
          <w:p w14:paraId="21ACBA0F">
            <w:pPr>
              <w:spacing w:line="200" w:lineRule="exact"/>
            </w:pPr>
            <w:r>
              <w:rPr>
                <w:rFonts w:ascii="方正黑体_GBK" w:hAnsi="方正黑体_GBK" w:eastAsia="方正黑体_GBK" w:cs="宋体"/>
                <w:sz w:val="15"/>
                <w:szCs w:val="20"/>
              </w:rPr>
              <w:t>0546-96588/400-6296588</w:t>
            </w:r>
          </w:p>
        </w:tc>
      </w:tr>
      <w:tr w14:paraId="3C310B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2397C65">
            <w:pPr>
              <w:spacing w:line="200" w:lineRule="exact"/>
            </w:pPr>
            <w:r>
              <w:rPr>
                <w:rFonts w:ascii="方正黑体_GBK" w:hAnsi="方正黑体_GBK" w:eastAsia="方正黑体_GBK" w:cs="宋体"/>
                <w:sz w:val="15"/>
                <w:szCs w:val="20"/>
              </w:rPr>
              <w:t>江苏沛县农村商业银行股份有限公司</w:t>
            </w:r>
          </w:p>
        </w:tc>
        <w:tc>
          <w:tcPr>
            <w:tcW w:w="4050" w:type="dxa"/>
            <w:tcMar>
              <w:left w:w="120" w:type="dxa"/>
            </w:tcMar>
            <w:vAlign w:val="center"/>
          </w:tcPr>
          <w:p w14:paraId="4092981F">
            <w:pPr>
              <w:spacing w:line="200" w:lineRule="exact"/>
            </w:pPr>
            <w:r>
              <w:rPr>
                <w:rFonts w:ascii="方正黑体_GBK" w:hAnsi="方正黑体_GBK" w:eastAsia="方正黑体_GBK" w:cs="宋体"/>
                <w:sz w:val="15"/>
                <w:szCs w:val="20"/>
              </w:rPr>
              <w:t>江苏省沛县汤沐路中段11号</w:t>
            </w:r>
          </w:p>
        </w:tc>
        <w:tc>
          <w:tcPr>
            <w:tcW w:w="1350" w:type="dxa"/>
            <w:tcMar>
              <w:left w:w="120" w:type="dxa"/>
            </w:tcMar>
            <w:vAlign w:val="center"/>
          </w:tcPr>
          <w:p w14:paraId="320B5AEF">
            <w:pPr>
              <w:spacing w:line="200" w:lineRule="exact"/>
            </w:pPr>
            <w:r>
              <w:rPr>
                <w:rFonts w:ascii="方正黑体_GBK" w:hAnsi="方正黑体_GBK" w:eastAsia="方正黑体_GBK" w:cs="宋体"/>
                <w:sz w:val="15"/>
                <w:szCs w:val="20"/>
              </w:rPr>
              <w:t>96008</w:t>
            </w:r>
          </w:p>
        </w:tc>
      </w:tr>
      <w:tr w14:paraId="469793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2304490">
            <w:pPr>
              <w:spacing w:line="200" w:lineRule="exact"/>
            </w:pPr>
            <w:r>
              <w:rPr>
                <w:rFonts w:ascii="方正黑体_GBK" w:hAnsi="方正黑体_GBK" w:eastAsia="方正黑体_GBK" w:cs="宋体"/>
                <w:sz w:val="15"/>
                <w:szCs w:val="20"/>
              </w:rPr>
              <w:t>潍坊银行股份有限公司</w:t>
            </w:r>
          </w:p>
        </w:tc>
        <w:tc>
          <w:tcPr>
            <w:tcW w:w="4050" w:type="dxa"/>
            <w:tcMar>
              <w:left w:w="120" w:type="dxa"/>
            </w:tcMar>
            <w:vAlign w:val="center"/>
          </w:tcPr>
          <w:p w14:paraId="0B789D3A">
            <w:pPr>
              <w:spacing w:line="200" w:lineRule="exact"/>
            </w:pPr>
            <w:r>
              <w:rPr>
                <w:rFonts w:ascii="方正黑体_GBK" w:hAnsi="方正黑体_GBK" w:eastAsia="方正黑体_GBK" w:cs="宋体"/>
                <w:sz w:val="15"/>
                <w:szCs w:val="20"/>
              </w:rPr>
              <w:t>潍坊市奎文区胜利东街5139号</w:t>
            </w:r>
          </w:p>
        </w:tc>
        <w:tc>
          <w:tcPr>
            <w:tcW w:w="1350" w:type="dxa"/>
            <w:tcMar>
              <w:left w:w="120" w:type="dxa"/>
            </w:tcMar>
            <w:vAlign w:val="center"/>
          </w:tcPr>
          <w:p w14:paraId="3A522C64">
            <w:pPr>
              <w:spacing w:line="200" w:lineRule="exact"/>
            </w:pPr>
            <w:r>
              <w:rPr>
                <w:rFonts w:ascii="方正黑体_GBK" w:hAnsi="方正黑体_GBK" w:eastAsia="方正黑体_GBK" w:cs="宋体"/>
                <w:sz w:val="15"/>
                <w:szCs w:val="20"/>
              </w:rPr>
              <w:t>0536-8106161</w:t>
            </w:r>
          </w:p>
        </w:tc>
      </w:tr>
      <w:tr w14:paraId="16AC98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78233C5">
            <w:pPr>
              <w:spacing w:line="200" w:lineRule="exact"/>
            </w:pPr>
            <w:r>
              <w:rPr>
                <w:rFonts w:ascii="方正黑体_GBK" w:hAnsi="方正黑体_GBK" w:eastAsia="方正黑体_GBK" w:cs="宋体"/>
                <w:sz w:val="15"/>
                <w:szCs w:val="20"/>
              </w:rPr>
              <w:t>江苏仪征农村商业银行股份有限公司</w:t>
            </w:r>
          </w:p>
        </w:tc>
        <w:tc>
          <w:tcPr>
            <w:tcW w:w="4050" w:type="dxa"/>
            <w:tcMar>
              <w:left w:w="120" w:type="dxa"/>
            </w:tcMar>
            <w:vAlign w:val="center"/>
          </w:tcPr>
          <w:p w14:paraId="04E43832">
            <w:pPr>
              <w:spacing w:line="200" w:lineRule="exact"/>
            </w:pPr>
            <w:r>
              <w:rPr>
                <w:rFonts w:ascii="方正黑体_GBK" w:hAnsi="方正黑体_GBK" w:eastAsia="方正黑体_GBK" w:cs="宋体"/>
                <w:sz w:val="15"/>
                <w:szCs w:val="20"/>
              </w:rPr>
              <w:t>江苏省仪征市真州镇解放东路818号金融集聚区1座801-811，901-911，1001-1011，2座101</w:t>
            </w:r>
          </w:p>
        </w:tc>
        <w:tc>
          <w:tcPr>
            <w:tcW w:w="1350" w:type="dxa"/>
            <w:tcMar>
              <w:left w:w="120" w:type="dxa"/>
            </w:tcMar>
            <w:vAlign w:val="center"/>
          </w:tcPr>
          <w:p w14:paraId="2218DDDE">
            <w:pPr>
              <w:spacing w:line="200" w:lineRule="exact"/>
            </w:pPr>
            <w:r>
              <w:rPr>
                <w:rFonts w:ascii="方正黑体_GBK" w:hAnsi="方正黑体_GBK" w:eastAsia="方正黑体_GBK" w:cs="宋体"/>
                <w:sz w:val="15"/>
                <w:szCs w:val="20"/>
              </w:rPr>
              <w:t>96008</w:t>
            </w:r>
          </w:p>
        </w:tc>
      </w:tr>
      <w:tr w14:paraId="07280A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332C103">
            <w:pPr>
              <w:spacing w:line="200" w:lineRule="exact"/>
            </w:pPr>
            <w:r>
              <w:rPr>
                <w:rFonts w:ascii="方正黑体_GBK" w:hAnsi="方正黑体_GBK" w:eastAsia="方正黑体_GBK" w:cs="宋体"/>
                <w:sz w:val="15"/>
                <w:szCs w:val="20"/>
              </w:rPr>
              <w:t>金华银行股份有限公司</w:t>
            </w:r>
          </w:p>
        </w:tc>
        <w:tc>
          <w:tcPr>
            <w:tcW w:w="4050" w:type="dxa"/>
            <w:tcMar>
              <w:left w:w="120" w:type="dxa"/>
            </w:tcMar>
            <w:vAlign w:val="center"/>
          </w:tcPr>
          <w:p w14:paraId="195D3829">
            <w:pPr>
              <w:spacing w:line="200" w:lineRule="exact"/>
            </w:pPr>
            <w:r>
              <w:rPr>
                <w:rFonts w:ascii="方正黑体_GBK" w:hAnsi="方正黑体_GBK" w:eastAsia="方正黑体_GBK" w:cs="宋体"/>
                <w:sz w:val="15"/>
                <w:szCs w:val="20"/>
              </w:rPr>
              <w:t>浙江省金华市丹溪路1388号</w:t>
            </w:r>
          </w:p>
        </w:tc>
        <w:tc>
          <w:tcPr>
            <w:tcW w:w="1350" w:type="dxa"/>
            <w:tcMar>
              <w:left w:w="120" w:type="dxa"/>
            </w:tcMar>
            <w:vAlign w:val="center"/>
          </w:tcPr>
          <w:p w14:paraId="3763BCAB">
            <w:pPr>
              <w:spacing w:line="200" w:lineRule="exact"/>
            </w:pPr>
            <w:r>
              <w:rPr>
                <w:rFonts w:ascii="方正黑体_GBK" w:hAnsi="方正黑体_GBK" w:eastAsia="方正黑体_GBK" w:cs="宋体"/>
                <w:sz w:val="15"/>
                <w:szCs w:val="20"/>
              </w:rPr>
              <w:t>0579-96528</w:t>
            </w:r>
          </w:p>
        </w:tc>
      </w:tr>
      <w:tr w14:paraId="3A7CBE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DB66364">
            <w:pPr>
              <w:spacing w:line="200" w:lineRule="exact"/>
            </w:pPr>
            <w:r>
              <w:rPr>
                <w:rFonts w:ascii="方正黑体_GBK" w:hAnsi="方正黑体_GBK" w:eastAsia="方正黑体_GBK" w:cs="宋体"/>
                <w:sz w:val="15"/>
                <w:szCs w:val="20"/>
              </w:rPr>
              <w:t>吉林银行股份有限公司</w:t>
            </w:r>
          </w:p>
        </w:tc>
        <w:tc>
          <w:tcPr>
            <w:tcW w:w="4050" w:type="dxa"/>
            <w:tcMar>
              <w:left w:w="120" w:type="dxa"/>
            </w:tcMar>
            <w:vAlign w:val="center"/>
          </w:tcPr>
          <w:p w14:paraId="308E49C4">
            <w:pPr>
              <w:spacing w:line="200" w:lineRule="exact"/>
            </w:pPr>
            <w:r>
              <w:rPr>
                <w:rFonts w:ascii="方正黑体_GBK" w:hAnsi="方正黑体_GBK" w:eastAsia="方正黑体_GBK" w:cs="宋体"/>
                <w:sz w:val="15"/>
                <w:szCs w:val="20"/>
              </w:rPr>
              <w:t>吉林省长春市南关区人民大街10666号</w:t>
            </w:r>
          </w:p>
        </w:tc>
        <w:tc>
          <w:tcPr>
            <w:tcW w:w="1350" w:type="dxa"/>
            <w:tcMar>
              <w:left w:w="120" w:type="dxa"/>
            </w:tcMar>
            <w:vAlign w:val="center"/>
          </w:tcPr>
          <w:p w14:paraId="6A440DAB">
            <w:pPr>
              <w:spacing w:line="200" w:lineRule="exact"/>
            </w:pPr>
            <w:r>
              <w:rPr>
                <w:rFonts w:ascii="方正黑体_GBK" w:hAnsi="方正黑体_GBK" w:eastAsia="方正黑体_GBK" w:cs="宋体"/>
                <w:sz w:val="15"/>
                <w:szCs w:val="20"/>
              </w:rPr>
              <w:t>0431-84999543</w:t>
            </w:r>
          </w:p>
        </w:tc>
      </w:tr>
      <w:tr w14:paraId="0870A3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6660381">
            <w:pPr>
              <w:spacing w:line="200" w:lineRule="exact"/>
            </w:pPr>
            <w:r>
              <w:rPr>
                <w:rFonts w:ascii="方正黑体_GBK" w:hAnsi="方正黑体_GBK" w:eastAsia="方正黑体_GBK" w:cs="宋体"/>
                <w:sz w:val="15"/>
                <w:szCs w:val="20"/>
              </w:rPr>
              <w:t>连云港东方农村商业银行股份有限公司</w:t>
            </w:r>
          </w:p>
        </w:tc>
        <w:tc>
          <w:tcPr>
            <w:tcW w:w="4050" w:type="dxa"/>
            <w:tcMar>
              <w:left w:w="120" w:type="dxa"/>
            </w:tcMar>
            <w:vAlign w:val="center"/>
          </w:tcPr>
          <w:p w14:paraId="3BFE4900">
            <w:pPr>
              <w:spacing w:line="200" w:lineRule="exact"/>
            </w:pPr>
            <w:r>
              <w:rPr>
                <w:rFonts w:ascii="方正黑体_GBK" w:hAnsi="方正黑体_GBK" w:eastAsia="方正黑体_GBK" w:cs="宋体"/>
                <w:sz w:val="15"/>
                <w:szCs w:val="20"/>
              </w:rPr>
              <w:t>江苏省连云港市海州区郁洲南路10号</w:t>
            </w:r>
          </w:p>
        </w:tc>
        <w:tc>
          <w:tcPr>
            <w:tcW w:w="1350" w:type="dxa"/>
            <w:tcMar>
              <w:left w:w="120" w:type="dxa"/>
            </w:tcMar>
            <w:vAlign w:val="center"/>
          </w:tcPr>
          <w:p w14:paraId="1DCFE006">
            <w:pPr>
              <w:spacing w:line="200" w:lineRule="exact"/>
            </w:pPr>
            <w:r>
              <w:rPr>
                <w:rFonts w:ascii="方正黑体_GBK" w:hAnsi="方正黑体_GBK" w:eastAsia="方正黑体_GBK" w:cs="宋体"/>
                <w:sz w:val="15"/>
                <w:szCs w:val="20"/>
              </w:rPr>
              <w:t>96008</w:t>
            </w:r>
          </w:p>
        </w:tc>
      </w:tr>
      <w:tr w14:paraId="6862DA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038EF13">
            <w:pPr>
              <w:spacing w:line="200" w:lineRule="exact"/>
            </w:pPr>
            <w:r>
              <w:rPr>
                <w:rFonts w:ascii="方正黑体_GBK" w:hAnsi="方正黑体_GBK" w:eastAsia="方正黑体_GBK" w:cs="宋体"/>
                <w:sz w:val="15"/>
                <w:szCs w:val="20"/>
              </w:rPr>
              <w:t>德州银行股份有限公司</w:t>
            </w:r>
          </w:p>
        </w:tc>
        <w:tc>
          <w:tcPr>
            <w:tcW w:w="4050" w:type="dxa"/>
            <w:tcMar>
              <w:left w:w="120" w:type="dxa"/>
            </w:tcMar>
            <w:vAlign w:val="center"/>
          </w:tcPr>
          <w:p w14:paraId="5BC16296">
            <w:pPr>
              <w:spacing w:line="200" w:lineRule="exact"/>
            </w:pPr>
            <w:r>
              <w:rPr>
                <w:rFonts w:ascii="方正黑体_GBK" w:hAnsi="方正黑体_GBK" w:eastAsia="方正黑体_GBK" w:cs="宋体"/>
                <w:sz w:val="15"/>
                <w:szCs w:val="20"/>
              </w:rPr>
              <w:t>山东省德州市三八东路1266号</w:t>
            </w:r>
          </w:p>
        </w:tc>
        <w:tc>
          <w:tcPr>
            <w:tcW w:w="1350" w:type="dxa"/>
            <w:tcMar>
              <w:left w:w="120" w:type="dxa"/>
            </w:tcMar>
            <w:vAlign w:val="center"/>
          </w:tcPr>
          <w:p w14:paraId="4B384776">
            <w:pPr>
              <w:spacing w:line="200" w:lineRule="exact"/>
            </w:pPr>
            <w:r>
              <w:rPr>
                <w:rFonts w:ascii="方正黑体_GBK" w:hAnsi="方正黑体_GBK" w:eastAsia="方正黑体_GBK" w:cs="宋体"/>
                <w:sz w:val="15"/>
                <w:szCs w:val="20"/>
              </w:rPr>
              <w:t>0534-2291695</w:t>
            </w:r>
          </w:p>
        </w:tc>
      </w:tr>
      <w:tr w14:paraId="3A156D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886DA7F">
            <w:pPr>
              <w:spacing w:line="200" w:lineRule="exact"/>
            </w:pPr>
            <w:r>
              <w:rPr>
                <w:rFonts w:ascii="方正黑体_GBK" w:hAnsi="方正黑体_GBK" w:eastAsia="方正黑体_GBK" w:cs="宋体"/>
                <w:sz w:val="15"/>
                <w:szCs w:val="20"/>
              </w:rPr>
              <w:t>北京农村商业银行股份有限公司</w:t>
            </w:r>
          </w:p>
        </w:tc>
        <w:tc>
          <w:tcPr>
            <w:tcW w:w="4050" w:type="dxa"/>
            <w:tcMar>
              <w:left w:w="120" w:type="dxa"/>
            </w:tcMar>
            <w:vAlign w:val="center"/>
          </w:tcPr>
          <w:p w14:paraId="57E4543E">
            <w:pPr>
              <w:spacing w:line="200" w:lineRule="exact"/>
            </w:pPr>
            <w:r>
              <w:rPr>
                <w:rFonts w:ascii="方正黑体_GBK" w:hAnsi="方正黑体_GBK" w:eastAsia="方正黑体_GBK" w:cs="宋体"/>
                <w:sz w:val="15"/>
                <w:szCs w:val="20"/>
              </w:rPr>
              <w:t>北京市西城区月坛南街1号院2号楼</w:t>
            </w:r>
          </w:p>
        </w:tc>
        <w:tc>
          <w:tcPr>
            <w:tcW w:w="1350" w:type="dxa"/>
            <w:tcMar>
              <w:left w:w="120" w:type="dxa"/>
            </w:tcMar>
            <w:vAlign w:val="center"/>
          </w:tcPr>
          <w:p w14:paraId="5E49D2E0">
            <w:pPr>
              <w:spacing w:line="200" w:lineRule="exact"/>
            </w:pPr>
            <w:r>
              <w:rPr>
                <w:rFonts w:ascii="方正黑体_GBK" w:hAnsi="方正黑体_GBK" w:eastAsia="方正黑体_GBK" w:cs="宋体"/>
                <w:sz w:val="15"/>
                <w:szCs w:val="20"/>
              </w:rPr>
              <w:t>010-96198、4008896198</w:t>
            </w:r>
          </w:p>
        </w:tc>
      </w:tr>
      <w:tr w14:paraId="15B985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084182A">
            <w:pPr>
              <w:spacing w:line="200" w:lineRule="exact"/>
            </w:pPr>
            <w:r>
              <w:rPr>
                <w:rFonts w:ascii="方正黑体_GBK" w:hAnsi="方正黑体_GBK" w:eastAsia="方正黑体_GBK" w:cs="宋体"/>
                <w:sz w:val="15"/>
                <w:szCs w:val="20"/>
              </w:rPr>
              <w:t>上海农村商业银行股份有限公司</w:t>
            </w:r>
          </w:p>
        </w:tc>
        <w:tc>
          <w:tcPr>
            <w:tcW w:w="4050" w:type="dxa"/>
            <w:tcMar>
              <w:left w:w="120" w:type="dxa"/>
            </w:tcMar>
            <w:vAlign w:val="center"/>
          </w:tcPr>
          <w:p w14:paraId="3A54CCC5">
            <w:pPr>
              <w:spacing w:line="200" w:lineRule="exact"/>
            </w:pPr>
            <w:r>
              <w:rPr>
                <w:rFonts w:ascii="方正黑体_GBK" w:hAnsi="方正黑体_GBK" w:eastAsia="方正黑体_GBK" w:cs="宋体"/>
                <w:sz w:val="15"/>
                <w:szCs w:val="20"/>
              </w:rPr>
              <w:t>上海市黄浦区中山东二路70号</w:t>
            </w:r>
          </w:p>
        </w:tc>
        <w:tc>
          <w:tcPr>
            <w:tcW w:w="1350" w:type="dxa"/>
            <w:tcMar>
              <w:left w:w="120" w:type="dxa"/>
            </w:tcMar>
            <w:vAlign w:val="center"/>
          </w:tcPr>
          <w:p w14:paraId="5ECD39EE">
            <w:pPr>
              <w:spacing w:line="200" w:lineRule="exact"/>
            </w:pPr>
            <w:r>
              <w:rPr>
                <w:rFonts w:ascii="方正黑体_GBK" w:hAnsi="方正黑体_GBK" w:eastAsia="方正黑体_GBK" w:cs="宋体"/>
                <w:sz w:val="15"/>
                <w:szCs w:val="20"/>
              </w:rPr>
              <w:t>021-962999</w:t>
            </w:r>
          </w:p>
        </w:tc>
      </w:tr>
      <w:tr w14:paraId="59B2D0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6156ED2">
            <w:pPr>
              <w:spacing w:line="200" w:lineRule="exact"/>
            </w:pPr>
            <w:r>
              <w:rPr>
                <w:rFonts w:ascii="方正黑体_GBK" w:hAnsi="方正黑体_GBK" w:eastAsia="方正黑体_GBK" w:cs="宋体"/>
                <w:sz w:val="15"/>
                <w:szCs w:val="20"/>
              </w:rPr>
              <w:t>江苏沭阳农村商业银行股份有限公司</w:t>
            </w:r>
          </w:p>
        </w:tc>
        <w:tc>
          <w:tcPr>
            <w:tcW w:w="4050" w:type="dxa"/>
            <w:tcMar>
              <w:left w:w="120" w:type="dxa"/>
            </w:tcMar>
            <w:vAlign w:val="center"/>
          </w:tcPr>
          <w:p w14:paraId="4B464A5E">
            <w:pPr>
              <w:spacing w:line="200" w:lineRule="exact"/>
            </w:pPr>
            <w:r>
              <w:rPr>
                <w:rFonts w:ascii="方正黑体_GBK" w:hAnsi="方正黑体_GBK" w:eastAsia="方正黑体_GBK" w:cs="宋体"/>
                <w:sz w:val="15"/>
                <w:szCs w:val="20"/>
              </w:rPr>
              <w:t>沭阳县沭城镇苏州东路与台州南路交汇处</w:t>
            </w:r>
          </w:p>
        </w:tc>
        <w:tc>
          <w:tcPr>
            <w:tcW w:w="1350" w:type="dxa"/>
            <w:tcMar>
              <w:left w:w="120" w:type="dxa"/>
            </w:tcMar>
            <w:vAlign w:val="center"/>
          </w:tcPr>
          <w:p w14:paraId="0130CEE5">
            <w:pPr>
              <w:spacing w:line="200" w:lineRule="exact"/>
            </w:pPr>
            <w:r>
              <w:rPr>
                <w:rFonts w:ascii="方正黑体_GBK" w:hAnsi="方正黑体_GBK" w:eastAsia="方正黑体_GBK" w:cs="宋体"/>
                <w:sz w:val="15"/>
                <w:szCs w:val="20"/>
              </w:rPr>
              <w:t>96008</w:t>
            </w:r>
          </w:p>
        </w:tc>
      </w:tr>
      <w:tr w14:paraId="363F2F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B346C05">
            <w:pPr>
              <w:spacing w:line="200" w:lineRule="exact"/>
            </w:pPr>
            <w:r>
              <w:rPr>
                <w:rFonts w:ascii="方正黑体_GBK" w:hAnsi="方正黑体_GBK" w:eastAsia="方正黑体_GBK" w:cs="宋体"/>
                <w:sz w:val="15"/>
                <w:szCs w:val="20"/>
              </w:rPr>
              <w:t>海南农村商业银行股份有限公司</w:t>
            </w:r>
          </w:p>
        </w:tc>
        <w:tc>
          <w:tcPr>
            <w:tcW w:w="4050" w:type="dxa"/>
            <w:tcMar>
              <w:left w:w="120" w:type="dxa"/>
            </w:tcMar>
            <w:vAlign w:val="center"/>
          </w:tcPr>
          <w:p w14:paraId="70269E11">
            <w:pPr>
              <w:spacing w:line="200" w:lineRule="exact"/>
            </w:pPr>
            <w:r>
              <w:rPr>
                <w:rFonts w:ascii="方正黑体_GBK" w:hAnsi="方正黑体_GBK" w:eastAsia="方正黑体_GBK" w:cs="宋体"/>
                <w:sz w:val="15"/>
                <w:szCs w:val="20"/>
              </w:rPr>
              <w:t>海南省海口市美兰区国兴大道5号海南大厦</w:t>
            </w:r>
          </w:p>
        </w:tc>
        <w:tc>
          <w:tcPr>
            <w:tcW w:w="1350" w:type="dxa"/>
            <w:tcMar>
              <w:left w:w="120" w:type="dxa"/>
            </w:tcMar>
            <w:vAlign w:val="center"/>
          </w:tcPr>
          <w:p w14:paraId="2F74D2BA">
            <w:pPr>
              <w:spacing w:line="200" w:lineRule="exact"/>
            </w:pPr>
            <w:r>
              <w:rPr>
                <w:rFonts w:ascii="方正黑体_GBK" w:hAnsi="方正黑体_GBK" w:eastAsia="方正黑体_GBK" w:cs="宋体"/>
                <w:sz w:val="15"/>
                <w:szCs w:val="20"/>
              </w:rPr>
              <w:t>65200533</w:t>
            </w:r>
          </w:p>
        </w:tc>
      </w:tr>
      <w:tr w14:paraId="50959F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B9EE7F9">
            <w:pPr>
              <w:spacing w:line="200" w:lineRule="exact"/>
            </w:pPr>
            <w:r>
              <w:rPr>
                <w:rFonts w:ascii="方正黑体_GBK" w:hAnsi="方正黑体_GBK" w:eastAsia="方正黑体_GBK" w:cs="宋体"/>
                <w:sz w:val="15"/>
                <w:szCs w:val="20"/>
              </w:rPr>
              <w:t>湖州银行股份有限公司</w:t>
            </w:r>
          </w:p>
        </w:tc>
        <w:tc>
          <w:tcPr>
            <w:tcW w:w="4050" w:type="dxa"/>
            <w:tcMar>
              <w:left w:w="120" w:type="dxa"/>
            </w:tcMar>
            <w:vAlign w:val="center"/>
          </w:tcPr>
          <w:p w14:paraId="15683445">
            <w:pPr>
              <w:spacing w:line="200" w:lineRule="exact"/>
            </w:pPr>
            <w:r>
              <w:rPr>
                <w:rFonts w:ascii="方正黑体_GBK" w:hAnsi="方正黑体_GBK" w:eastAsia="方正黑体_GBK" w:cs="宋体"/>
                <w:sz w:val="15"/>
                <w:szCs w:val="20"/>
              </w:rPr>
              <w:t>浙江省湖州市红旗路268号</w:t>
            </w:r>
          </w:p>
        </w:tc>
        <w:tc>
          <w:tcPr>
            <w:tcW w:w="1350" w:type="dxa"/>
            <w:tcMar>
              <w:left w:w="120" w:type="dxa"/>
            </w:tcMar>
            <w:vAlign w:val="center"/>
          </w:tcPr>
          <w:p w14:paraId="76D819D7">
            <w:pPr>
              <w:spacing w:line="200" w:lineRule="exact"/>
            </w:pPr>
            <w:r>
              <w:rPr>
                <w:rFonts w:ascii="方正黑体_GBK" w:hAnsi="方正黑体_GBK" w:eastAsia="方正黑体_GBK" w:cs="宋体"/>
                <w:sz w:val="15"/>
                <w:szCs w:val="20"/>
              </w:rPr>
              <w:t>40080-96528</w:t>
            </w:r>
          </w:p>
        </w:tc>
      </w:tr>
      <w:tr w14:paraId="387C3C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7A5226F">
            <w:pPr>
              <w:spacing w:line="200" w:lineRule="exact"/>
            </w:pPr>
            <w:r>
              <w:rPr>
                <w:rFonts w:ascii="方正黑体_GBK" w:hAnsi="方正黑体_GBK" w:eastAsia="方正黑体_GBK" w:cs="宋体"/>
                <w:sz w:val="15"/>
                <w:szCs w:val="20"/>
              </w:rPr>
              <w:t>江苏灌云农村商业银行股份有限公司</w:t>
            </w:r>
          </w:p>
        </w:tc>
        <w:tc>
          <w:tcPr>
            <w:tcW w:w="4050" w:type="dxa"/>
            <w:tcMar>
              <w:left w:w="120" w:type="dxa"/>
            </w:tcMar>
            <w:vAlign w:val="center"/>
          </w:tcPr>
          <w:p w14:paraId="3EA5ED42">
            <w:pPr>
              <w:spacing w:line="200" w:lineRule="exact"/>
            </w:pPr>
            <w:r>
              <w:rPr>
                <w:rFonts w:ascii="方正黑体_GBK" w:hAnsi="方正黑体_GBK" w:eastAsia="方正黑体_GBK" w:cs="宋体"/>
                <w:sz w:val="15"/>
                <w:szCs w:val="20"/>
              </w:rPr>
              <w:t>江苏省灌云县伊山镇水利路东侧（人民路与水利路交汇处）</w:t>
            </w:r>
          </w:p>
        </w:tc>
        <w:tc>
          <w:tcPr>
            <w:tcW w:w="1350" w:type="dxa"/>
            <w:tcMar>
              <w:left w:w="120" w:type="dxa"/>
            </w:tcMar>
            <w:vAlign w:val="center"/>
          </w:tcPr>
          <w:p w14:paraId="21792AE5">
            <w:pPr>
              <w:spacing w:line="200" w:lineRule="exact"/>
            </w:pPr>
            <w:r>
              <w:rPr>
                <w:rFonts w:ascii="方正黑体_GBK" w:hAnsi="方正黑体_GBK" w:eastAsia="方正黑体_GBK" w:cs="宋体"/>
                <w:sz w:val="15"/>
                <w:szCs w:val="20"/>
              </w:rPr>
              <w:t>96008</w:t>
            </w:r>
          </w:p>
        </w:tc>
      </w:tr>
      <w:tr w14:paraId="2E03F7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98ECABC">
            <w:pPr>
              <w:spacing w:line="200" w:lineRule="exact"/>
            </w:pPr>
            <w:r>
              <w:rPr>
                <w:rFonts w:ascii="方正黑体_GBK" w:hAnsi="方正黑体_GBK" w:eastAsia="方正黑体_GBK" w:cs="宋体"/>
                <w:sz w:val="15"/>
                <w:szCs w:val="20"/>
              </w:rPr>
              <w:t>广州农村商业银行股份有限公司</w:t>
            </w:r>
          </w:p>
        </w:tc>
        <w:tc>
          <w:tcPr>
            <w:tcW w:w="4050" w:type="dxa"/>
            <w:tcMar>
              <w:left w:w="120" w:type="dxa"/>
            </w:tcMar>
            <w:vAlign w:val="center"/>
          </w:tcPr>
          <w:p w14:paraId="6C91645C">
            <w:pPr>
              <w:spacing w:line="200" w:lineRule="exact"/>
            </w:pPr>
            <w:r>
              <w:rPr>
                <w:rFonts w:ascii="方正黑体_GBK" w:hAnsi="方正黑体_GBK" w:eastAsia="方正黑体_GBK" w:cs="宋体"/>
                <w:sz w:val="15"/>
                <w:szCs w:val="20"/>
              </w:rPr>
              <w:t>广州市黄埔区映日路9号</w:t>
            </w:r>
          </w:p>
        </w:tc>
        <w:tc>
          <w:tcPr>
            <w:tcW w:w="1350" w:type="dxa"/>
            <w:tcMar>
              <w:left w:w="120" w:type="dxa"/>
            </w:tcMar>
            <w:vAlign w:val="center"/>
          </w:tcPr>
          <w:p w14:paraId="0D761418">
            <w:pPr>
              <w:spacing w:line="200" w:lineRule="exact"/>
            </w:pPr>
            <w:r>
              <w:rPr>
                <w:rFonts w:ascii="方正黑体_GBK" w:hAnsi="方正黑体_GBK" w:eastAsia="方正黑体_GBK" w:cs="宋体"/>
                <w:sz w:val="15"/>
                <w:szCs w:val="20"/>
              </w:rPr>
              <w:t>95313</w:t>
            </w:r>
          </w:p>
        </w:tc>
      </w:tr>
      <w:tr w14:paraId="1D5673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0D70DCA">
            <w:pPr>
              <w:spacing w:line="200" w:lineRule="exact"/>
            </w:pPr>
            <w:r>
              <w:rPr>
                <w:rFonts w:ascii="方正黑体_GBK" w:hAnsi="方正黑体_GBK" w:eastAsia="方正黑体_GBK" w:cs="宋体"/>
                <w:sz w:val="15"/>
                <w:szCs w:val="20"/>
              </w:rPr>
              <w:t>江苏泰州农村商业银行股份有限公司</w:t>
            </w:r>
          </w:p>
        </w:tc>
        <w:tc>
          <w:tcPr>
            <w:tcW w:w="4050" w:type="dxa"/>
            <w:tcMar>
              <w:left w:w="120" w:type="dxa"/>
            </w:tcMar>
            <w:vAlign w:val="center"/>
          </w:tcPr>
          <w:p w14:paraId="01FAF7C3">
            <w:pPr>
              <w:spacing w:line="200" w:lineRule="exact"/>
            </w:pPr>
            <w:r>
              <w:rPr>
                <w:rFonts w:ascii="方正黑体_GBK" w:hAnsi="方正黑体_GBK" w:eastAsia="方正黑体_GBK" w:cs="宋体"/>
                <w:sz w:val="15"/>
                <w:szCs w:val="20"/>
              </w:rPr>
              <w:t>泰州市海陵区西仓路36号</w:t>
            </w:r>
          </w:p>
        </w:tc>
        <w:tc>
          <w:tcPr>
            <w:tcW w:w="1350" w:type="dxa"/>
            <w:tcMar>
              <w:left w:w="120" w:type="dxa"/>
            </w:tcMar>
            <w:vAlign w:val="center"/>
          </w:tcPr>
          <w:p w14:paraId="1AF1C978">
            <w:pPr>
              <w:spacing w:line="200" w:lineRule="exact"/>
            </w:pPr>
            <w:r>
              <w:rPr>
                <w:rFonts w:ascii="方正黑体_GBK" w:hAnsi="方正黑体_GBK" w:eastAsia="方正黑体_GBK" w:cs="宋体"/>
                <w:sz w:val="15"/>
                <w:szCs w:val="20"/>
              </w:rPr>
              <w:t>96008</w:t>
            </w:r>
          </w:p>
        </w:tc>
      </w:tr>
      <w:tr w14:paraId="277968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C2448FC">
            <w:pPr>
              <w:spacing w:line="200" w:lineRule="exact"/>
            </w:pPr>
            <w:r>
              <w:rPr>
                <w:rFonts w:ascii="方正黑体_GBK" w:hAnsi="方正黑体_GBK" w:eastAsia="方正黑体_GBK" w:cs="宋体"/>
                <w:sz w:val="15"/>
                <w:szCs w:val="20"/>
              </w:rPr>
              <w:t>朝阳银行股份有限公司</w:t>
            </w:r>
          </w:p>
        </w:tc>
        <w:tc>
          <w:tcPr>
            <w:tcW w:w="4050" w:type="dxa"/>
            <w:tcMar>
              <w:left w:w="120" w:type="dxa"/>
            </w:tcMar>
            <w:vAlign w:val="center"/>
          </w:tcPr>
          <w:p w14:paraId="45583818">
            <w:pPr>
              <w:spacing w:line="200" w:lineRule="exact"/>
            </w:pPr>
            <w:r>
              <w:rPr>
                <w:rFonts w:ascii="方正黑体_GBK" w:hAnsi="方正黑体_GBK" w:eastAsia="方正黑体_GBK" w:cs="宋体"/>
                <w:sz w:val="15"/>
                <w:szCs w:val="20"/>
              </w:rPr>
              <w:t>朝阳市双塔区朝阳大街三段4号</w:t>
            </w:r>
          </w:p>
        </w:tc>
        <w:tc>
          <w:tcPr>
            <w:tcW w:w="1350" w:type="dxa"/>
            <w:tcMar>
              <w:left w:w="120" w:type="dxa"/>
            </w:tcMar>
            <w:vAlign w:val="center"/>
          </w:tcPr>
          <w:p w14:paraId="4D054CCD">
            <w:pPr>
              <w:spacing w:line="200" w:lineRule="exact"/>
            </w:pPr>
            <w:r>
              <w:rPr>
                <w:rFonts w:ascii="方正黑体_GBK" w:hAnsi="方正黑体_GBK" w:eastAsia="方正黑体_GBK" w:cs="宋体"/>
                <w:sz w:val="15"/>
                <w:szCs w:val="20"/>
              </w:rPr>
              <w:t>0421-2632275</w:t>
            </w:r>
          </w:p>
        </w:tc>
      </w:tr>
    </w:tbl>
    <w:p w14:paraId="1582C313">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（二）关联关系信息</w:t>
      </w:r>
    </w:p>
    <w:p w14:paraId="71D3FD08">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（1）与管理人有关联关系的机构信息如下</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3000"/>
        <w:gridCol w:w="4500"/>
      </w:tblGrid>
      <w:tr w14:paraId="52FF5B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vAlign w:val="center"/>
          </w:tcPr>
          <w:p w14:paraId="186A4E4F">
            <w:pPr>
              <w:spacing w:line="200" w:lineRule="exact"/>
              <w:jc w:val="center"/>
            </w:pPr>
            <w:r>
              <w:rPr>
                <w:rFonts w:ascii="方正黑体_GBK" w:hAnsi="方正黑体_GBK" w:eastAsia="方正黑体_GBK" w:cs="宋体"/>
                <w:b/>
                <w:sz w:val="15"/>
                <w:szCs w:val="20"/>
              </w:rPr>
              <w:t>机构名称</w:t>
            </w:r>
          </w:p>
        </w:tc>
        <w:tc>
          <w:tcPr>
            <w:tcW w:w="4500" w:type="dxa"/>
            <w:vAlign w:val="center"/>
          </w:tcPr>
          <w:p w14:paraId="513D454C">
            <w:pPr>
              <w:spacing w:line="200" w:lineRule="exact"/>
              <w:jc w:val="center"/>
            </w:pPr>
            <w:r>
              <w:rPr>
                <w:rFonts w:ascii="方正黑体_GBK" w:hAnsi="方正黑体_GBK" w:eastAsia="方正黑体_GBK" w:cs="宋体"/>
                <w:b/>
                <w:sz w:val="15"/>
                <w:szCs w:val="20"/>
              </w:rPr>
              <w:t>关联关系</w:t>
            </w:r>
          </w:p>
        </w:tc>
      </w:tr>
      <w:tr w14:paraId="4E48F2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4D2577F2">
            <w:pPr>
              <w:spacing w:line="200" w:lineRule="exact"/>
            </w:pPr>
            <w:r>
              <w:rPr>
                <w:rFonts w:ascii="方正黑体_GBK" w:hAnsi="方正黑体_GBK" w:eastAsia="方正黑体_GBK" w:cs="宋体"/>
                <w:sz w:val="15"/>
                <w:szCs w:val="20"/>
              </w:rPr>
              <w:t>江苏丹阳农村商业银行股份有限公司</w:t>
            </w:r>
          </w:p>
        </w:tc>
        <w:tc>
          <w:tcPr>
            <w:tcW w:w="4500" w:type="dxa"/>
            <w:tcMar>
              <w:left w:w="120" w:type="dxa"/>
            </w:tcMar>
            <w:vAlign w:val="center"/>
          </w:tcPr>
          <w:p w14:paraId="42293D32">
            <w:pPr>
              <w:spacing w:line="200" w:lineRule="exact"/>
            </w:pPr>
            <w:r>
              <w:rPr>
                <w:rFonts w:ascii="方正黑体_GBK" w:hAnsi="方正黑体_GBK" w:eastAsia="方正黑体_GBK" w:cs="宋体"/>
                <w:sz w:val="15"/>
                <w:szCs w:val="20"/>
              </w:rPr>
              <w:t>发行机构的董事、高管及其近亲属控制的法人或非法人组织</w:t>
            </w:r>
          </w:p>
        </w:tc>
      </w:tr>
      <w:tr w14:paraId="38D3C4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5C4E7AFE">
            <w:pPr>
              <w:spacing w:line="200" w:lineRule="exact"/>
            </w:pPr>
            <w:r>
              <w:rPr>
                <w:rFonts w:ascii="方正黑体_GBK" w:hAnsi="方正黑体_GBK" w:eastAsia="方正黑体_GBK" w:cs="宋体"/>
                <w:sz w:val="15"/>
                <w:szCs w:val="20"/>
              </w:rPr>
              <w:t>南京银行股份有限公司</w:t>
            </w:r>
          </w:p>
        </w:tc>
        <w:tc>
          <w:tcPr>
            <w:tcW w:w="4500" w:type="dxa"/>
            <w:tcMar>
              <w:left w:w="120" w:type="dxa"/>
            </w:tcMar>
            <w:vAlign w:val="center"/>
          </w:tcPr>
          <w:p w14:paraId="68071AEA">
            <w:pPr>
              <w:spacing w:line="200" w:lineRule="exact"/>
            </w:pPr>
            <w:r>
              <w:rPr>
                <w:rFonts w:ascii="方正黑体_GBK" w:hAnsi="方正黑体_GBK" w:eastAsia="方正黑体_GBK" w:cs="宋体"/>
                <w:sz w:val="15"/>
                <w:szCs w:val="20"/>
              </w:rPr>
              <w:t>发行机构股东</w:t>
            </w:r>
          </w:p>
        </w:tc>
      </w:tr>
      <w:tr w14:paraId="11AD6A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5BFE258A">
            <w:pPr>
              <w:spacing w:line="200" w:lineRule="exact"/>
            </w:pPr>
            <w:r>
              <w:rPr>
                <w:rFonts w:ascii="方正黑体_GBK" w:hAnsi="方正黑体_GBK" w:eastAsia="方正黑体_GBK" w:cs="宋体"/>
                <w:sz w:val="15"/>
                <w:szCs w:val="20"/>
              </w:rPr>
              <w:t>日照银行股份有限公司</w:t>
            </w:r>
          </w:p>
        </w:tc>
        <w:tc>
          <w:tcPr>
            <w:tcW w:w="4500" w:type="dxa"/>
            <w:tcMar>
              <w:left w:w="120" w:type="dxa"/>
            </w:tcMar>
            <w:vAlign w:val="center"/>
          </w:tcPr>
          <w:p w14:paraId="03275A41">
            <w:pPr>
              <w:spacing w:line="200" w:lineRule="exact"/>
            </w:pPr>
            <w:r>
              <w:rPr>
                <w:rFonts w:ascii="方正黑体_GBK" w:hAnsi="方正黑体_GBK" w:eastAsia="方正黑体_GBK" w:cs="宋体"/>
                <w:sz w:val="15"/>
                <w:szCs w:val="20"/>
              </w:rPr>
              <w:t>发行机构股东控制或可施加重大影响的法人或非法人组织</w:t>
            </w:r>
          </w:p>
        </w:tc>
      </w:tr>
    </w:tbl>
    <w:p w14:paraId="6627F713">
      <w:pPr>
        <w:pStyle w:val="29"/>
        <w:spacing w:line="200" w:lineRule="exact"/>
        <w:ind w:firstLine="300" w:firstLineChars="200"/>
        <w:rPr>
          <w:rFonts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（2）与托管人有关联关系的机构信息如下</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3000"/>
        <w:gridCol w:w="4500"/>
      </w:tblGrid>
      <w:tr w14:paraId="7C9C17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vAlign w:val="center"/>
          </w:tcPr>
          <w:p w14:paraId="59997103">
            <w:pPr>
              <w:spacing w:line="200" w:lineRule="exact"/>
              <w:jc w:val="center"/>
            </w:pPr>
            <w:r>
              <w:rPr>
                <w:rFonts w:ascii="方正黑体_GBK" w:hAnsi="方正黑体_GBK" w:eastAsia="方正黑体_GBK" w:cs="宋体"/>
                <w:b/>
                <w:sz w:val="15"/>
                <w:szCs w:val="20"/>
              </w:rPr>
              <w:t>机构名称</w:t>
            </w:r>
          </w:p>
        </w:tc>
        <w:tc>
          <w:tcPr>
            <w:tcW w:w="4500" w:type="dxa"/>
            <w:vAlign w:val="center"/>
          </w:tcPr>
          <w:p w14:paraId="7FF8BDF8">
            <w:pPr>
              <w:spacing w:line="200" w:lineRule="exact"/>
              <w:jc w:val="center"/>
            </w:pPr>
            <w:r>
              <w:rPr>
                <w:rFonts w:ascii="方正黑体_GBK" w:hAnsi="方正黑体_GBK" w:eastAsia="方正黑体_GBK" w:cs="宋体"/>
                <w:b/>
                <w:sz w:val="15"/>
                <w:szCs w:val="20"/>
              </w:rPr>
              <w:t>关联关系</w:t>
            </w:r>
          </w:p>
        </w:tc>
      </w:tr>
      <w:tr w14:paraId="067AF6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0C903D1F">
            <w:pPr>
              <w:spacing w:line="200" w:lineRule="exact"/>
            </w:pPr>
            <w:r>
              <w:rPr>
                <w:rFonts w:ascii="方正黑体_GBK" w:hAnsi="方正黑体_GBK" w:eastAsia="方正黑体_GBK" w:cs="宋体"/>
                <w:sz w:val="15"/>
                <w:szCs w:val="20"/>
              </w:rPr>
              <w:t>南银理财有限责任公司</w:t>
            </w:r>
          </w:p>
        </w:tc>
        <w:tc>
          <w:tcPr>
            <w:tcW w:w="4500" w:type="dxa"/>
            <w:tcMar>
              <w:left w:w="120" w:type="dxa"/>
            </w:tcMar>
            <w:vAlign w:val="center"/>
          </w:tcPr>
          <w:p w14:paraId="74A166D1">
            <w:pPr>
              <w:spacing w:line="200" w:lineRule="exact"/>
            </w:pPr>
            <w:r>
              <w:rPr>
                <w:rFonts w:ascii="方正黑体_GBK" w:hAnsi="方正黑体_GBK" w:eastAsia="方正黑体_GBK" w:cs="宋体"/>
                <w:sz w:val="15"/>
                <w:szCs w:val="20"/>
              </w:rPr>
              <w:t>托管机构的控股机构</w:t>
            </w:r>
          </w:p>
        </w:tc>
      </w:tr>
      <w:tr w14:paraId="619658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0DEA66D1">
            <w:pPr>
              <w:spacing w:line="200" w:lineRule="exact"/>
            </w:pPr>
            <w:r>
              <w:rPr>
                <w:rFonts w:ascii="方正黑体_GBK" w:hAnsi="方正黑体_GBK" w:eastAsia="方正黑体_GBK" w:cs="宋体"/>
                <w:sz w:val="15"/>
                <w:szCs w:val="20"/>
              </w:rPr>
              <w:t>日照银行股份有限公司</w:t>
            </w:r>
          </w:p>
        </w:tc>
        <w:tc>
          <w:tcPr>
            <w:tcW w:w="4500" w:type="dxa"/>
            <w:tcMar>
              <w:left w:w="120" w:type="dxa"/>
            </w:tcMar>
            <w:vAlign w:val="center"/>
          </w:tcPr>
          <w:p w14:paraId="063A9BF1">
            <w:pPr>
              <w:spacing w:line="200" w:lineRule="exact"/>
            </w:pPr>
            <w:r>
              <w:rPr>
                <w:rFonts w:ascii="方正黑体_GBK" w:hAnsi="方正黑体_GBK" w:eastAsia="方正黑体_GBK" w:cs="宋体"/>
                <w:sz w:val="15"/>
                <w:szCs w:val="20"/>
              </w:rPr>
              <w:t>与托管机构存在重大利害关系</w:t>
            </w:r>
          </w:p>
        </w:tc>
      </w:tr>
    </w:tbl>
    <w:p w14:paraId="4CBE5A3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88CE5A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5509EAD8">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06E82881">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4A2DEB29">
      <w:pPr>
        <w:spacing w:line="200" w:lineRule="exact"/>
        <w:ind w:firstLine="300"/>
      </w:pPr>
      <w:r>
        <w:rPr>
          <w:rFonts w:ascii="方正黑体_GBK" w:hAnsi="方正黑体_GBK" w:eastAsia="方正黑体_GBK" w:cs="宋体"/>
          <w:color w:val="3D3D3D"/>
          <w:sz w:val="15"/>
          <w:szCs w:val="20"/>
        </w:rPr>
        <w:t>1.净值信息</w:t>
      </w:r>
    </w:p>
    <w:p w14:paraId="265A64EC">
      <w:pPr>
        <w:spacing w:line="200" w:lineRule="exact"/>
        <w:ind w:firstLine="300"/>
      </w:pPr>
      <w:r>
        <w:rPr>
          <w:rFonts w:ascii="方正黑体_GBK" w:hAnsi="方正黑体_GBK" w:eastAsia="方正黑体_GBK" w:cs="宋体"/>
          <w:color w:val="3D3D3D"/>
          <w:sz w:val="15"/>
          <w:szCs w:val="20"/>
        </w:rPr>
        <w:t>管理人在本理财产品存续期间至少</w:t>
      </w:r>
      <w:r>
        <w:rPr>
          <w:rFonts w:ascii="方正黑体_GBK" w:hAnsi="方正黑体_GBK" w:eastAsia="方正黑体_GBK" w:cs="宋体"/>
          <w:color w:val="3D3D3D"/>
          <w:sz w:val="15"/>
          <w:szCs w:val="20"/>
          <w:shd w:val="clear" w:fill="FFFFFF"/>
        </w:rPr>
        <w:t>按周</w:t>
      </w:r>
      <w:r>
        <w:rPr>
          <w:rFonts w:ascii="方正黑体_GBK" w:hAnsi="方正黑体_GBK" w:eastAsia="方正黑体_GBK" w:cs="宋体"/>
          <w:color w:val="3D3D3D"/>
          <w:sz w:val="15"/>
          <w:szCs w:val="20"/>
        </w:rPr>
        <w:t>向投资者披露净值。</w:t>
      </w:r>
    </w:p>
    <w:p w14:paraId="399E77C2">
      <w:pPr>
        <w:spacing w:line="200" w:lineRule="exact"/>
        <w:ind w:firstLine="300"/>
      </w:pPr>
      <w:r>
        <w:rPr>
          <w:rFonts w:ascii="方正黑体_GBK" w:hAnsi="方正黑体_GBK" w:eastAsia="方正黑体_GBK" w:cs="宋体"/>
          <w:color w:val="3D3D3D"/>
          <w:sz w:val="15"/>
          <w:szCs w:val="20"/>
        </w:rPr>
        <w:t>2.产品发行公告</w:t>
      </w:r>
    </w:p>
    <w:p w14:paraId="7526FAC5">
      <w:pPr>
        <w:spacing w:line="200" w:lineRule="exact"/>
        <w:ind w:firstLine="300"/>
      </w:pPr>
      <w:r>
        <w:rPr>
          <w:rFonts w:ascii="方正黑体_GBK" w:hAnsi="方正黑体_GBK" w:eastAsia="方正黑体_GBK" w:cs="宋体"/>
          <w:color w:val="3D3D3D"/>
          <w:sz w:val="15"/>
          <w:szCs w:val="20"/>
        </w:rPr>
        <w:t>管理人将在本理财产品成立后5个工作日内披露产品发行公告。</w:t>
      </w:r>
    </w:p>
    <w:p w14:paraId="3A0F03FD">
      <w:pPr>
        <w:spacing w:line="200" w:lineRule="exact"/>
        <w:ind w:firstLine="300"/>
      </w:pPr>
      <w:r>
        <w:rPr>
          <w:rFonts w:ascii="方正黑体_GBK" w:hAnsi="方正黑体_GBK" w:eastAsia="方正黑体_GBK" w:cs="宋体"/>
          <w:color w:val="3D3D3D"/>
          <w:sz w:val="15"/>
          <w:szCs w:val="20"/>
        </w:rPr>
        <w:t>3.定期报告</w:t>
      </w:r>
    </w:p>
    <w:p w14:paraId="509D9DD9">
      <w:pPr>
        <w:spacing w:line="200" w:lineRule="exact"/>
        <w:ind w:firstLine="300"/>
      </w:pPr>
      <w:r>
        <w:rPr>
          <w:rFonts w:ascii="方正黑体_GBK" w:hAnsi="方正黑体_GBK" w:eastAsia="方正黑体_GBK"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14:paraId="758948DA">
      <w:pPr>
        <w:spacing w:line="200" w:lineRule="exact"/>
        <w:ind w:firstLine="300"/>
      </w:pPr>
      <w:r>
        <w:rPr>
          <w:rFonts w:ascii="方正黑体_GBK" w:hAnsi="方正黑体_GBK" w:eastAsia="方正黑体_GBK" w:cs="宋体"/>
          <w:color w:val="3D3D3D"/>
          <w:sz w:val="15"/>
          <w:szCs w:val="20"/>
        </w:rPr>
        <w:t>4.到期公告</w:t>
      </w:r>
    </w:p>
    <w:p w14:paraId="00F1043F">
      <w:pPr>
        <w:spacing w:line="200" w:lineRule="exact"/>
        <w:ind w:firstLine="300"/>
      </w:pPr>
      <w:r>
        <w:rPr>
          <w:rFonts w:ascii="方正黑体_GBK" w:hAnsi="方正黑体_GBK" w:eastAsia="方正黑体_GBK" w:cs="宋体"/>
          <w:color w:val="3D3D3D"/>
          <w:sz w:val="15"/>
          <w:szCs w:val="20"/>
        </w:rPr>
        <w:t>管理人将在本理财产品终止后5个工作日内披露产品到期公告。</w:t>
      </w:r>
    </w:p>
    <w:p w14:paraId="727DE31C">
      <w:pPr>
        <w:spacing w:line="200" w:lineRule="exact"/>
        <w:ind w:firstLine="300"/>
      </w:pPr>
      <w:r>
        <w:rPr>
          <w:rFonts w:ascii="方正黑体_GBK" w:hAnsi="方正黑体_GBK" w:eastAsia="方正黑体_GBK" w:cs="宋体"/>
          <w:color w:val="3D3D3D"/>
          <w:sz w:val="15"/>
          <w:szCs w:val="20"/>
        </w:rPr>
        <w:t>5.重大事项公告</w:t>
      </w:r>
    </w:p>
    <w:p w14:paraId="3930E0EE">
      <w:pPr>
        <w:spacing w:line="200" w:lineRule="exact"/>
        <w:ind w:firstLine="300"/>
      </w:pPr>
      <w:r>
        <w:rPr>
          <w:rFonts w:ascii="方正黑体_GBK" w:hAnsi="方正黑体_GBK" w:eastAsia="方正黑体_GBK" w:cs="宋体"/>
          <w:color w:val="3D3D3D"/>
          <w:sz w:val="15"/>
          <w:szCs w:val="20"/>
        </w:rPr>
        <w:t>管理人将在发生可能对本理财产品投资者或者理财产品收益产生重大影响的事件后2个工作日内披露重大事项公告。</w:t>
      </w:r>
    </w:p>
    <w:p w14:paraId="6B95BB08">
      <w:pPr>
        <w:spacing w:line="200" w:lineRule="exact"/>
        <w:ind w:firstLine="300"/>
      </w:pPr>
      <w:r>
        <w:rPr>
          <w:rFonts w:ascii="方正黑体_GBK" w:hAnsi="方正黑体_GBK" w:eastAsia="方正黑体_GBK" w:cs="宋体"/>
          <w:color w:val="3D3D3D"/>
          <w:sz w:val="15"/>
          <w:szCs w:val="20"/>
        </w:rPr>
        <w:t>6.临时公告</w:t>
      </w:r>
    </w:p>
    <w:p w14:paraId="61790259">
      <w:pPr>
        <w:spacing w:line="200" w:lineRule="exact"/>
        <w:ind w:firstLine="300"/>
      </w:pPr>
      <w:r>
        <w:rPr>
          <w:rFonts w:ascii="方正黑体_GBK" w:hAnsi="方正黑体_GBK" w:eastAsia="方正黑体_GBK" w:cs="宋体"/>
          <w:color w:val="3D3D3D"/>
          <w:sz w:val="15"/>
          <w:szCs w:val="20"/>
        </w:rPr>
        <w:t>理财产品在运作管理过程中，发生可能对理财产品持有人权益产生影响的事项时，管理人将根据法律法规规定及时进行临时信息披露。</w:t>
      </w:r>
    </w:p>
    <w:p w14:paraId="7E4EE0B0">
      <w:pPr>
        <w:spacing w:line="200" w:lineRule="exact"/>
        <w:ind w:firstLine="300"/>
      </w:pPr>
      <w:r>
        <w:rPr>
          <w:rFonts w:ascii="方正黑体_GBK" w:hAnsi="方正黑体_GBK" w:eastAsia="方正黑体_GBK" w:cs="宋体"/>
          <w:color w:val="3D3D3D"/>
          <w:sz w:val="15"/>
          <w:szCs w:val="20"/>
        </w:rPr>
        <w:t>7.关联交易信息披露</w:t>
      </w:r>
    </w:p>
    <w:p w14:paraId="0F296171">
      <w:pPr>
        <w:spacing w:line="200" w:lineRule="exact"/>
        <w:ind w:firstLine="300"/>
      </w:pPr>
      <w:r>
        <w:rPr>
          <w:rFonts w:ascii="方正黑体_GBK" w:hAnsi="方正黑体_GBK" w:eastAsia="方正黑体_GBK"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2F6F28AB">
      <w:pPr>
        <w:spacing w:line="200" w:lineRule="exact"/>
        <w:ind w:firstLine="300"/>
      </w:pPr>
      <w:r>
        <w:rPr>
          <w:rFonts w:ascii="方正黑体_GBK" w:hAnsi="方正黑体_GBK" w:eastAsia="方正黑体_GBK" w:cs="宋体"/>
          <w:color w:val="3D3D3D"/>
          <w:sz w:val="15"/>
          <w:szCs w:val="20"/>
        </w:rPr>
        <w:t>8.账单</w:t>
      </w:r>
    </w:p>
    <w:p w14:paraId="4EEBFB30">
      <w:pPr>
        <w:spacing w:line="200" w:lineRule="exact"/>
        <w:ind w:firstLine="300"/>
      </w:pPr>
      <w:r>
        <w:rPr>
          <w:rFonts w:ascii="方正黑体_GBK" w:hAnsi="方正黑体_GBK" w:eastAsia="方正黑体_GBK"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56B5C5CA">
      <w:pPr>
        <w:spacing w:line="200" w:lineRule="exact"/>
        <w:ind w:firstLine="301"/>
      </w:pPr>
      <w:r>
        <w:rPr>
          <w:rFonts w:ascii="方正黑体_GBK" w:hAnsi="方正黑体_GBK" w:eastAsia="方正黑体_GBK" w:cs="宋体"/>
          <w:b/>
          <w:sz w:val="15"/>
          <w:szCs w:val="20"/>
        </w:rPr>
        <w:t>9.在本理财产品存续期内：</w:t>
      </w:r>
    </w:p>
    <w:p w14:paraId="37024A21">
      <w:pPr>
        <w:spacing w:line="200" w:lineRule="exact"/>
        <w:ind w:firstLine="301"/>
      </w:pPr>
      <w:r>
        <w:rPr>
          <w:rFonts w:ascii="方正黑体_GBK" w:hAnsi="方正黑体_GBK" w:eastAsia="方正黑体_GBK"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845CBEE">
      <w:pPr>
        <w:spacing w:line="200" w:lineRule="exact"/>
        <w:ind w:firstLine="300"/>
      </w:pPr>
      <w:r>
        <w:rPr>
          <w:rFonts w:ascii="方正黑体_GBK" w:hAnsi="方正黑体_GBK" w:eastAsia="方正黑体_GBK" w:cs="宋体"/>
          <w:color w:val="3D3D3D"/>
          <w:sz w:val="15"/>
          <w:szCs w:val="20"/>
        </w:rPr>
        <w:t>10.其他公告</w:t>
      </w:r>
    </w:p>
    <w:p w14:paraId="2D383A0B">
      <w:pPr>
        <w:spacing w:line="200" w:lineRule="exact"/>
        <w:ind w:firstLine="300"/>
      </w:pPr>
      <w:r>
        <w:rPr>
          <w:rFonts w:ascii="方正黑体_GBK" w:hAnsi="方正黑体_GBK" w:eastAsia="方正黑体_GBK" w:cs="宋体"/>
          <w:color w:val="3D3D3D"/>
          <w:sz w:val="15"/>
          <w:szCs w:val="20"/>
        </w:rPr>
        <w:t>理财产品在运作管理过程中，管理人根据实际运作情况发布的其他公告。</w:t>
      </w:r>
    </w:p>
    <w:p w14:paraId="6E8350E9">
      <w:pPr>
        <w:spacing w:line="200" w:lineRule="exact"/>
        <w:ind w:firstLine="300"/>
      </w:pPr>
    </w:p>
    <w:p w14:paraId="6D656B0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0382257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55A8EAB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57ACA47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4F35DC2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032DD0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2C5B31A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九</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51C29B2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6A0BCB6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7EBBA60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E03C8F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377102D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1E63335F">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7A66A">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1">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2">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5D901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0e481112"/>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3e7532e"/>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1a0df4aa"/>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5dc2f710"/>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db9c17f"/>
    <w:uiPriority w:val="0"/>
  </w:style>
  <w:style w:type="paragraph" w:customStyle="1" w:styleId="20">
    <w:name w:val="toc 1658a5ea6"/>
    <w:basedOn w:val="15"/>
    <w:next w:val="1"/>
    <w:autoRedefine/>
    <w:uiPriority w:val="0"/>
  </w:style>
  <w:style w:type="paragraph" w:customStyle="1" w:styleId="21">
    <w:name w:val="toc 298a89465"/>
    <w:basedOn w:val="15"/>
    <w:next w:val="1"/>
    <w:autoRedefine/>
    <w:uiPriority w:val="0"/>
    <w:pPr>
      <w:ind w:left="420"/>
    </w:pPr>
  </w:style>
  <w:style w:type="paragraph" w:customStyle="1" w:styleId="22">
    <w:name w:val="toc 3ad04e296"/>
    <w:basedOn w:val="15"/>
    <w:next w:val="1"/>
    <w:autoRedefine/>
    <w:uiPriority w:val="0"/>
    <w:pPr>
      <w:ind w:left="840"/>
    </w:pPr>
  </w:style>
  <w:style w:type="paragraph" w:customStyle="1" w:styleId="23">
    <w:name w:val="toc 41af2b0ef"/>
    <w:basedOn w:val="15"/>
    <w:next w:val="1"/>
    <w:autoRedefine/>
    <w:uiPriority w:val="0"/>
    <w:pPr>
      <w:ind w:left="1260"/>
    </w:pPr>
  </w:style>
  <w:style w:type="paragraph" w:customStyle="1" w:styleId="24">
    <w:name w:val="toc 57aa33299"/>
    <w:basedOn w:val="15"/>
    <w:next w:val="1"/>
    <w:autoRedefine/>
    <w:uiPriority w:val="0"/>
    <w:pPr>
      <w:ind w:left="1680"/>
    </w:pPr>
  </w:style>
  <w:style w:type="paragraph" w:customStyle="1" w:styleId="25">
    <w:name w:val="headerdf44bac8"/>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427f1560"/>
    <w:basedOn w:val="15"/>
    <w:uiPriority w:val="0"/>
    <w:pPr>
      <w:tabs>
        <w:tab w:val="center" w:pos="4153"/>
        <w:tab w:val="right" w:pos="8307"/>
      </w:tabs>
      <w:adjustRightInd/>
      <w:snapToGrid w:val="0"/>
      <w:contextualSpacing w:val="0"/>
      <w:jc w:val="left"/>
    </w:pPr>
    <w:rPr>
      <w:sz w:val="18"/>
    </w:rPr>
  </w:style>
  <w:style w:type="character" w:customStyle="1" w:styleId="27">
    <w:name w:val="Strong6e73ac9f"/>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0d39a1d2"/>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49c426d"/>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23a646f"/>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7db1c51c"/>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51ae17d5"/>
    <w:uiPriority w:val="0"/>
  </w:style>
  <w:style w:type="paragraph" w:customStyle="1" w:styleId="34">
    <w:name w:val="Normal Indent4abaeafd"/>
    <w:basedOn w:val="29"/>
    <w:uiPriority w:val="0"/>
    <w:pPr>
      <w:ind w:firstLine="200" w:firstLineChars="200"/>
    </w:pPr>
  </w:style>
  <w:style w:type="paragraph" w:customStyle="1" w:styleId="35">
    <w:name w:val="toc 5d4d6710d"/>
    <w:basedOn w:val="29"/>
    <w:next w:val="1"/>
    <w:uiPriority w:val="0"/>
    <w:pPr>
      <w:ind w:left="1680"/>
    </w:pPr>
  </w:style>
  <w:style w:type="paragraph" w:customStyle="1" w:styleId="36">
    <w:name w:val="toc 3d9183a09"/>
    <w:basedOn w:val="29"/>
    <w:next w:val="1"/>
    <w:uiPriority w:val="0"/>
    <w:pPr>
      <w:ind w:left="840"/>
    </w:pPr>
  </w:style>
  <w:style w:type="paragraph" w:customStyle="1" w:styleId="37">
    <w:name w:val="footerda022df5"/>
    <w:basedOn w:val="29"/>
    <w:uiPriority w:val="0"/>
    <w:pPr>
      <w:tabs>
        <w:tab w:val="center" w:pos="4153"/>
        <w:tab w:val="right" w:pos="8307"/>
      </w:tabs>
      <w:adjustRightInd/>
      <w:snapToGrid w:val="0"/>
      <w:contextualSpacing w:val="0"/>
      <w:jc w:val="left"/>
    </w:pPr>
    <w:rPr>
      <w:sz w:val="18"/>
    </w:rPr>
  </w:style>
  <w:style w:type="paragraph" w:customStyle="1" w:styleId="38">
    <w:name w:val="header5b092ac4"/>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588a66c9"/>
    <w:basedOn w:val="29"/>
    <w:next w:val="1"/>
    <w:uiPriority w:val="0"/>
  </w:style>
  <w:style w:type="paragraph" w:customStyle="1" w:styleId="40">
    <w:name w:val="toc 4ab3ae7c7"/>
    <w:basedOn w:val="29"/>
    <w:next w:val="1"/>
    <w:uiPriority w:val="0"/>
    <w:pPr>
      <w:ind w:left="1260"/>
    </w:pPr>
  </w:style>
  <w:style w:type="paragraph" w:customStyle="1" w:styleId="41">
    <w:name w:val="toc 2bff70b0b"/>
    <w:basedOn w:val="29"/>
    <w:next w:val="1"/>
    <w:uiPriority w:val="0"/>
    <w:pPr>
      <w:ind w:left="420"/>
    </w:pPr>
  </w:style>
  <w:style w:type="paragraph" w:customStyle="1" w:styleId="42">
    <w:name w:val="Normal (Web)30b23605"/>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98e85fd898e85f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d9b7c4cbd9b7c4c"/>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ed400b77ed400b7"/>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806a1328806a1328"/>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c17d0cf6c17d0cf"/>
    <w:uiPriority w:val="0"/>
  </w:style>
  <w:style w:type="paragraph" w:customStyle="1" w:styleId="49">
    <w:name w:val="引文目录1d3af61f5d3af61f5"/>
    <w:basedOn w:val="44"/>
    <w:next w:val="1"/>
    <w:uiPriority w:val="0"/>
    <w:pPr>
      <w:ind w:left="200" w:leftChars="200"/>
    </w:pPr>
  </w:style>
  <w:style w:type="paragraph" w:customStyle="1" w:styleId="50">
    <w:name w:val="toc 5b6673833b6673833"/>
    <w:basedOn w:val="44"/>
    <w:next w:val="1"/>
    <w:uiPriority w:val="0"/>
    <w:pPr>
      <w:ind w:left="1680"/>
    </w:pPr>
  </w:style>
  <w:style w:type="paragraph" w:customStyle="1" w:styleId="51">
    <w:name w:val="toc 37237fd997237fd99"/>
    <w:basedOn w:val="44"/>
    <w:next w:val="1"/>
    <w:uiPriority w:val="0"/>
    <w:pPr>
      <w:ind w:left="840"/>
    </w:pPr>
  </w:style>
  <w:style w:type="paragraph" w:customStyle="1" w:styleId="52">
    <w:name w:val="footer93778a5893778a58"/>
    <w:basedOn w:val="44"/>
    <w:uiPriority w:val="0"/>
    <w:pPr>
      <w:tabs>
        <w:tab w:val="center" w:pos="4153"/>
        <w:tab w:val="right" w:pos="8307"/>
      </w:tabs>
      <w:adjustRightInd/>
      <w:snapToGrid w:val="0"/>
      <w:contextualSpacing w:val="0"/>
      <w:jc w:val="left"/>
    </w:pPr>
    <w:rPr>
      <w:sz w:val="18"/>
    </w:rPr>
  </w:style>
  <w:style w:type="paragraph" w:customStyle="1" w:styleId="53">
    <w:name w:val="header99acaefa99acaefa"/>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73743b5373743b5"/>
    <w:basedOn w:val="44"/>
    <w:next w:val="1"/>
    <w:uiPriority w:val="0"/>
  </w:style>
  <w:style w:type="paragraph" w:customStyle="1" w:styleId="55">
    <w:name w:val="toc 47cffd9317cffd931"/>
    <w:basedOn w:val="44"/>
    <w:next w:val="1"/>
    <w:uiPriority w:val="0"/>
    <w:pPr>
      <w:ind w:left="1260"/>
    </w:pPr>
  </w:style>
  <w:style w:type="paragraph" w:customStyle="1" w:styleId="56">
    <w:name w:val="toc 21af0a4841af0a484"/>
    <w:basedOn w:val="44"/>
    <w:next w:val="1"/>
    <w:uiPriority w:val="0"/>
    <w:pPr>
      <w:ind w:left="420"/>
    </w:pPr>
  </w:style>
  <w:style w:type="paragraph" w:customStyle="1" w:styleId="57">
    <w:name w:val="列出段落1db8fd3d9db8fd3d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16</Pages>
  <Words>20765</Words>
  <Characters>21847</Characters>
  <Lines>77</Lines>
  <Paragraphs>27</Paragraphs>
  <TotalTime>9</TotalTime>
  <ScaleCrop>false</ScaleCrop>
  <LinksUpToDate>false</LinksUpToDate>
  <CharactersWithSpaces>22027</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2026-08-07T07:29:37Z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