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FBDAC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749BD80C">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2C368AD7">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5AB4EF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22DC4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00A3D0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南银理财珠联璧合安稳1905一年定开公募人民币理财产品</w:t>
            </w:r>
          </w:p>
        </w:tc>
      </w:tr>
      <w:tr w14:paraId="74ACB4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52D19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778D1F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定期开放式、固定收益类、公募、净值型</w:t>
            </w:r>
          </w:p>
        </w:tc>
      </w:tr>
      <w:tr w14:paraId="2EC00B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FFFA5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4CC711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0EAC7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46F50C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204DDA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ZC108691944598</w:t>
            </w:r>
          </w:p>
        </w:tc>
      </w:tr>
      <w:tr w14:paraId="546775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3D89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18BA6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Z7003221000026(投资者可依据该编码在中国理财网www.chinawealth.com.cn查询理财产品相关信息）</w:t>
            </w:r>
          </w:p>
        </w:tc>
      </w:tr>
      <w:tr w14:paraId="22FFE3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89EB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CBEA944">
            <w:pPr>
              <w:spacing w:line="200" w:lineRule="exact"/>
            </w:pPr>
            <w:r>
              <w:rPr>
                <w:rFonts w:ascii="方正黑体_GBK" w:hAnsi="方正黑体_GBK" w:eastAsia="方正黑体_GBK" w:cs="宋体"/>
                <w:sz w:val="18"/>
                <w:szCs w:val="18"/>
              </w:rPr>
              <w:t>A份额：Z30001</w:t>
            </w:r>
          </w:p>
          <w:p w14:paraId="3C4731F8">
            <w:pPr>
              <w:spacing w:line="200" w:lineRule="exact"/>
            </w:pPr>
            <w:r>
              <w:rPr>
                <w:rFonts w:ascii="方正黑体_GBK" w:hAnsi="方正黑体_GBK" w:eastAsia="方正黑体_GBK" w:cs="宋体"/>
                <w:sz w:val="18"/>
                <w:szCs w:val="18"/>
              </w:rPr>
              <w:t>F份额：ZF30001</w:t>
            </w:r>
          </w:p>
          <w:p w14:paraId="36299457">
            <w:pPr>
              <w:spacing w:line="200" w:lineRule="exact"/>
            </w:pPr>
            <w:r>
              <w:rPr>
                <w:rFonts w:ascii="方正黑体_GBK" w:hAnsi="方正黑体_GBK" w:eastAsia="方正黑体_GBK" w:cs="宋体"/>
                <w:sz w:val="18"/>
                <w:szCs w:val="18"/>
              </w:rPr>
              <w:t>A2份额：Z31001</w:t>
            </w:r>
          </w:p>
          <w:p w14:paraId="235995B6">
            <w:pPr>
              <w:spacing w:line="200" w:lineRule="exact"/>
            </w:pPr>
            <w:r>
              <w:rPr>
                <w:rFonts w:ascii="方正黑体_GBK" w:hAnsi="方正黑体_GBK" w:eastAsia="方正黑体_GBK" w:cs="宋体"/>
                <w:sz w:val="18"/>
                <w:szCs w:val="18"/>
              </w:rPr>
              <w:t>A3份额：Z32001</w:t>
            </w:r>
          </w:p>
          <w:p w14:paraId="24C43186">
            <w:pPr>
              <w:spacing w:line="200" w:lineRule="exact"/>
            </w:pPr>
            <w:r>
              <w:rPr>
                <w:rFonts w:ascii="方正黑体_GBK" w:hAnsi="方正黑体_GBK" w:eastAsia="方正黑体_GBK" w:cs="宋体"/>
                <w:sz w:val="18"/>
                <w:szCs w:val="18"/>
              </w:rPr>
              <w:t>A4份额：Z33001</w:t>
            </w:r>
          </w:p>
          <w:p w14:paraId="12DF4780">
            <w:pPr>
              <w:spacing w:line="200" w:lineRule="exact"/>
            </w:pPr>
            <w:r>
              <w:rPr>
                <w:rFonts w:ascii="方正黑体_GBK" w:hAnsi="方正黑体_GBK" w:eastAsia="方正黑体_GBK" w:cs="宋体"/>
                <w:sz w:val="18"/>
                <w:szCs w:val="18"/>
              </w:rPr>
              <w:t>F2份额：ZF31001</w:t>
            </w:r>
          </w:p>
          <w:p w14:paraId="17509D77">
            <w:pPr>
              <w:spacing w:line="200" w:lineRule="exact"/>
            </w:pPr>
            <w:r>
              <w:rPr>
                <w:rFonts w:ascii="方正黑体_GBK" w:hAnsi="方正黑体_GBK" w:eastAsia="方正黑体_GBK" w:cs="宋体"/>
                <w:sz w:val="18"/>
                <w:szCs w:val="18"/>
              </w:rPr>
              <w:t>F3份额：ZF32001</w:t>
            </w:r>
          </w:p>
          <w:p w14:paraId="6E8DE6F7">
            <w:pPr>
              <w:spacing w:line="200" w:lineRule="exact"/>
            </w:pPr>
            <w:r>
              <w:rPr>
                <w:rFonts w:ascii="方正黑体_GBK" w:hAnsi="方正黑体_GBK" w:eastAsia="方正黑体_GBK" w:cs="宋体"/>
                <w:sz w:val="18"/>
                <w:szCs w:val="18"/>
              </w:rPr>
              <w:t>F4份额：ZF33001</w:t>
            </w:r>
          </w:p>
          <w:p w14:paraId="57DC7F09">
            <w:pPr>
              <w:spacing w:line="200" w:lineRule="exact"/>
            </w:pPr>
            <w:r>
              <w:rPr>
                <w:rFonts w:ascii="方正黑体_GBK" w:hAnsi="方正黑体_GBK" w:eastAsia="方正黑体_GBK" w:cs="宋体"/>
                <w:sz w:val="18"/>
                <w:szCs w:val="18"/>
              </w:rPr>
              <w:t>I3份额：NYAW001353</w:t>
            </w:r>
          </w:p>
          <w:p w14:paraId="4312132E">
            <w:pPr>
              <w:spacing w:line="200" w:lineRule="exact"/>
            </w:pPr>
            <w:r>
              <w:rPr>
                <w:rFonts w:ascii="方正黑体_GBK" w:hAnsi="方正黑体_GBK" w:eastAsia="方正黑体_GBK" w:cs="宋体"/>
                <w:sz w:val="18"/>
                <w:szCs w:val="18"/>
              </w:rPr>
              <w:t>M3份额：NYAW001315</w:t>
            </w:r>
          </w:p>
          <w:p w14:paraId="6FD18819">
            <w:pPr>
              <w:spacing w:line="200" w:lineRule="exact"/>
            </w:pPr>
            <w:r>
              <w:rPr>
                <w:rFonts w:ascii="方正黑体_GBK" w:hAnsi="方正黑体_GBK" w:eastAsia="方正黑体_GBK" w:cs="宋体"/>
                <w:sz w:val="18"/>
                <w:szCs w:val="18"/>
              </w:rPr>
              <w:t>N3份额：NYAW001316</w:t>
            </w:r>
          </w:p>
          <w:p w14:paraId="76A851AE">
            <w:pPr>
              <w:spacing w:line="200" w:lineRule="exact"/>
            </w:pPr>
            <w:r>
              <w:rPr>
                <w:rFonts w:ascii="方正黑体_GBK" w:hAnsi="方正黑体_GBK" w:eastAsia="方正黑体_GBK" w:cs="宋体"/>
                <w:sz w:val="18"/>
                <w:szCs w:val="18"/>
              </w:rPr>
              <w:t>Q3份额：NYAW001317</w:t>
            </w:r>
          </w:p>
          <w:p w14:paraId="222D909C">
            <w:pPr>
              <w:spacing w:line="200" w:lineRule="exact"/>
            </w:pPr>
            <w:r>
              <w:rPr>
                <w:rFonts w:ascii="方正黑体_GBK" w:hAnsi="方正黑体_GBK" w:eastAsia="方正黑体_GBK" w:cs="宋体"/>
                <w:sz w:val="18"/>
                <w:szCs w:val="18"/>
              </w:rPr>
              <w:t>R3份额：NYAW001318</w:t>
            </w:r>
          </w:p>
          <w:p w14:paraId="45C32F86">
            <w:pPr>
              <w:spacing w:line="200" w:lineRule="exact"/>
            </w:pPr>
            <w:r>
              <w:rPr>
                <w:rFonts w:ascii="方正黑体_GBK" w:hAnsi="方正黑体_GBK" w:eastAsia="方正黑体_GBK" w:cs="宋体"/>
                <w:sz w:val="18"/>
                <w:szCs w:val="18"/>
              </w:rPr>
              <w:t>J1份额：NYAW001304</w:t>
            </w:r>
          </w:p>
          <w:p w14:paraId="743AE538">
            <w:pPr>
              <w:spacing w:line="200" w:lineRule="exact"/>
            </w:pPr>
            <w:r>
              <w:rPr>
                <w:rFonts w:ascii="方正黑体_GBK" w:hAnsi="方正黑体_GBK" w:eastAsia="方正黑体_GBK" w:cs="宋体"/>
                <w:sz w:val="18"/>
                <w:szCs w:val="18"/>
              </w:rPr>
              <w:t>L1份额：NYAW001305</w:t>
            </w:r>
          </w:p>
          <w:p w14:paraId="6DDFEAF9">
            <w:pPr>
              <w:spacing w:line="200" w:lineRule="exact"/>
            </w:pPr>
            <w:r>
              <w:rPr>
                <w:rFonts w:ascii="方正黑体_GBK" w:hAnsi="方正黑体_GBK" w:eastAsia="方正黑体_GBK" w:cs="宋体"/>
                <w:sz w:val="18"/>
                <w:szCs w:val="18"/>
              </w:rPr>
              <w:t>S3份额：NYAW001311</w:t>
            </w:r>
          </w:p>
          <w:p w14:paraId="5FAC0B16">
            <w:pPr>
              <w:spacing w:line="200" w:lineRule="exact"/>
            </w:pPr>
            <w:r>
              <w:rPr>
                <w:rFonts w:ascii="方正黑体_GBK" w:hAnsi="方正黑体_GBK" w:eastAsia="方正黑体_GBK" w:cs="宋体"/>
                <w:sz w:val="18"/>
                <w:szCs w:val="18"/>
              </w:rPr>
              <w:t>T3份额：NYAW001312</w:t>
            </w:r>
          </w:p>
          <w:p w14:paraId="3F60474C">
            <w:pPr>
              <w:spacing w:line="200" w:lineRule="exact"/>
            </w:pPr>
            <w:r>
              <w:rPr>
                <w:rFonts w:ascii="方正黑体_GBK" w:hAnsi="方正黑体_GBK" w:eastAsia="方正黑体_GBK" w:cs="宋体"/>
                <w:sz w:val="18"/>
                <w:szCs w:val="18"/>
              </w:rPr>
              <w:t>B5份额：NYAW001306</w:t>
            </w:r>
          </w:p>
          <w:p w14:paraId="72039FCB">
            <w:pPr>
              <w:spacing w:line="200" w:lineRule="exact"/>
            </w:pPr>
            <w:r>
              <w:rPr>
                <w:rFonts w:ascii="方正黑体_GBK" w:hAnsi="方正黑体_GBK" w:eastAsia="方正黑体_GBK" w:cs="宋体"/>
                <w:sz w:val="18"/>
                <w:szCs w:val="18"/>
              </w:rPr>
              <w:t>C5份额：NYAW001307</w:t>
            </w:r>
          </w:p>
          <w:p w14:paraId="3E21E061">
            <w:pPr>
              <w:spacing w:line="200" w:lineRule="exact"/>
            </w:pPr>
            <w:r>
              <w:rPr>
                <w:rFonts w:ascii="方正黑体_GBK" w:hAnsi="方正黑体_GBK" w:eastAsia="方正黑体_GBK" w:cs="宋体"/>
                <w:sz w:val="18"/>
                <w:szCs w:val="18"/>
              </w:rPr>
              <w:t>D5份额：NYAW001308</w:t>
            </w:r>
          </w:p>
          <w:p w14:paraId="222D9DD2">
            <w:pPr>
              <w:spacing w:line="200" w:lineRule="exact"/>
            </w:pPr>
            <w:r>
              <w:rPr>
                <w:rFonts w:ascii="方正黑体_GBK" w:hAnsi="方正黑体_GBK" w:eastAsia="方正黑体_GBK" w:cs="宋体"/>
                <w:sz w:val="18"/>
                <w:szCs w:val="18"/>
              </w:rPr>
              <w:t>E5份额：NYAW001309</w:t>
            </w:r>
          </w:p>
          <w:p w14:paraId="0BF19C2E">
            <w:pPr>
              <w:spacing w:line="200" w:lineRule="exact"/>
            </w:pPr>
            <w:r>
              <w:rPr>
                <w:rFonts w:ascii="方正黑体_GBK" w:hAnsi="方正黑体_GBK" w:eastAsia="方正黑体_GBK" w:cs="宋体"/>
                <w:sz w:val="18"/>
                <w:szCs w:val="18"/>
              </w:rPr>
              <w:t>V份额：NYAW001313</w:t>
            </w:r>
          </w:p>
          <w:p w14:paraId="63E49B9A">
            <w:pPr>
              <w:spacing w:line="200" w:lineRule="exact"/>
            </w:pPr>
            <w:r>
              <w:rPr>
                <w:rFonts w:ascii="方正黑体_GBK" w:hAnsi="方正黑体_GBK" w:eastAsia="方正黑体_GBK" w:cs="宋体"/>
                <w:sz w:val="18"/>
                <w:szCs w:val="18"/>
              </w:rPr>
              <w:t>W份额：NYAW001314</w:t>
            </w:r>
          </w:p>
          <w:p w14:paraId="19B84E99">
            <w:pPr>
              <w:spacing w:line="200" w:lineRule="exact"/>
            </w:pPr>
            <w:r>
              <w:rPr>
                <w:rFonts w:ascii="方正黑体_GBK" w:hAnsi="方正黑体_GBK" w:eastAsia="方正黑体_GBK" w:cs="宋体"/>
                <w:sz w:val="18"/>
                <w:szCs w:val="18"/>
              </w:rPr>
              <w:t>G5份额：NYAW001310</w:t>
            </w:r>
          </w:p>
          <w:p w14:paraId="487C5090">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13CEBDB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7E9E5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1D77BF55">
            <w:pPr>
              <w:spacing w:line="200" w:lineRule="exact"/>
            </w:pPr>
            <w:r>
              <w:rPr>
                <w:rFonts w:ascii="方正黑体_GBK" w:hAnsi="方正黑体_GBK" w:eastAsia="方正黑体_GBK" w:cs="宋体"/>
                <w:sz w:val="18"/>
                <w:szCs w:val="18"/>
              </w:rPr>
              <w:t>10年（管理人有权提前终止或延期终止）</w:t>
            </w:r>
          </w:p>
        </w:tc>
      </w:tr>
      <w:tr w14:paraId="0183B4F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4FEF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5BE67E7">
            <w:pPr>
              <w:spacing w:line="200" w:lineRule="exact"/>
            </w:pPr>
            <w:r>
              <w:rPr>
                <w:rFonts w:ascii="方正黑体_GBK" w:hAnsi="方正黑体_GBK" w:eastAsia="方正黑体_GBK" w:cs="宋体"/>
                <w:sz w:val="18"/>
                <w:szCs w:val="18"/>
              </w:rPr>
              <w:t>全国</w:t>
            </w:r>
          </w:p>
        </w:tc>
      </w:tr>
      <w:tr w14:paraId="5A539A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CAA6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6AD83E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66B76F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3D03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394D1430">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14:paraId="006ADF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9752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3A5E5CD0">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098EB818">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3D2885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9F3C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1081857B">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6C95926A">
            <w:pPr>
              <w:spacing w:line="200" w:lineRule="exact"/>
            </w:pPr>
            <w:r>
              <w:rPr>
                <w:rFonts w:ascii="方正黑体_GBK" w:hAnsi="方正黑体_GBK" w:eastAsia="方正黑体_GBK" w:cs="宋体"/>
                <w:sz w:val="18"/>
                <w:szCs w:val="18"/>
              </w:rPr>
              <w:t>A份额：南京银行股份有限公司（除私行客户、钻石客户、新晋私行客户、新晋钻石户及南京银行认定的其他符合标准的客户外的其他客户）、南银理财有限责任公司、交通银行股份有限公司、昆山鹿城村镇银行股份有限公司、日照银行股份有限公司、秦皇岛银行股份有限公司、泰安银行股份有限公司、齐鲁银行股份有限公司、深圳前海微众银行股份有限公司、九江银行股份有限公司、九江银行股份有限公司、互金平台、江苏江阴农村商业银行股份有限公司。</w:t>
            </w:r>
          </w:p>
          <w:p w14:paraId="076C60C8">
            <w:pPr>
              <w:spacing w:line="200" w:lineRule="exact"/>
            </w:pPr>
            <w:r>
              <w:rPr>
                <w:rFonts w:ascii="方正黑体_GBK" w:hAnsi="方正黑体_GBK" w:eastAsia="方正黑体_GBK" w:cs="宋体"/>
                <w:sz w:val="18"/>
                <w:szCs w:val="18"/>
              </w:rPr>
              <w:t>F份额：南京银行股份有限公司私行客户、钻石客户、新晋私行客户、新晋钻石户及南京银行认定的其他符合标准的客户。</w:t>
            </w:r>
          </w:p>
          <w:p w14:paraId="70FA5EAB">
            <w:pPr>
              <w:spacing w:line="200" w:lineRule="exact"/>
            </w:pPr>
            <w:r>
              <w:rPr>
                <w:rFonts w:ascii="方正黑体_GBK" w:hAnsi="方正黑体_GBK" w:eastAsia="方正黑体_GBK" w:cs="宋体"/>
                <w:sz w:val="18"/>
                <w:szCs w:val="18"/>
              </w:rPr>
              <w:t>A2份额：南京银行股份有限公司（除私行客户、钻石客户、新晋私行客户、新晋钻石户及南京银行认定的其他符合标准的客户外的其他客户）、南银理财有限责任公司、九江银行股份有限公司、江苏苏商银行股份有限公司。</w:t>
            </w:r>
          </w:p>
          <w:p w14:paraId="2EC85D23">
            <w:pPr>
              <w:spacing w:line="200" w:lineRule="exact"/>
            </w:pPr>
            <w:r>
              <w:rPr>
                <w:rFonts w:ascii="方正黑体_GBK" w:hAnsi="方正黑体_GBK" w:eastAsia="方正黑体_GBK" w:cs="宋体"/>
                <w:sz w:val="18"/>
                <w:szCs w:val="18"/>
              </w:rPr>
              <w:t>A3份额：南银理财有限责任公司、南京银行股份有限公司（除私行客户、钻石客户、新晋私行客户、新晋钻石户及南京银行认定的其他符合标准的客户外的其他客户）、九江银行股份有限公司、江苏苏商银行股份有限公司。。</w:t>
            </w:r>
          </w:p>
          <w:p w14:paraId="495E69D5">
            <w:pPr>
              <w:spacing w:line="200" w:lineRule="exact"/>
            </w:pPr>
            <w:r>
              <w:rPr>
                <w:rFonts w:ascii="方正黑体_GBK" w:hAnsi="方正黑体_GBK" w:eastAsia="方正黑体_GBK" w:cs="宋体"/>
                <w:sz w:val="18"/>
                <w:szCs w:val="18"/>
              </w:rPr>
              <w:t>A4份额：南京银行股份有限公司（除私行客户、钻石客户、新晋私行客户、新晋钻石户及南京银行认定的其他符合标准的客户外的其他客户）、九江银行股份有限公司。</w:t>
            </w:r>
          </w:p>
          <w:p w14:paraId="71444055">
            <w:pPr>
              <w:spacing w:line="200" w:lineRule="exact"/>
            </w:pPr>
            <w:r>
              <w:rPr>
                <w:rFonts w:ascii="方正黑体_GBK" w:hAnsi="方正黑体_GBK" w:eastAsia="方正黑体_GBK" w:cs="宋体"/>
                <w:sz w:val="18"/>
                <w:szCs w:val="18"/>
              </w:rPr>
              <w:t>F2份额：南京银行股份有限公司私行客户、钻石客户、新晋私行客户、新晋钻石户及南京银行认定的其他符合标准的客户。</w:t>
            </w:r>
          </w:p>
          <w:p w14:paraId="524C01C3">
            <w:pPr>
              <w:spacing w:line="200" w:lineRule="exact"/>
            </w:pPr>
            <w:r>
              <w:rPr>
                <w:rFonts w:ascii="方正黑体_GBK" w:hAnsi="方正黑体_GBK" w:eastAsia="方正黑体_GBK" w:cs="宋体"/>
                <w:sz w:val="18"/>
                <w:szCs w:val="18"/>
              </w:rPr>
              <w:t>F3份额：南京银行股份有限公司私行客户、钻石客户、新晋私行客户、新晋钻石户及南京银行认定的其他符合标准的客户。</w:t>
            </w:r>
          </w:p>
          <w:p w14:paraId="316779D6">
            <w:pPr>
              <w:spacing w:line="200" w:lineRule="exact"/>
            </w:pPr>
            <w:r>
              <w:rPr>
                <w:rFonts w:ascii="方正黑体_GBK" w:hAnsi="方正黑体_GBK" w:eastAsia="方正黑体_GBK" w:cs="宋体"/>
                <w:sz w:val="18"/>
                <w:szCs w:val="18"/>
              </w:rPr>
              <w:t>F4份额：南京银行股份有限公司私行客户、钻石客户、新晋私行客户、新晋钻石户及南京银行认定的其他符合标准的客户。</w:t>
            </w:r>
          </w:p>
          <w:p w14:paraId="0F7155E8">
            <w:pPr>
              <w:spacing w:line="200" w:lineRule="exact"/>
            </w:pPr>
            <w:r>
              <w:rPr>
                <w:rFonts w:ascii="方正黑体_GBK" w:hAnsi="方正黑体_GBK" w:eastAsia="方正黑体_GBK" w:cs="宋体"/>
                <w:sz w:val="18"/>
                <w:szCs w:val="18"/>
              </w:rPr>
              <w:t>I3份额：南京银行股份有限公司北京分行(新资金5万)。</w:t>
            </w:r>
          </w:p>
          <w:p w14:paraId="24888EFE">
            <w:pPr>
              <w:spacing w:line="200" w:lineRule="exact"/>
            </w:pPr>
            <w:r>
              <w:rPr>
                <w:rFonts w:ascii="方正黑体_GBK" w:hAnsi="方正黑体_GBK" w:eastAsia="方正黑体_GBK" w:cs="宋体"/>
                <w:sz w:val="18"/>
                <w:szCs w:val="18"/>
              </w:rPr>
              <w:t>M3份额：浙江民泰商业银行股份有限公司、嘉兴银行股份有限公司、苏州银行股份有限公司、福建海峡银行股份有限公司、宁波通商银行股份有限公司。</w:t>
            </w:r>
          </w:p>
          <w:p w14:paraId="4C1621CE">
            <w:pPr>
              <w:spacing w:line="200" w:lineRule="exact"/>
            </w:pPr>
            <w:r>
              <w:rPr>
                <w:rFonts w:ascii="方正黑体_GBK" w:hAnsi="方正黑体_GBK" w:eastAsia="方正黑体_GBK" w:cs="宋体"/>
                <w:sz w:val="18"/>
                <w:szCs w:val="18"/>
              </w:rPr>
              <w:t>N3份额：苏州银行股份有限公司（代发与新资金客户）。</w:t>
            </w:r>
          </w:p>
          <w:p w14:paraId="548E5E85">
            <w:pPr>
              <w:spacing w:line="200" w:lineRule="exact"/>
            </w:pPr>
            <w:r>
              <w:rPr>
                <w:rFonts w:ascii="方正黑体_GBK" w:hAnsi="方正黑体_GBK" w:eastAsia="方正黑体_GBK" w:cs="宋体"/>
                <w:sz w:val="18"/>
                <w:szCs w:val="18"/>
              </w:rPr>
              <w:t>Q3份额：台州银行股份有限公司（除白名单客户外的其他客户）。</w:t>
            </w:r>
          </w:p>
          <w:p w14:paraId="7F3AA7C2">
            <w:pPr>
              <w:spacing w:line="200" w:lineRule="exact"/>
            </w:pPr>
            <w:r>
              <w:rPr>
                <w:rFonts w:ascii="方正黑体_GBK" w:hAnsi="方正黑体_GBK" w:eastAsia="方正黑体_GBK" w:cs="宋体"/>
                <w:sz w:val="18"/>
                <w:szCs w:val="18"/>
              </w:rPr>
              <w:t>R3份额：台州银行股份有限公司白名单客户。</w:t>
            </w:r>
          </w:p>
          <w:p w14:paraId="576B0A86">
            <w:pPr>
              <w:spacing w:line="200" w:lineRule="exact"/>
            </w:pPr>
            <w:r>
              <w:rPr>
                <w:rFonts w:ascii="方正黑体_GBK" w:hAnsi="方正黑体_GBK" w:eastAsia="方正黑体_GBK" w:cs="宋体"/>
                <w:sz w:val="18"/>
                <w:szCs w:val="18"/>
              </w:rPr>
              <w:t>J1份额：兴业银行股份有限公司（私行客户1万元起购）。</w:t>
            </w:r>
          </w:p>
          <w:p w14:paraId="6499AE5E">
            <w:pPr>
              <w:spacing w:line="200" w:lineRule="exact"/>
            </w:pPr>
            <w:r>
              <w:rPr>
                <w:rFonts w:ascii="方正黑体_GBK" w:hAnsi="方正黑体_GBK" w:eastAsia="方正黑体_GBK" w:cs="宋体"/>
                <w:sz w:val="18"/>
                <w:szCs w:val="18"/>
              </w:rPr>
              <w:t>L1份额：兴业银行股份有限公司（私行客户100万元起购）。</w:t>
            </w:r>
          </w:p>
          <w:p w14:paraId="3E0171A7">
            <w:pPr>
              <w:spacing w:line="200" w:lineRule="exact"/>
            </w:pPr>
            <w:r>
              <w:rPr>
                <w:rFonts w:ascii="方正黑体_GBK" w:hAnsi="方正黑体_GBK" w:eastAsia="方正黑体_GBK" w:cs="宋体"/>
                <w:sz w:val="18"/>
                <w:szCs w:val="18"/>
              </w:rPr>
              <w:t>S3份额：成都农村商业银行股份有限公司。</w:t>
            </w:r>
          </w:p>
          <w:p w14:paraId="549CBC73">
            <w:pPr>
              <w:spacing w:line="200" w:lineRule="exact"/>
            </w:pPr>
            <w:r>
              <w:rPr>
                <w:rFonts w:ascii="方正黑体_GBK" w:hAnsi="方正黑体_GBK" w:eastAsia="方正黑体_GBK" w:cs="宋体"/>
                <w:sz w:val="18"/>
                <w:szCs w:val="18"/>
              </w:rPr>
              <w:t>T3份额：河北银行股份有限公司（除分行财富客户外的其他客户）、江苏常熟农村商业银行股份有限公司（高净值客户）。</w:t>
            </w:r>
          </w:p>
          <w:p w14:paraId="0B4E6819">
            <w:pPr>
              <w:spacing w:line="200" w:lineRule="exact"/>
            </w:pPr>
            <w:r>
              <w:rPr>
                <w:rFonts w:ascii="方正黑体_GBK" w:hAnsi="方正黑体_GBK" w:eastAsia="方正黑体_GBK" w:cs="宋体"/>
                <w:sz w:val="18"/>
                <w:szCs w:val="18"/>
              </w:rPr>
              <w:t>B5份额：江苏常熟农村商业银行股份有限公司（除财富客户和高净值客户外的其他客户）、江苏苏州农村商业银行股份有限公司（除新支行开业客户外的其他客户）、齐鲁银行股份有限公司（代发客户）、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14:paraId="3090F075">
            <w:pPr>
              <w:spacing w:line="200" w:lineRule="exact"/>
            </w:pPr>
            <w:r>
              <w:rPr>
                <w:rFonts w:ascii="方正黑体_GBK" w:hAnsi="方正黑体_GBK" w:eastAsia="方正黑体_GBK" w:cs="宋体"/>
                <w:sz w:val="18"/>
                <w:szCs w:val="18"/>
              </w:rPr>
              <w:t>C5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w:t>
            </w:r>
          </w:p>
          <w:p w14:paraId="5AC27BC3">
            <w:pPr>
              <w:spacing w:line="200" w:lineRule="exact"/>
            </w:pPr>
            <w:r>
              <w:rPr>
                <w:rFonts w:ascii="方正黑体_GBK" w:hAnsi="方正黑体_GBK" w:eastAsia="方正黑体_GBK" w:cs="宋体"/>
                <w:sz w:val="18"/>
                <w:szCs w:val="18"/>
              </w:rPr>
              <w:t>D5份额：江苏常熟农村商业银行股份有限公司（财富客户）、江苏太仓农村商业银行股份有限公司、河北银行股份有限公司（分行财富客户）、江苏苏州农村商业银行股份有限公司（新支行开业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14:paraId="348FF1B9">
            <w:pPr>
              <w:spacing w:line="200" w:lineRule="exact"/>
            </w:pPr>
            <w:r>
              <w:rPr>
                <w:rFonts w:ascii="方正黑体_GBK" w:hAnsi="方正黑体_GBK" w:eastAsia="方正黑体_GBK" w:cs="宋体"/>
                <w:sz w:val="18"/>
                <w:szCs w:val="18"/>
              </w:rPr>
              <w:t>E5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14:paraId="08EA38A3">
            <w:pPr>
              <w:spacing w:line="200" w:lineRule="exact"/>
            </w:pPr>
            <w:r>
              <w:rPr>
                <w:rFonts w:ascii="方正黑体_GBK" w:hAnsi="方正黑体_GBK" w:eastAsia="方正黑体_GBK" w:cs="宋体"/>
                <w:sz w:val="18"/>
                <w:szCs w:val="18"/>
              </w:rPr>
              <w:t>V份额：桂林银行股份有限公司（高净值客户）。</w:t>
            </w:r>
          </w:p>
          <w:p w14:paraId="2B1FF5F7">
            <w:pPr>
              <w:spacing w:line="200" w:lineRule="exact"/>
            </w:pPr>
            <w:r>
              <w:rPr>
                <w:rFonts w:ascii="方正黑体_GBK" w:hAnsi="方正黑体_GBK" w:eastAsia="方正黑体_GBK" w:cs="宋体"/>
                <w:sz w:val="18"/>
                <w:szCs w:val="18"/>
              </w:rPr>
              <w:t>W份额：齐鲁银行股份有限公司（财富客户）。</w:t>
            </w:r>
          </w:p>
          <w:p w14:paraId="30C0AC6D">
            <w:pPr>
              <w:spacing w:line="200" w:lineRule="exact"/>
            </w:pPr>
            <w:r>
              <w:rPr>
                <w:rFonts w:ascii="方正黑体_GBK" w:hAnsi="方正黑体_GBK" w:eastAsia="方正黑体_GBK" w:cs="宋体"/>
                <w:sz w:val="18"/>
                <w:szCs w:val="18"/>
              </w:rPr>
              <w:t>G5份额：成都银行股份有限公司。</w:t>
            </w:r>
          </w:p>
          <w:p w14:paraId="27855E03">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12B66F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3BB4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393B08B9">
            <w:pPr>
              <w:spacing w:line="200" w:lineRule="exact"/>
            </w:pPr>
            <w:r>
              <w:rPr>
                <w:rFonts w:ascii="方正黑体_GBK" w:hAnsi="方正黑体_GBK" w:eastAsia="方正黑体_GBK" w:cs="宋体"/>
                <w:sz w:val="18"/>
                <w:szCs w:val="18"/>
              </w:rPr>
              <w:t>A份额/F份额/A2份额/A3份额/A4份额/F2份额/F3份额/F4份额/I3份额/M3份额/N3份额/Q3份额/R3份额/J1份额/L1份额/S3份额/T3份额/B5份额/C5份额/D5份额/E5份额/V份额/W份额/G5份额：</w:t>
            </w:r>
          </w:p>
          <w:p w14:paraId="2CA3B456">
            <w:pPr>
              <w:spacing w:line="200" w:lineRule="exact"/>
            </w:pPr>
            <w:r>
              <w:rPr>
                <w:rFonts w:ascii="方正黑体_GBK" w:hAnsi="方正黑体_GBK" w:eastAsia="方正黑体_GBK" w:cs="宋体"/>
                <w:sz w:val="18"/>
                <w:szCs w:val="18"/>
              </w:rPr>
              <w:t>个人投资者投资起点金额1元人民币，以1元的整数倍递增；</w:t>
            </w:r>
          </w:p>
          <w:p w14:paraId="568B55F4">
            <w:pPr>
              <w:spacing w:line="200" w:lineRule="exact"/>
            </w:pPr>
            <w:r>
              <w:rPr>
                <w:rFonts w:ascii="方正黑体_GBK" w:hAnsi="方正黑体_GBK" w:eastAsia="方正黑体_GBK" w:cs="宋体"/>
                <w:sz w:val="18"/>
                <w:szCs w:val="18"/>
              </w:rPr>
              <w:t>机构投资者投资起点金额1元人民币，以1元的整数倍递增；</w:t>
            </w:r>
          </w:p>
          <w:p w14:paraId="468601F4">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2E35E9AC">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6F9334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D050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238166FC">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1DA37AE3">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7F8078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9985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005397A">
            <w:pPr>
              <w:spacing w:line="200" w:lineRule="exact"/>
            </w:pPr>
            <w:r>
              <w:rPr>
                <w:rFonts w:ascii="方正黑体_GBK" w:hAnsi="方正黑体_GBK" w:eastAsia="方正黑体_GBK" w:cs="宋体"/>
                <w:color w:val="000000"/>
                <w:sz w:val="18"/>
                <w:szCs w:val="18"/>
              </w:rPr>
              <w:t>2019年05月02日 09:00—2019年05月08日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0967F7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4A12D5">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6B8E307">
            <w:pPr>
              <w:spacing w:line="200" w:lineRule="exact"/>
            </w:pPr>
            <w:r>
              <w:rPr>
                <w:rFonts w:ascii="方正黑体_GBK" w:hAnsi="方正黑体_GBK" w:eastAsia="方正黑体_GBK" w:cs="宋体"/>
                <w:sz w:val="18"/>
                <w:szCs w:val="18"/>
              </w:rPr>
              <w:t>认购份额=确认认购金额/1。（认购份额以去尾法保留两位小数）</w:t>
            </w:r>
          </w:p>
        </w:tc>
      </w:tr>
      <w:tr w14:paraId="54CE56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784B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理财封闭期</w:t>
            </w:r>
          </w:p>
        </w:tc>
        <w:tc>
          <w:tcPr>
            <w:tcW w:w="5543" w:type="dxa"/>
            <w:tcBorders>
              <w:top w:val="single" w:color="auto" w:sz="4" w:space="0"/>
              <w:left w:val="nil"/>
              <w:bottom w:val="single" w:color="auto" w:sz="4" w:space="0"/>
              <w:right w:val="single" w:color="auto" w:sz="4" w:space="0"/>
              <w:tl2br w:val="nil"/>
              <w:tr2bl w:val="nil"/>
            </w:tcBorders>
            <w:vAlign w:val="center"/>
          </w:tcPr>
          <w:p w14:paraId="7FFC367C">
            <w:pPr>
              <w:spacing w:line="200" w:lineRule="exact"/>
            </w:pPr>
            <w:r>
              <w:rPr>
                <w:rFonts w:ascii="方正黑体_GBK" w:hAnsi="方正黑体_GBK" w:eastAsia="方正黑体_GBK" w:cs="宋体"/>
                <w:sz w:val="18"/>
                <w:szCs w:val="18"/>
              </w:rPr>
              <w:t>本理财产品每期封闭期为一年，当期封闭期起止时间以公告为准。</w:t>
            </w:r>
          </w:p>
        </w:tc>
      </w:tr>
      <w:tr w14:paraId="1F42E4F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E9D96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1E219D56">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20EA025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0773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BC74C88">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2019年05月09日</w:t>
            </w:r>
          </w:p>
        </w:tc>
      </w:tr>
      <w:tr w14:paraId="76FD2D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72B5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7107EB83">
            <w:pPr>
              <w:spacing w:line="200" w:lineRule="exact"/>
            </w:pPr>
            <w:r>
              <w:rPr>
                <w:rFonts w:ascii="方正黑体_GBK" w:hAnsi="方正黑体_GBK" w:eastAsia="方正黑体_GBK" w:cs="宋体"/>
                <w:sz w:val="18"/>
                <w:szCs w:val="18"/>
              </w:rPr>
              <w:t>2019年05月09日—实际到期日（若本理财产品未被提前终止或延期终止，则实际到期日即为名义到期日，存续期限10年；若本理财产品被提前终止或延期终止，则实际到期日为提前终止日或延期终止日。理财产品管理人有权根据市场变化情况调整产品存续期，届时管理人将调整相关日期并进行信息披露。）</w:t>
            </w:r>
          </w:p>
        </w:tc>
      </w:tr>
      <w:tr w14:paraId="197DA8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BC2B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749C69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2029年12月28日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10EC36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18C19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13BC3D6D">
            <w:pPr>
              <w:spacing w:line="200" w:lineRule="exact"/>
            </w:pPr>
            <w:r>
              <w:rPr>
                <w:rFonts w:ascii="方正黑体_GBK" w:hAnsi="方正黑体_GBK" w:eastAsia="方正黑体_GBK" w:cs="宋体"/>
                <w:sz w:val="18"/>
                <w:szCs w:val="18"/>
              </w:rPr>
              <w:t>本理财产品存续期内按每一年开放申购，如遇节假日调整，申购开放日和申购确认日以公告为准。</w:t>
            </w:r>
          </w:p>
        </w:tc>
      </w:tr>
      <w:tr w14:paraId="4021CD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71479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1309126B">
            <w:pPr>
              <w:spacing w:line="200" w:lineRule="exact"/>
            </w:pPr>
            <w:r>
              <w:rPr>
                <w:rFonts w:ascii="方正黑体_GBK" w:hAnsi="方正黑体_GBK" w:eastAsia="方正黑体_GBK"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14:paraId="7E914B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44CA7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申购/赎回规则</w:t>
            </w:r>
          </w:p>
        </w:tc>
        <w:tc>
          <w:tcPr>
            <w:tcW w:w="5543" w:type="dxa"/>
            <w:tcBorders>
              <w:top w:val="single" w:color="auto" w:sz="4" w:space="0"/>
              <w:left w:val="nil"/>
              <w:bottom w:val="single" w:color="auto" w:sz="4" w:space="0"/>
              <w:right w:val="single" w:color="auto" w:sz="4" w:space="0"/>
              <w:tl2br w:val="nil"/>
              <w:tr2bl w:val="nil"/>
            </w:tcBorders>
            <w:vAlign w:val="center"/>
          </w:tcPr>
          <w:p w14:paraId="073D8F97">
            <w:pPr>
              <w:spacing w:line="200" w:lineRule="exact"/>
            </w:pPr>
            <w:r>
              <w:rPr>
                <w:rFonts w:ascii="方正黑体_GBK" w:hAnsi="方正黑体_GBK" w:eastAsia="方正黑体_GBK" w:cs="宋体"/>
                <w:sz w:val="18"/>
                <w:szCs w:val="18"/>
              </w:rPr>
              <w:t>A份额/F份额：本次开放期为2026年7月30日9：00至2026年8月5日17：00，下一个开放期为2027年9月2日9：00至2027年9月8日17：00，投资者可以提交或撤销认购/申购/赎回申请。</w:t>
            </w:r>
            <w:r>
              <w:rPr>
                <w:rFonts w:ascii="方正黑体_GBK" w:hAnsi="方正黑体_GBK" w:eastAsia="方正黑体_GBK"/>
              </w:rPr>
              <w:br w:type="textWrapping"/>
            </w:r>
            <w:r>
              <w:rPr>
                <w:rFonts w:ascii="方正黑体_GBK" w:hAnsi="方正黑体_GBK" w:eastAsia="方正黑体_GBK" w:cs="宋体"/>
                <w:sz w:val="18"/>
                <w:szCs w:val="18"/>
              </w:rPr>
              <w:t>A2份额/F2份额/A3份额/F3份额/A4份额/F4份额:开放期2026年7月30日9：00至2026年8月5日17：00，投资者可以提交或撤销赎回申请</w:t>
            </w:r>
            <w:r>
              <w:rPr>
                <w:rFonts w:ascii="方正黑体_GBK" w:hAnsi="方正黑体_GBK" w:eastAsia="方正黑体_GBK"/>
              </w:rPr>
              <w:br w:type="textWrapping"/>
            </w:r>
            <w:r>
              <w:rPr>
                <w:rFonts w:ascii="方正黑体_GBK" w:hAnsi="方正黑体_GBK" w:eastAsia="方正黑体_GBK" w:cs="宋体"/>
                <w:sz w:val="18"/>
                <w:szCs w:val="18"/>
              </w:rPr>
              <w:t>J1份额/L1份额：本次开放期为2026年7月30日9：00至2026年8月5日17：00，投资者可以提交或撤销认/申购申请；确认成功的份额均将于下一个开放期（2027年9月2日9：00至2027年9月8日17：00）由系统自动发起赎回申请。</w:t>
            </w:r>
            <w:r>
              <w:rPr>
                <w:rFonts w:ascii="方正黑体_GBK" w:hAnsi="方正黑体_GBK" w:eastAsia="方正黑体_GBK"/>
              </w:rPr>
              <w:br w:type="textWrapping"/>
            </w:r>
            <w:r>
              <w:rPr>
                <w:rFonts w:ascii="方正黑体_GBK" w:hAnsi="方正黑体_GBK" w:eastAsia="方正黑体_GBK" w:cs="宋体"/>
                <w:sz w:val="18"/>
                <w:szCs w:val="18"/>
              </w:rPr>
              <w:t>A2份额/F2份额：本次开放期为2026年8月6日9：00至2026年8月12日17：00,下一个开放期为2027年9月9日9：00至2027年9月16日17：00，投资者可以提交或撤销申购/赎回申请。</w:t>
            </w:r>
            <w:r>
              <w:rPr>
                <w:rFonts w:ascii="方正黑体_GBK" w:hAnsi="方正黑体_GBK" w:eastAsia="方正黑体_GBK"/>
              </w:rPr>
              <w:br w:type="textWrapping"/>
            </w:r>
            <w:r>
              <w:rPr>
                <w:rFonts w:ascii="方正黑体_GBK" w:hAnsi="方正黑体_GBK" w:eastAsia="方正黑体_GBK" w:cs="宋体"/>
                <w:sz w:val="18"/>
                <w:szCs w:val="18"/>
              </w:rPr>
              <w:t>A3份额/F3份额/Q3份额/R3份额：本次开放期为2026年8月13日9：00至2026年8月19日19：00,下一个开放期为2027年9月17日9：00至2027年9月22日17：00，投资者可以提交或撤销认购/申购/赎回申请。</w:t>
            </w:r>
            <w:r>
              <w:rPr>
                <w:rFonts w:ascii="方正黑体_GBK" w:hAnsi="方正黑体_GBK" w:eastAsia="方正黑体_GBK"/>
              </w:rPr>
              <w:br w:type="textWrapping"/>
            </w:r>
            <w:r>
              <w:rPr>
                <w:rFonts w:ascii="方正黑体_GBK" w:hAnsi="方正黑体_GBK" w:eastAsia="方正黑体_GBK" w:cs="宋体"/>
                <w:sz w:val="18"/>
                <w:szCs w:val="18"/>
              </w:rPr>
              <w:t>B5份额/C5份额/D5份额/E5份额/G5份额/I3份额/M3份额/N3份额/S3份额/T3份额/V份额/W份额：本次开放期为2026年8月13日9：00至2026年8月19日19：00，投资者可以提交或撤销认购/申购申请；确认成功的份额均将于下一个开放期（2027年9月17日9：00至2027年9月22日17：00）由系统自动发起赎回申请。产品开放期如有调整以管理人公告为准。</w:t>
            </w:r>
            <w:r>
              <w:rPr>
                <w:rFonts w:ascii="方正黑体_GBK" w:hAnsi="方正黑体_GBK" w:eastAsia="方正黑体_GBK"/>
              </w:rPr>
              <w:br w:type="textWrapping"/>
            </w:r>
            <w:r>
              <w:rPr>
                <w:rFonts w:ascii="方正黑体_GBK" w:hAnsi="方正黑体_GBK" w:eastAsia="方正黑体_GBK" w:cs="宋体"/>
                <w:sz w:val="18"/>
                <w:szCs w:val="18"/>
              </w:rPr>
              <w:t>A4份额/F4份额：本次开放期为2026年8月20日9：00至2026年8月26日17：00,下一个开放期为2027年9月23日9：00至2027年9月29日17：00，投资者可以提交或撤销认购/申购/赎回申请。</w:t>
            </w:r>
            <w:r>
              <w:rPr>
                <w:rFonts w:ascii="方正黑体_GBK" w:hAnsi="方正黑体_GBK" w:eastAsia="方正黑体_GBK"/>
              </w:rPr>
              <w:br w:type="textWrapping"/>
            </w:r>
            <w:r>
              <w:rPr>
                <w:rFonts w:ascii="方正黑体_GBK" w:hAnsi="方正黑体_GBK" w:eastAsia="方正黑体_GBK" w:cs="宋体"/>
                <w:sz w:val="18"/>
                <w:szCs w:val="18"/>
              </w:rPr>
              <w:t>产品开放期如有调整以管理人公告为准。</w:t>
            </w:r>
            <w:r>
              <w:rPr>
                <w:rFonts w:ascii="方正黑体_GBK" w:hAnsi="方正黑体_GBK" w:eastAsia="方正黑体_GBK"/>
              </w:rPr>
              <w:br w:type="textWrapping"/>
            </w:r>
            <w:r>
              <w:rPr>
                <w:rFonts w:ascii="方正黑体_GBK" w:hAnsi="方正黑体_GBK" w:eastAsia="方正黑体_GBK" w:cs="宋体"/>
                <w:sz w:val="18"/>
                <w:szCs w:val="18"/>
              </w:rPr>
              <w:t>在销售机构支持的前提下，认购/申购/赎回开放期末日17:00前可以撤销申请。</w:t>
            </w:r>
            <w:r>
              <w:rPr>
                <w:rFonts w:ascii="方正黑体_GBK" w:hAnsi="方正黑体_GBK" w:eastAsia="方正黑体_GBK"/>
              </w:rPr>
              <w:br w:type="textWrapping"/>
            </w:r>
            <w:r>
              <w:rPr>
                <w:rFonts w:ascii="方正黑体_GBK" w:hAnsi="方正黑体_GBK" w:eastAsia="方正黑体_GBK" w:cs="宋体"/>
                <w:sz w:val="18"/>
                <w:szCs w:val="18"/>
              </w:rPr>
              <w:t>代销机构可根据其销售需要在管理人设定的认购/申购/赎回时间范围内对认购/申购/赎回时间进行重新设定，投资者通过代销机构购买本理财产品的，以该代销机构最终披露的时间为准。</w:t>
            </w:r>
          </w:p>
        </w:tc>
      </w:tr>
      <w:tr w14:paraId="5FB392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FB789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BA667A3">
            <w:pPr>
              <w:spacing w:line="200" w:lineRule="exact"/>
            </w:pPr>
            <w:r>
              <w:rPr>
                <w:rFonts w:ascii="方正黑体_GBK" w:hAnsi="方正黑体_GBK" w:eastAsia="方正黑体_GBK" w:cs="宋体"/>
                <w:sz w:val="18"/>
                <w:szCs w:val="18"/>
              </w:rPr>
              <w:t>申购份额=确认申购金额/S。S为申购确认日理财产品单位净值（已扣除相关费用）。申购份额以去尾法保留两位小数。</w:t>
            </w:r>
          </w:p>
        </w:tc>
      </w:tr>
      <w:tr w14:paraId="7DD6CD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EFE6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0ED4136">
            <w:pPr>
              <w:spacing w:line="200" w:lineRule="exact"/>
            </w:pPr>
            <w:r>
              <w:rPr>
                <w:rFonts w:ascii="方正黑体_GBK" w:hAnsi="方正黑体_GBK" w:eastAsia="方正黑体_GBK" w:cs="宋体"/>
                <w:sz w:val="18"/>
                <w:szCs w:val="18"/>
              </w:rPr>
              <w:t>赎回金额=确认赎回份额×R。 R为赎回确认日理财产品单位净值（已扣除相关费用，赎回金额以去尾法保留两位小数）</w:t>
            </w:r>
          </w:p>
        </w:tc>
      </w:tr>
      <w:tr w14:paraId="2F1E38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D4311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110BB50">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234310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F75C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53C191BB">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58F14612">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CA6E73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46AE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312A55BC">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14:paraId="44C5E0CA">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14:paraId="75A7AB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2EA4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17DFB41C">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41011135">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909B905">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48A4AA7B">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174E2426">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28719153">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B7FA77A">
            <w:pPr>
              <w:spacing w:line="200" w:lineRule="exact"/>
              <w:jc w:val="lef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157763E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A34A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456E4154">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6EB8B9BA">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5D31CC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D0F2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4C2B3038">
            <w:pPr>
              <w:spacing w:line="200" w:lineRule="exact"/>
            </w:pPr>
            <w:r>
              <w:rPr>
                <w:rFonts w:ascii="方正黑体_GBK" w:hAnsi="方正黑体_GBK" w:eastAsia="方正黑体_GBK"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14:paraId="17339E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00ACB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6DA27096">
            <w:pPr>
              <w:spacing w:line="200" w:lineRule="exact"/>
            </w:pPr>
            <w:r>
              <w:rPr>
                <w:rFonts w:ascii="方正黑体_GBK" w:hAnsi="方正黑体_GBK" w:eastAsia="方正黑体_GBK" w:cs="宋体"/>
                <w:b/>
                <w:sz w:val="18"/>
                <w:szCs w:val="18"/>
              </w:rPr>
              <w:t>本理财产品拟投资以下备选非标准化债权类资产：</w:t>
            </w:r>
          </w:p>
          <w:p w14:paraId="034B8885">
            <w:pPr>
              <w:spacing w:line="200" w:lineRule="exact"/>
            </w:pPr>
            <w:r>
              <w:rPr>
                <w:rFonts w:ascii="方正黑体_GBK" w:hAnsi="方正黑体_GBK" w:eastAsia="方正黑体_GBK" w:cs="宋体"/>
                <w:sz w:val="18"/>
                <w:szCs w:val="18"/>
              </w:rPr>
              <w:t>1.   同业借款：资产类型为南银理财有限责任公司向持牌金融机构发放的同业借款，资产到期日不超过理财产品最近一次开放日，融资人为中国中信金融资产管理股份有限公司。</w:t>
            </w:r>
          </w:p>
          <w:p w14:paraId="40B661B2">
            <w:pPr>
              <w:spacing w:line="200" w:lineRule="exact"/>
            </w:pPr>
            <w:r>
              <w:rPr>
                <w:rFonts w:ascii="方正黑体_GBK" w:hAnsi="方正黑体_GBK" w:eastAsia="方正黑体_GBK" w:cs="宋体"/>
                <w:sz w:val="18"/>
                <w:szCs w:val="18"/>
              </w:rPr>
              <w:t>2.   同业借款：资产类型为南银理财有限责任公司向持牌金融机构发放的同业借款，资产到期日不超过理财产品最近一次开放日，融资人为中国东方资产管理股份有限公司。</w:t>
            </w:r>
          </w:p>
          <w:p w14:paraId="5823F11D">
            <w:pPr>
              <w:spacing w:line="200" w:lineRule="exact"/>
            </w:pPr>
            <w:r>
              <w:rPr>
                <w:rFonts w:ascii="方正黑体_GBK" w:hAnsi="方正黑体_GBK" w:eastAsia="方正黑体_GBK" w:cs="宋体"/>
                <w:sz w:val="18"/>
                <w:szCs w:val="18"/>
              </w:rPr>
              <w:t>3.   同业借款：资产类型为南银理财有限责任公司向持牌金融机构发放的同业借款，资产到期日不超过理财产品最近一次开放日，融资人为中国信达资产管理股份有限公司。</w:t>
            </w:r>
          </w:p>
          <w:p w14:paraId="0E7EE176">
            <w:pPr>
              <w:spacing w:line="200" w:lineRule="exact"/>
            </w:pPr>
            <w:r>
              <w:rPr>
                <w:rFonts w:ascii="方正黑体_GBK" w:hAnsi="方正黑体_GBK" w:eastAsia="方正黑体_GBK" w:cs="宋体"/>
                <w:sz w:val="18"/>
                <w:szCs w:val="18"/>
              </w:rPr>
              <w:t>4.   同业借款：资产类型为南银理财有限责任公司向持牌金融机构发放的同业借款，资产到期日不超过理财产品最近一次开放日，融资人为中国长城资产管理股份有限公司。</w:t>
            </w:r>
          </w:p>
          <w:p w14:paraId="7DCCB3A8">
            <w:pPr>
              <w:spacing w:line="200" w:lineRule="exact"/>
            </w:pPr>
            <w:r>
              <w:rPr>
                <w:rFonts w:ascii="方正黑体_GBK" w:hAnsi="方正黑体_GBK" w:eastAsia="方正黑体_GBK" w:cs="宋体"/>
                <w:sz w:val="18"/>
                <w:szCs w:val="18"/>
              </w:rPr>
              <w:t>5.   券商收益凭证：资产类型为证券公司发行的收益凭证，资产到期日不超过理财产品最近一次开放日，融资人为华宝证券股份有限公司，融资人评级为AA+（评级机构为联合资信评估股份有限公司）。</w:t>
            </w:r>
          </w:p>
          <w:p w14:paraId="6C2460E7">
            <w:pPr>
              <w:spacing w:line="200" w:lineRule="exact"/>
            </w:pPr>
            <w:r>
              <w:rPr>
                <w:rFonts w:ascii="方正黑体_GBK" w:hAnsi="方正黑体_GBK" w:eastAsia="方正黑体_GBK" w:cs="宋体"/>
                <w:sz w:val="18"/>
                <w:szCs w:val="18"/>
              </w:rPr>
              <w:t>6.   券商收益凭证：资产类型为证券公司发行的收益凭证，资产到期日不超过理财产品最近一次开放日，融资人为上海证券有限责任公司，融资人评级为AAA（评级机构为上海新世纪资信评估投资服务有限公司）。</w:t>
            </w:r>
          </w:p>
          <w:p w14:paraId="1E452FA0">
            <w:pPr>
              <w:spacing w:line="200" w:lineRule="exact"/>
            </w:pPr>
            <w:r>
              <w:rPr>
                <w:rFonts w:ascii="方正黑体_GBK" w:hAnsi="方正黑体_GBK" w:eastAsia="方正黑体_GBK" w:cs="宋体"/>
                <w:sz w:val="18"/>
                <w:szCs w:val="18"/>
              </w:rPr>
              <w:t>7.   券商收益凭证：资产类型为证券公司发行的收益凭证，资产到期日不超过理财产品最近一次开放日，融资人为山西证券股份有限公司，融资人评级为AAA（评级机构为中诚信国际信用评级有限责任公司）。</w:t>
            </w:r>
          </w:p>
          <w:p w14:paraId="1CB1B40B">
            <w:pPr>
              <w:spacing w:line="200" w:lineRule="exact"/>
            </w:pPr>
            <w:r>
              <w:rPr>
                <w:rFonts w:ascii="方正黑体_GBK" w:hAnsi="方正黑体_GBK" w:eastAsia="方正黑体_GBK" w:cs="宋体"/>
                <w:sz w:val="18"/>
                <w:szCs w:val="18"/>
              </w:rPr>
              <w:t>8.   券商收益凭证：资产类型为证券公司发行的收益凭证，资产到期日不超过理财产品最近一次开放日，融资人为中银国际证券股份有限公司，融资人评级为AAA（评级机构为中诚信国际信用评级有限责任公司）。</w:t>
            </w:r>
          </w:p>
          <w:p w14:paraId="206C7E26">
            <w:pPr>
              <w:spacing w:line="200" w:lineRule="exact"/>
            </w:pPr>
            <w:r>
              <w:rPr>
                <w:rFonts w:ascii="方正黑体_GBK" w:hAnsi="方正黑体_GBK" w:eastAsia="方正黑体_GBK" w:cs="宋体"/>
                <w:sz w:val="18"/>
                <w:szCs w:val="18"/>
              </w:rPr>
              <w:t>9.   券商收益凭证：资产类型为证券公司发行的收益凭证，资产到期日不超过理财产品最近一次开放日，融资人为首创证券股份有限公司，融资人评级为AAA（评级机构为中诚信国际信用评级有限责任公司）。</w:t>
            </w:r>
          </w:p>
          <w:p w14:paraId="62BCB7B1">
            <w:pPr>
              <w:spacing w:line="200" w:lineRule="exact"/>
            </w:pPr>
            <w:r>
              <w:rPr>
                <w:rFonts w:ascii="方正黑体_GBK" w:hAnsi="方正黑体_GBK" w:eastAsia="方正黑体_GBK" w:cs="宋体"/>
                <w:sz w:val="18"/>
                <w:szCs w:val="18"/>
              </w:rPr>
              <w:t>10.  券商收益凭证：资产类型为证券公司发行的收益凭证，资产到期日不超过理财产品最近一次开放日，融资人为国泰海通证券股份有限公司，融资人评级为AAA（评级机构为上海新世纪资信评估投资服务有限公司）。</w:t>
            </w:r>
          </w:p>
          <w:p w14:paraId="2A404D3D">
            <w:pPr>
              <w:spacing w:line="200" w:lineRule="exact"/>
            </w:pPr>
            <w:r>
              <w:rPr>
                <w:rFonts w:ascii="方正黑体_GBK" w:hAnsi="方正黑体_GBK" w:eastAsia="方正黑体_GBK" w:cs="宋体"/>
                <w:sz w:val="18"/>
                <w:szCs w:val="18"/>
              </w:rPr>
              <w:t>11.  券商收益凭证：资产类型为证券公司发行的收益凭证，资产到期日不超过理财产品最近一次开放日，融资人为中信证券股份有限公司，融资人评级为AAA（评级机构为中诚信国际信用评级有限责任公司）。</w:t>
            </w:r>
          </w:p>
          <w:p w14:paraId="6A0204C9">
            <w:pPr>
              <w:spacing w:line="200" w:lineRule="exact"/>
            </w:pPr>
            <w:r>
              <w:rPr>
                <w:rFonts w:ascii="方正黑体_GBK" w:hAnsi="方正黑体_GBK" w:eastAsia="方正黑体_GBK" w:cs="宋体"/>
                <w:sz w:val="18"/>
                <w:szCs w:val="18"/>
              </w:rPr>
              <w:t>12.  券商收益凭证：资产类型为证券公司发行的收益凭证，资产到期日不超过理财产品最近一次开放日，融资人为华泰证券股份有限公司，融资人评级为AAA（评级机构为上海新世纪资信评估投资服务有限公司）。</w:t>
            </w:r>
          </w:p>
          <w:p w14:paraId="5149197C">
            <w:pPr>
              <w:spacing w:line="200" w:lineRule="exact"/>
            </w:pPr>
            <w:r>
              <w:rPr>
                <w:rFonts w:ascii="方正黑体_GBK" w:hAnsi="方正黑体_GBK" w:eastAsia="方正黑体_GBK" w:cs="宋体"/>
                <w:sz w:val="18"/>
                <w:szCs w:val="18"/>
              </w:rPr>
              <w:t>13.  券商收益凭证：资产类型为证券公司发行的收益凭证，资产到期日不超过理财产品最近一次开放日，融资人为中信建投证券股份有限公司，融资人评级为AAA（评级机构为中诚信国际信用评级有限责任公司）。</w:t>
            </w:r>
          </w:p>
          <w:p w14:paraId="2DE05D5D">
            <w:pPr>
              <w:spacing w:line="200" w:lineRule="exact"/>
            </w:pPr>
            <w:r>
              <w:rPr>
                <w:rFonts w:ascii="方正黑体_GBK" w:hAnsi="方正黑体_GBK" w:eastAsia="方正黑体_GBK" w:cs="宋体"/>
                <w:sz w:val="18"/>
                <w:szCs w:val="18"/>
              </w:rPr>
              <w:t>14.  券商收益凭证：资产类型为证券公司发行的收益凭证，资产到期日不超过理财产品最近一次开放日，融资人为中国银河证券股份有限公司，融资人评级为AAA（评级机构为联合资信评估股份有限公司）。</w:t>
            </w:r>
          </w:p>
          <w:p w14:paraId="1D867D7A">
            <w:pPr>
              <w:spacing w:line="200" w:lineRule="exact"/>
            </w:pPr>
            <w:r>
              <w:rPr>
                <w:rFonts w:ascii="方正黑体_GBK" w:hAnsi="方正黑体_GBK" w:eastAsia="方正黑体_GBK" w:cs="宋体"/>
                <w:sz w:val="18"/>
                <w:szCs w:val="18"/>
              </w:rPr>
              <w:t>15.  券商收益凭证：资产类型为证券公司发行的收益凭证，资产到期日不超过理财产品最近一次开放日，融资人为申万宏源证券有限公司，融资人评级为AAA（评级机构为联合资信评估股份有限公司）。</w:t>
            </w:r>
          </w:p>
          <w:p w14:paraId="47860DD9">
            <w:pPr>
              <w:spacing w:line="200" w:lineRule="exact"/>
            </w:pPr>
            <w:r>
              <w:rPr>
                <w:rFonts w:ascii="方正黑体_GBK" w:hAnsi="方正黑体_GBK" w:eastAsia="方正黑体_GBK" w:cs="宋体"/>
                <w:sz w:val="18"/>
                <w:szCs w:val="18"/>
              </w:rPr>
              <w:t>16.  券商收益凭证：资产类型为证券公司发行的收益凭证，资产到期日不超过理财产品最近一次开放日，融资人为中国国际金融股份有限公司，融资人评级为AAA（评级机构为中诚信国际信用评级有限责任公司）。</w:t>
            </w:r>
          </w:p>
          <w:p w14:paraId="701916D7">
            <w:pPr>
              <w:spacing w:line="200" w:lineRule="exact"/>
            </w:pPr>
            <w:r>
              <w:rPr>
                <w:rFonts w:ascii="方正黑体_GBK" w:hAnsi="方正黑体_GBK" w:eastAsia="方正黑体_GBK" w:cs="宋体"/>
                <w:sz w:val="18"/>
                <w:szCs w:val="18"/>
              </w:rPr>
              <w:t>17.  券商收益凭证：资产类型为证券公司发行的收益凭证，资产到期日不超过理财产品最近一次开放日，融资人为招商证券股份有限公司，融资人评级为AAA（评级机构为联合资信评估股份有限公司）。</w:t>
            </w:r>
          </w:p>
          <w:p w14:paraId="03BA55D6">
            <w:pPr>
              <w:spacing w:line="200" w:lineRule="exact"/>
            </w:pPr>
            <w:r>
              <w:rPr>
                <w:rFonts w:ascii="方正黑体_GBK" w:hAnsi="方正黑体_GBK" w:eastAsia="方正黑体_GBK" w:cs="宋体"/>
                <w:sz w:val="18"/>
                <w:szCs w:val="18"/>
              </w:rPr>
              <w:t>18.  券商收益凭证：资产类型为证券公司发行的收益凭证，资产到期日不超过理财产品最近一次开放日，融资人为平安证券股份有限公司，融资人评级为AAA（评级机构为中诚信国际信用评级有限责任公司）。</w:t>
            </w:r>
          </w:p>
          <w:p w14:paraId="3ECC1690">
            <w:pPr>
              <w:spacing w:line="200" w:lineRule="exact"/>
            </w:pPr>
            <w:r>
              <w:rPr>
                <w:rFonts w:ascii="方正黑体_GBK" w:hAnsi="方正黑体_GBK" w:eastAsia="方正黑体_GBK" w:cs="宋体"/>
                <w:sz w:val="18"/>
                <w:szCs w:val="18"/>
              </w:rPr>
              <w:t>19.  券商收益凭证：资产类型为证券公司发行的收益凭证，资产到期日不超过理财产品最近一次开放日，融资人为广发证券股份有限公司，融资人评级为AAA（评级机构为中诚信国际信用评级有限责任公司）。</w:t>
            </w:r>
          </w:p>
          <w:p w14:paraId="4939AC7A">
            <w:pPr>
              <w:spacing w:line="200" w:lineRule="exact"/>
            </w:pPr>
            <w:r>
              <w:rPr>
                <w:rFonts w:ascii="方正黑体_GBK" w:hAnsi="方正黑体_GBK" w:eastAsia="方正黑体_GBK" w:cs="宋体"/>
                <w:sz w:val="18"/>
                <w:szCs w:val="18"/>
              </w:rPr>
              <w:t>20.  券商收益凭证：资产类型为证券公司发行的收益凭证，资产到期日不超过理财产品最近一次开放日，融资人为国信证券股份有限公司，融资人评级为AAA（评级机构为中诚信国际信用评级有限责任公司）。</w:t>
            </w:r>
          </w:p>
          <w:p w14:paraId="05808AEE">
            <w:pPr>
              <w:spacing w:line="200" w:lineRule="exact"/>
            </w:pPr>
            <w:r>
              <w:rPr>
                <w:rFonts w:ascii="方正黑体_GBK" w:hAnsi="方正黑体_GBK" w:eastAsia="方正黑体_GBK" w:cs="宋体"/>
                <w:sz w:val="18"/>
                <w:szCs w:val="18"/>
              </w:rPr>
              <w:t>21.  券商收益凭证：资产类型为证券公司发行的收益凭证，资产到期日不超过理财产品最近一次开放日，融资人为兴业证券股份有限公司，融资人评级为AAA（评级机构为联合资信评估股份有限公司）。</w:t>
            </w:r>
          </w:p>
          <w:p w14:paraId="342E095E">
            <w:pPr>
              <w:spacing w:line="200" w:lineRule="exact"/>
            </w:pPr>
            <w:r>
              <w:rPr>
                <w:rFonts w:ascii="方正黑体_GBK" w:hAnsi="方正黑体_GBK" w:eastAsia="方正黑体_GBK" w:cs="宋体"/>
                <w:sz w:val="18"/>
                <w:szCs w:val="18"/>
              </w:rPr>
              <w:t>22.  券商收益凭证：资产类型为证券公司发行的收益凭证，资产到期日不超过理财产品最近一次开放日，融资人为光大证券股份有限公司，融资人评级为AAA（评级机构为联合资信评估股份有限公司）。</w:t>
            </w:r>
          </w:p>
          <w:p w14:paraId="3C3F994B">
            <w:pPr>
              <w:spacing w:line="200" w:lineRule="exact"/>
            </w:pPr>
            <w:r>
              <w:rPr>
                <w:rFonts w:ascii="方正黑体_GBK" w:hAnsi="方正黑体_GBK" w:eastAsia="方正黑体_GBK" w:cs="宋体"/>
                <w:sz w:val="18"/>
                <w:szCs w:val="18"/>
              </w:rPr>
              <w:t>23.  券商收益凭证：资产类型为证券公司发行的收益凭证，资产到期日不超过理财产品最近一次开放日，融资人为华鑫证券有限责任公司，融资人评级为AA+（评级机构为上海新世纪资信评估投资服务有限公司）。</w:t>
            </w:r>
          </w:p>
          <w:p w14:paraId="4E14C68A">
            <w:pPr>
              <w:spacing w:line="200" w:lineRule="exact"/>
            </w:pPr>
            <w:r>
              <w:rPr>
                <w:rFonts w:ascii="方正黑体_GBK" w:hAnsi="方正黑体_GBK" w:eastAsia="方正黑体_GBK" w:cs="宋体"/>
                <w:sz w:val="18"/>
                <w:szCs w:val="18"/>
              </w:rPr>
              <w:t>24.  券商收益凭证：资产类型为证券公司发行的收益凭证，资产到期日不超过理财产品最近一次开放日，融资人为财通证券股份有限公司，融资人评级为AAA（评级机构为中诚信国际信用评级有限责任公司）。</w:t>
            </w:r>
          </w:p>
          <w:p w14:paraId="183774F6">
            <w:pPr>
              <w:spacing w:line="200" w:lineRule="exact"/>
            </w:pPr>
            <w:r>
              <w:rPr>
                <w:rFonts w:ascii="方正黑体_GBK" w:hAnsi="方正黑体_GBK" w:eastAsia="方正黑体_GBK" w:cs="宋体"/>
                <w:sz w:val="18"/>
                <w:szCs w:val="18"/>
              </w:rPr>
              <w:t>25.  券商收益凭证：资产类型为证券公司发行的收益凭证，资产到期日不超过理财产品最近一次开放日，融资人为长江证券股份有限公司，融资人评级为AAA（评级机构为联合资信评估股份有限公司）。</w:t>
            </w:r>
          </w:p>
          <w:p w14:paraId="23946CDD">
            <w:pPr>
              <w:spacing w:line="200" w:lineRule="exact"/>
            </w:pPr>
            <w:r>
              <w:rPr>
                <w:rFonts w:ascii="方正黑体_GBK" w:hAnsi="方正黑体_GBK" w:eastAsia="方正黑体_GBK" w:cs="宋体"/>
                <w:sz w:val="18"/>
                <w:szCs w:val="18"/>
              </w:rPr>
              <w:t>26.  券商收益凭证：资产类型为证券公司发行的收益凭证，资产到期日不超过理财产品最近一次开放日，融资人为国金证券股份有限公司，融资人评级为AAA（评级机构为上海新世纪资信评估投资服务有限公司）。</w:t>
            </w:r>
          </w:p>
          <w:p w14:paraId="3A5FDD99">
            <w:pPr>
              <w:spacing w:line="200" w:lineRule="exact"/>
            </w:pPr>
            <w:r>
              <w:rPr>
                <w:rFonts w:ascii="方正黑体_GBK" w:hAnsi="方正黑体_GBK" w:eastAsia="方正黑体_GBK" w:cs="宋体"/>
                <w:sz w:val="18"/>
                <w:szCs w:val="18"/>
              </w:rPr>
              <w:t>27.  券商收益凭证：资产类型为证券公司发行的收益凭证，资产到期日不超过理财产品最近一次开放日，融资人为东方证券股份有限公司，融资人评级为AAA（评级机构为中诚信国际信用评级有限责任公司）。</w:t>
            </w:r>
          </w:p>
          <w:p w14:paraId="4E665283">
            <w:pPr>
              <w:spacing w:line="200" w:lineRule="exact"/>
            </w:pPr>
            <w:r>
              <w:rPr>
                <w:rFonts w:ascii="方正黑体_GBK" w:hAnsi="方正黑体_GBK" w:eastAsia="方正黑体_GBK" w:cs="宋体"/>
                <w:sz w:val="18"/>
                <w:szCs w:val="18"/>
              </w:rPr>
              <w:t>28.  券商收益凭证：资产类型为证券公司发行的收益凭证，资产到期日不超过理财产品最近一次开放日，融资人为国投证券股份有限公司，融资人评级为AAA（评级机构为联合资信评估股份有限公司）。</w:t>
            </w:r>
          </w:p>
          <w:p w14:paraId="1C7BA75F">
            <w:pPr>
              <w:spacing w:line="200" w:lineRule="exact"/>
            </w:pPr>
            <w:r>
              <w:rPr>
                <w:rFonts w:ascii="方正黑体_GBK" w:hAnsi="方正黑体_GBK" w:eastAsia="方正黑体_GBK" w:cs="宋体"/>
                <w:b/>
                <w:sz w:val="18"/>
                <w:szCs w:val="18"/>
              </w:rPr>
              <w:t>以上资产剩余期限均不超过产品期限。</w:t>
            </w:r>
            <w:r>
              <w:rPr>
                <w:rFonts w:ascii="方正黑体_GBK" w:hAnsi="方正黑体_GBK" w:eastAsia="方正黑体_GBK"/>
              </w:rPr>
              <w:br w:type="textWrapping"/>
            </w:r>
            <w:r>
              <w:rPr>
                <w:rFonts w:ascii="方正黑体_GBK" w:hAns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14:paraId="27FF2D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7496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237AA5C0">
            <w:pPr>
              <w:spacing w:line="200" w:lineRule="exact"/>
            </w:pPr>
            <w:r>
              <w:rPr>
                <w:rFonts w:ascii="方正黑体_GBK" w:hAnsi="方正黑体_GBK" w:eastAsia="方正黑体_GBK" w:cs="宋体"/>
                <w:sz w:val="18"/>
                <w:szCs w:val="18"/>
              </w:rPr>
              <w:t>A份额：业绩比较基准为年化2.45%-2.7% 。</w:t>
            </w:r>
          </w:p>
          <w:p w14:paraId="35F4A7B0">
            <w:pPr>
              <w:spacing w:line="200" w:lineRule="exact"/>
            </w:pPr>
            <w:r>
              <w:rPr>
                <w:rFonts w:ascii="方正黑体_GBK" w:hAnsi="方正黑体_GBK" w:eastAsia="方正黑体_GBK" w:cs="宋体"/>
                <w:sz w:val="18"/>
                <w:szCs w:val="18"/>
              </w:rPr>
              <w:t>F份额：业绩比较基准为年化2.55%-2.8% 。</w:t>
            </w:r>
          </w:p>
          <w:p w14:paraId="23CE25DE">
            <w:pPr>
              <w:spacing w:line="200" w:lineRule="exact"/>
            </w:pPr>
            <w:r>
              <w:rPr>
                <w:rFonts w:ascii="方正黑体_GBK" w:hAnsi="方正黑体_GBK" w:eastAsia="方正黑体_GBK" w:cs="宋体"/>
                <w:sz w:val="18"/>
                <w:szCs w:val="18"/>
              </w:rPr>
              <w:t>A2份额：业绩比较基准为年化2.45%-2.7% 。</w:t>
            </w:r>
          </w:p>
          <w:p w14:paraId="29199F75">
            <w:pPr>
              <w:spacing w:line="200" w:lineRule="exact"/>
            </w:pPr>
            <w:r>
              <w:rPr>
                <w:rFonts w:ascii="方正黑体_GBK" w:hAnsi="方正黑体_GBK" w:eastAsia="方正黑体_GBK" w:cs="宋体"/>
                <w:sz w:val="18"/>
                <w:szCs w:val="18"/>
              </w:rPr>
              <w:t>A3份额：业绩比较基准为年化2.45%-2.7% 。</w:t>
            </w:r>
          </w:p>
          <w:p w14:paraId="782BDE60">
            <w:pPr>
              <w:spacing w:line="200" w:lineRule="exact"/>
            </w:pPr>
            <w:r>
              <w:rPr>
                <w:rFonts w:ascii="方正黑体_GBK" w:hAnsi="方正黑体_GBK" w:eastAsia="方正黑体_GBK" w:cs="宋体"/>
                <w:sz w:val="18"/>
                <w:szCs w:val="18"/>
              </w:rPr>
              <w:t>A4份额：业绩比较基准为年化2.45%-2.7% 。</w:t>
            </w:r>
          </w:p>
          <w:p w14:paraId="671272D9">
            <w:pPr>
              <w:spacing w:line="200" w:lineRule="exact"/>
            </w:pPr>
            <w:r>
              <w:rPr>
                <w:rFonts w:ascii="方正黑体_GBK" w:hAnsi="方正黑体_GBK" w:eastAsia="方正黑体_GBK" w:cs="宋体"/>
                <w:sz w:val="18"/>
                <w:szCs w:val="18"/>
              </w:rPr>
              <w:t>F2份额：业绩比较基准为年化2.55%-2.8% 。</w:t>
            </w:r>
          </w:p>
          <w:p w14:paraId="2A96AB18">
            <w:pPr>
              <w:spacing w:line="200" w:lineRule="exact"/>
            </w:pPr>
            <w:r>
              <w:rPr>
                <w:rFonts w:ascii="方正黑体_GBK" w:hAnsi="方正黑体_GBK" w:eastAsia="方正黑体_GBK" w:cs="宋体"/>
                <w:sz w:val="18"/>
                <w:szCs w:val="18"/>
              </w:rPr>
              <w:t>F3份额：业绩比较基准为年化2.55%-2.8% 。</w:t>
            </w:r>
          </w:p>
          <w:p w14:paraId="2E61657B">
            <w:pPr>
              <w:spacing w:line="200" w:lineRule="exact"/>
            </w:pPr>
            <w:r>
              <w:rPr>
                <w:rFonts w:ascii="方正黑体_GBK" w:hAnsi="方正黑体_GBK" w:eastAsia="方正黑体_GBK" w:cs="宋体"/>
                <w:sz w:val="18"/>
                <w:szCs w:val="18"/>
              </w:rPr>
              <w:t>F4份额：业绩比较基准为年化2.55%-2.8% 。</w:t>
            </w:r>
          </w:p>
          <w:p w14:paraId="2B7472BE">
            <w:pPr>
              <w:spacing w:line="200" w:lineRule="exact"/>
            </w:pPr>
            <w:r>
              <w:rPr>
                <w:rFonts w:ascii="方正黑体_GBK" w:hAnsi="方正黑体_GBK" w:eastAsia="方正黑体_GBK" w:cs="宋体"/>
                <w:sz w:val="18"/>
                <w:szCs w:val="18"/>
              </w:rPr>
              <w:t>I3份额：业绩比较基准为年化2.65%-2.9% 。</w:t>
            </w:r>
          </w:p>
          <w:p w14:paraId="51432C85">
            <w:pPr>
              <w:spacing w:line="200" w:lineRule="exact"/>
            </w:pPr>
            <w:r>
              <w:rPr>
                <w:rFonts w:ascii="方正黑体_GBK" w:hAnsi="方正黑体_GBK" w:eastAsia="方正黑体_GBK" w:cs="宋体"/>
                <w:sz w:val="18"/>
                <w:szCs w:val="18"/>
              </w:rPr>
              <w:t>M3份额：业绩比较基准为年化2.45%-2.7% 。</w:t>
            </w:r>
          </w:p>
          <w:p w14:paraId="5E0C51BE">
            <w:pPr>
              <w:spacing w:line="200" w:lineRule="exact"/>
            </w:pPr>
            <w:r>
              <w:rPr>
                <w:rFonts w:ascii="方正黑体_GBK" w:hAnsi="方正黑体_GBK" w:eastAsia="方正黑体_GBK" w:cs="宋体"/>
                <w:sz w:val="18"/>
                <w:szCs w:val="18"/>
              </w:rPr>
              <w:t>N3份额：业绩比较基准为年化2.7%-2.95% 。</w:t>
            </w:r>
          </w:p>
          <w:p w14:paraId="7785CB9B">
            <w:pPr>
              <w:spacing w:line="200" w:lineRule="exact"/>
            </w:pPr>
            <w:r>
              <w:rPr>
                <w:rFonts w:ascii="方正黑体_GBK" w:hAnsi="方正黑体_GBK" w:eastAsia="方正黑体_GBK" w:cs="宋体"/>
                <w:sz w:val="18"/>
                <w:szCs w:val="18"/>
              </w:rPr>
              <w:t>Q3份额：业绩比较基准为年化2.45%-2.7% 。</w:t>
            </w:r>
          </w:p>
          <w:p w14:paraId="52775E3E">
            <w:pPr>
              <w:spacing w:line="200" w:lineRule="exact"/>
            </w:pPr>
            <w:r>
              <w:rPr>
                <w:rFonts w:ascii="方正黑体_GBK" w:hAnsi="方正黑体_GBK" w:eastAsia="方正黑体_GBK" w:cs="宋体"/>
                <w:sz w:val="18"/>
                <w:szCs w:val="18"/>
              </w:rPr>
              <w:t>R3份额：业绩比较基准为年化2.65%-2.9% 。</w:t>
            </w:r>
          </w:p>
          <w:p w14:paraId="1B36DDAB">
            <w:pPr>
              <w:spacing w:line="200" w:lineRule="exact"/>
            </w:pPr>
            <w:r>
              <w:rPr>
                <w:rFonts w:ascii="方正黑体_GBK" w:hAnsi="方正黑体_GBK" w:eastAsia="方正黑体_GBK" w:cs="宋体"/>
                <w:sz w:val="18"/>
                <w:szCs w:val="18"/>
              </w:rPr>
              <w:t>J1份额：业绩比较基准为年化2.6%-2.85% 。</w:t>
            </w:r>
          </w:p>
          <w:p w14:paraId="5D34C470">
            <w:pPr>
              <w:spacing w:line="200" w:lineRule="exact"/>
            </w:pPr>
            <w:r>
              <w:rPr>
                <w:rFonts w:ascii="方正黑体_GBK" w:hAnsi="方正黑体_GBK" w:eastAsia="方正黑体_GBK" w:cs="宋体"/>
                <w:sz w:val="18"/>
                <w:szCs w:val="18"/>
              </w:rPr>
              <w:t>L1份额：业绩比较基准为年化2.7%-2.95% 。</w:t>
            </w:r>
          </w:p>
          <w:p w14:paraId="3B8A1271">
            <w:pPr>
              <w:spacing w:line="200" w:lineRule="exact"/>
            </w:pPr>
            <w:r>
              <w:rPr>
                <w:rFonts w:ascii="方正黑体_GBK" w:hAnsi="方正黑体_GBK" w:eastAsia="方正黑体_GBK" w:cs="宋体"/>
                <w:sz w:val="18"/>
                <w:szCs w:val="18"/>
              </w:rPr>
              <w:t>S3份额：业绩比较基准为年化2.6%-2.85% 。</w:t>
            </w:r>
          </w:p>
          <w:p w14:paraId="511E81E2">
            <w:pPr>
              <w:spacing w:line="200" w:lineRule="exact"/>
            </w:pPr>
            <w:r>
              <w:rPr>
                <w:rFonts w:ascii="方正黑体_GBK" w:hAnsi="方正黑体_GBK" w:eastAsia="方正黑体_GBK" w:cs="宋体"/>
                <w:sz w:val="18"/>
                <w:szCs w:val="18"/>
              </w:rPr>
              <w:t>T3份额：业绩比较基准为年化2.6%-2.85% 。</w:t>
            </w:r>
          </w:p>
          <w:p w14:paraId="0E7AE05E">
            <w:pPr>
              <w:spacing w:line="200" w:lineRule="exact"/>
            </w:pPr>
            <w:r>
              <w:rPr>
                <w:rFonts w:ascii="方正黑体_GBK" w:hAnsi="方正黑体_GBK" w:eastAsia="方正黑体_GBK" w:cs="宋体"/>
                <w:sz w:val="18"/>
                <w:szCs w:val="18"/>
              </w:rPr>
              <w:t>B5份额：业绩比较基准为年化2.45%-2.7% 。</w:t>
            </w:r>
          </w:p>
          <w:p w14:paraId="555B8312">
            <w:pPr>
              <w:spacing w:line="200" w:lineRule="exact"/>
            </w:pPr>
            <w:r>
              <w:rPr>
                <w:rFonts w:ascii="方正黑体_GBK" w:hAnsi="方正黑体_GBK" w:eastAsia="方正黑体_GBK" w:cs="宋体"/>
                <w:sz w:val="18"/>
                <w:szCs w:val="18"/>
              </w:rPr>
              <w:t>C5份额：业绩比较基准为年化2.5%-2.75% 。</w:t>
            </w:r>
          </w:p>
          <w:p w14:paraId="28238EDD">
            <w:pPr>
              <w:spacing w:line="200" w:lineRule="exact"/>
            </w:pPr>
            <w:r>
              <w:rPr>
                <w:rFonts w:ascii="方正黑体_GBK" w:hAnsi="方正黑体_GBK" w:eastAsia="方正黑体_GBK" w:cs="宋体"/>
                <w:sz w:val="18"/>
                <w:szCs w:val="18"/>
              </w:rPr>
              <w:t>D5份额：业绩比较基准为年化2.55%-2.8% 。</w:t>
            </w:r>
          </w:p>
          <w:p w14:paraId="12318F27">
            <w:pPr>
              <w:spacing w:line="200" w:lineRule="exact"/>
            </w:pPr>
            <w:r>
              <w:rPr>
                <w:rFonts w:ascii="方正黑体_GBK" w:hAnsi="方正黑体_GBK" w:eastAsia="方正黑体_GBK" w:cs="宋体"/>
                <w:sz w:val="18"/>
                <w:szCs w:val="18"/>
              </w:rPr>
              <w:t>E5份额：业绩比较基准为年化2.65%-2.9% 。</w:t>
            </w:r>
          </w:p>
          <w:p w14:paraId="726413F3">
            <w:pPr>
              <w:spacing w:line="200" w:lineRule="exact"/>
            </w:pPr>
            <w:r>
              <w:rPr>
                <w:rFonts w:ascii="方正黑体_GBK" w:hAnsi="方正黑体_GBK" w:eastAsia="方正黑体_GBK" w:cs="宋体"/>
                <w:sz w:val="18"/>
                <w:szCs w:val="18"/>
              </w:rPr>
              <w:t>V份额：业绩比较基准为年化2.7%-2.95% 。</w:t>
            </w:r>
          </w:p>
          <w:p w14:paraId="267B7B85">
            <w:pPr>
              <w:spacing w:line="200" w:lineRule="exact"/>
            </w:pPr>
            <w:r>
              <w:rPr>
                <w:rFonts w:ascii="方正黑体_GBK" w:hAnsi="方正黑体_GBK" w:eastAsia="方正黑体_GBK" w:cs="宋体"/>
                <w:sz w:val="18"/>
                <w:szCs w:val="18"/>
              </w:rPr>
              <w:t>W份额：业绩比较基准为年化2.55%-2.8% 。</w:t>
            </w:r>
          </w:p>
          <w:p w14:paraId="69501652">
            <w:pPr>
              <w:spacing w:line="200" w:lineRule="exact"/>
            </w:pPr>
            <w:r>
              <w:rPr>
                <w:rFonts w:ascii="方正黑体_GBK" w:hAnsi="方正黑体_GBK" w:eastAsia="方正黑体_GBK" w:cs="宋体"/>
                <w:sz w:val="18"/>
                <w:szCs w:val="18"/>
              </w:rPr>
              <w:t>G5份额：业绩比较基准为年化2.6%-2.85% 。</w:t>
            </w:r>
          </w:p>
          <w:p w14:paraId="09680198">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4F9CB1DC">
            <w:pPr>
              <w:spacing w:line="200" w:lineRule="exact"/>
              <w:jc w:val="left"/>
            </w:pPr>
            <w:r>
              <w:rPr>
                <w:rFonts w:ascii="方正黑体_GBK" w:hAnsi="方正黑体_GBK" w:eastAsia="方正黑体_GBK" w:cs="宋体"/>
                <w:sz w:val="18"/>
                <w:szCs w:val="18"/>
              </w:rPr>
              <w:t>注：管理人可根据市场情况对业绩比较基准进行适当调整，如有调整，将至少于调整前3个工作日公布调整方案。</w:t>
            </w:r>
          </w:p>
          <w:p w14:paraId="0F98DCF5">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6A6A7A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9E0A4B">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1AB3C08A">
            <w:pPr>
              <w:spacing w:line="200" w:lineRule="exact"/>
            </w:pPr>
            <w:r>
              <w:rPr>
                <w:rFonts w:ascii="方正黑体_GBK" w:hAnsi="方正黑体_GBK" w:eastAsia="方正黑体_GBK" w:cs="宋体"/>
                <w:b/>
                <w:sz w:val="18"/>
                <w:szCs w:val="18"/>
              </w:rPr>
              <w:t>认/申购费：本理财产品暂不收取认/申购费。</w:t>
            </w:r>
          </w:p>
          <w:p w14:paraId="105923AA">
            <w:pPr>
              <w:spacing w:line="200" w:lineRule="exact"/>
            </w:pPr>
            <w:r>
              <w:rPr>
                <w:rFonts w:ascii="方正黑体_GBK" w:hAnsi="方正黑体_GBK" w:eastAsia="方正黑体_GBK" w:cs="宋体"/>
                <w:b/>
                <w:sz w:val="18"/>
                <w:szCs w:val="18"/>
              </w:rPr>
              <w:t>赎回费：本理财产品暂不收取赎回费。</w:t>
            </w:r>
          </w:p>
          <w:p w14:paraId="29199E42">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0FE2A647">
            <w:pPr>
              <w:spacing w:line="200" w:lineRule="exact"/>
            </w:pPr>
            <w:r>
              <w:rPr>
                <w:rFonts w:ascii="方正黑体_GBK" w:hAnsi="方正黑体_GBK" w:eastAsia="方正黑体_GBK" w:cs="宋体"/>
                <w:b/>
                <w:sz w:val="18"/>
                <w:szCs w:val="18"/>
              </w:rPr>
              <w:t>A份额：销售费年化0.2%</w:t>
            </w:r>
          </w:p>
          <w:p w14:paraId="6DDB137D">
            <w:pPr>
              <w:spacing w:line="200" w:lineRule="exact"/>
            </w:pPr>
            <w:r>
              <w:rPr>
                <w:rFonts w:ascii="方正黑体_GBK" w:hAnsi="方正黑体_GBK" w:eastAsia="方正黑体_GBK" w:cs="宋体"/>
                <w:b/>
                <w:sz w:val="18"/>
                <w:szCs w:val="18"/>
              </w:rPr>
              <w:t>F份额：销售费年化0.15%</w:t>
            </w:r>
          </w:p>
          <w:p w14:paraId="1702AF75">
            <w:pPr>
              <w:spacing w:line="200" w:lineRule="exact"/>
            </w:pPr>
            <w:r>
              <w:rPr>
                <w:rFonts w:ascii="方正黑体_GBK" w:hAnsi="方正黑体_GBK" w:eastAsia="方正黑体_GBK" w:cs="宋体"/>
                <w:b/>
                <w:sz w:val="18"/>
                <w:szCs w:val="18"/>
              </w:rPr>
              <w:t>A2份额：销售费年化0.2%</w:t>
            </w:r>
          </w:p>
          <w:p w14:paraId="1B355B35">
            <w:pPr>
              <w:spacing w:line="200" w:lineRule="exact"/>
            </w:pPr>
            <w:r>
              <w:rPr>
                <w:rFonts w:ascii="方正黑体_GBK" w:hAnsi="方正黑体_GBK" w:eastAsia="方正黑体_GBK" w:cs="宋体"/>
                <w:b/>
                <w:sz w:val="18"/>
                <w:szCs w:val="18"/>
              </w:rPr>
              <w:t>A3份额：销售费年化0.2%</w:t>
            </w:r>
          </w:p>
          <w:p w14:paraId="49D5BA42">
            <w:pPr>
              <w:spacing w:line="200" w:lineRule="exact"/>
            </w:pPr>
            <w:r>
              <w:rPr>
                <w:rFonts w:ascii="方正黑体_GBK" w:hAnsi="方正黑体_GBK" w:eastAsia="方正黑体_GBK" w:cs="宋体"/>
                <w:b/>
                <w:sz w:val="18"/>
                <w:szCs w:val="18"/>
              </w:rPr>
              <w:t>A4份额：销售费年化0.2%</w:t>
            </w:r>
          </w:p>
          <w:p w14:paraId="3B880E34">
            <w:pPr>
              <w:spacing w:line="200" w:lineRule="exact"/>
            </w:pPr>
            <w:r>
              <w:rPr>
                <w:rFonts w:ascii="方正黑体_GBK" w:hAnsi="方正黑体_GBK" w:eastAsia="方正黑体_GBK" w:cs="宋体"/>
                <w:b/>
                <w:sz w:val="18"/>
                <w:szCs w:val="18"/>
              </w:rPr>
              <w:t>F2份额：销售费年化0.15%</w:t>
            </w:r>
          </w:p>
          <w:p w14:paraId="5A56328D">
            <w:pPr>
              <w:spacing w:line="200" w:lineRule="exact"/>
            </w:pPr>
            <w:r>
              <w:rPr>
                <w:rFonts w:ascii="方正黑体_GBK" w:hAnsi="方正黑体_GBK" w:eastAsia="方正黑体_GBK" w:cs="宋体"/>
                <w:b/>
                <w:sz w:val="18"/>
                <w:szCs w:val="18"/>
              </w:rPr>
              <w:t>F3份额：销售费年化0.15%</w:t>
            </w:r>
          </w:p>
          <w:p w14:paraId="05728234">
            <w:pPr>
              <w:spacing w:line="200" w:lineRule="exact"/>
            </w:pPr>
            <w:r>
              <w:rPr>
                <w:rFonts w:ascii="方正黑体_GBK" w:hAnsi="方正黑体_GBK" w:eastAsia="方正黑体_GBK" w:cs="宋体"/>
                <w:b/>
                <w:sz w:val="18"/>
                <w:szCs w:val="18"/>
              </w:rPr>
              <w:t>F4份额：销售费年化0.15%</w:t>
            </w:r>
          </w:p>
          <w:p w14:paraId="4CD2CC95">
            <w:pPr>
              <w:spacing w:line="200" w:lineRule="exact"/>
            </w:pPr>
            <w:r>
              <w:rPr>
                <w:rFonts w:ascii="方正黑体_GBK" w:hAnsi="方正黑体_GBK" w:eastAsia="方正黑体_GBK" w:cs="宋体"/>
                <w:b/>
                <w:sz w:val="18"/>
                <w:szCs w:val="18"/>
              </w:rPr>
              <w:t>I3份额：销售费年化0.1%</w:t>
            </w:r>
          </w:p>
          <w:p w14:paraId="2F2322DE">
            <w:pPr>
              <w:spacing w:line="200" w:lineRule="exact"/>
            </w:pPr>
            <w:r>
              <w:rPr>
                <w:rFonts w:ascii="方正黑体_GBK" w:hAnsi="方正黑体_GBK" w:eastAsia="方正黑体_GBK" w:cs="宋体"/>
                <w:b/>
                <w:sz w:val="18"/>
                <w:szCs w:val="18"/>
              </w:rPr>
              <w:t>M3份额：销售费年化0.2%</w:t>
            </w:r>
          </w:p>
          <w:p w14:paraId="5860D302">
            <w:pPr>
              <w:spacing w:line="200" w:lineRule="exact"/>
            </w:pPr>
            <w:r>
              <w:rPr>
                <w:rFonts w:ascii="方正黑体_GBK" w:hAnsi="方正黑体_GBK" w:eastAsia="方正黑体_GBK" w:cs="宋体"/>
                <w:b/>
                <w:sz w:val="18"/>
                <w:szCs w:val="18"/>
              </w:rPr>
              <w:t>N3份额：销售费年化0.05%</w:t>
            </w:r>
          </w:p>
          <w:p w14:paraId="483B57F8">
            <w:pPr>
              <w:spacing w:line="200" w:lineRule="exact"/>
            </w:pPr>
            <w:r>
              <w:rPr>
                <w:rFonts w:ascii="方正黑体_GBK" w:hAnsi="方正黑体_GBK" w:eastAsia="方正黑体_GBK" w:cs="宋体"/>
                <w:b/>
                <w:sz w:val="18"/>
                <w:szCs w:val="18"/>
              </w:rPr>
              <w:t>Q3份额：销售费年化0.2%</w:t>
            </w:r>
          </w:p>
          <w:p w14:paraId="4FE6E26D">
            <w:pPr>
              <w:spacing w:line="200" w:lineRule="exact"/>
            </w:pPr>
            <w:r>
              <w:rPr>
                <w:rFonts w:ascii="方正黑体_GBK" w:hAnsi="方正黑体_GBK" w:eastAsia="方正黑体_GBK" w:cs="宋体"/>
                <w:b/>
                <w:sz w:val="18"/>
                <w:szCs w:val="18"/>
              </w:rPr>
              <w:t>R3份额：销售费年化0.05%</w:t>
            </w:r>
          </w:p>
          <w:p w14:paraId="6C3C9548">
            <w:pPr>
              <w:spacing w:line="200" w:lineRule="exact"/>
            </w:pPr>
            <w:r>
              <w:rPr>
                <w:rFonts w:ascii="方正黑体_GBK" w:hAnsi="方正黑体_GBK" w:eastAsia="方正黑体_GBK" w:cs="宋体"/>
                <w:b/>
                <w:sz w:val="18"/>
                <w:szCs w:val="18"/>
              </w:rPr>
              <w:t>J1份额：销售费年化0.15%</w:t>
            </w:r>
          </w:p>
          <w:p w14:paraId="21DFFAA8">
            <w:pPr>
              <w:spacing w:line="200" w:lineRule="exact"/>
            </w:pPr>
            <w:r>
              <w:rPr>
                <w:rFonts w:ascii="方正黑体_GBK" w:hAnsi="方正黑体_GBK" w:eastAsia="方正黑体_GBK" w:cs="宋体"/>
                <w:b/>
                <w:sz w:val="18"/>
                <w:szCs w:val="18"/>
              </w:rPr>
              <w:t>L1份额：销售费年化0.05%</w:t>
            </w:r>
          </w:p>
          <w:p w14:paraId="3823384E">
            <w:pPr>
              <w:spacing w:line="200" w:lineRule="exact"/>
            </w:pPr>
            <w:r>
              <w:rPr>
                <w:rFonts w:ascii="方正黑体_GBK" w:hAnsi="方正黑体_GBK" w:eastAsia="方正黑体_GBK" w:cs="宋体"/>
                <w:b/>
                <w:sz w:val="18"/>
                <w:szCs w:val="18"/>
              </w:rPr>
              <w:t>S3份额：销售费年化0.1%</w:t>
            </w:r>
          </w:p>
          <w:p w14:paraId="05D045BB">
            <w:pPr>
              <w:spacing w:line="200" w:lineRule="exact"/>
            </w:pPr>
            <w:r>
              <w:rPr>
                <w:rFonts w:ascii="方正黑体_GBK" w:hAnsi="方正黑体_GBK" w:eastAsia="方正黑体_GBK" w:cs="宋体"/>
                <w:b/>
                <w:sz w:val="18"/>
                <w:szCs w:val="18"/>
              </w:rPr>
              <w:t>T3份额：销售费年化0.1%</w:t>
            </w:r>
          </w:p>
          <w:p w14:paraId="2291A078">
            <w:pPr>
              <w:spacing w:line="200" w:lineRule="exact"/>
            </w:pPr>
            <w:r>
              <w:rPr>
                <w:rFonts w:ascii="方正黑体_GBK" w:hAnsi="方正黑体_GBK" w:eastAsia="方正黑体_GBK" w:cs="宋体"/>
                <w:b/>
                <w:sz w:val="18"/>
                <w:szCs w:val="18"/>
              </w:rPr>
              <w:t>B5份额：销售费年化0.2%</w:t>
            </w:r>
          </w:p>
          <w:p w14:paraId="69957F48">
            <w:pPr>
              <w:spacing w:line="200" w:lineRule="exact"/>
            </w:pPr>
            <w:r>
              <w:rPr>
                <w:rFonts w:ascii="方正黑体_GBK" w:hAnsi="方正黑体_GBK" w:eastAsia="方正黑体_GBK" w:cs="宋体"/>
                <w:b/>
                <w:sz w:val="18"/>
                <w:szCs w:val="18"/>
              </w:rPr>
              <w:t>C5份额：销售费年化0.15%</w:t>
            </w:r>
          </w:p>
          <w:p w14:paraId="3A1707EE">
            <w:pPr>
              <w:spacing w:line="200" w:lineRule="exact"/>
            </w:pPr>
            <w:r>
              <w:rPr>
                <w:rFonts w:ascii="方正黑体_GBK" w:hAnsi="方正黑体_GBK" w:eastAsia="方正黑体_GBK" w:cs="宋体"/>
                <w:b/>
                <w:sz w:val="18"/>
                <w:szCs w:val="18"/>
              </w:rPr>
              <w:t>D5份额：销售费年化0.15%</w:t>
            </w:r>
          </w:p>
          <w:p w14:paraId="79FA0952">
            <w:pPr>
              <w:spacing w:line="200" w:lineRule="exact"/>
            </w:pPr>
            <w:r>
              <w:rPr>
                <w:rFonts w:ascii="方正黑体_GBK" w:hAnsi="方正黑体_GBK" w:eastAsia="方正黑体_GBK" w:cs="宋体"/>
                <w:b/>
                <w:sz w:val="18"/>
                <w:szCs w:val="18"/>
              </w:rPr>
              <w:t>E5份额：销售费年化0.05%</w:t>
            </w:r>
          </w:p>
          <w:p w14:paraId="3EF37A21">
            <w:pPr>
              <w:spacing w:line="200" w:lineRule="exact"/>
            </w:pPr>
            <w:r>
              <w:rPr>
                <w:rFonts w:ascii="方正黑体_GBK" w:hAnsi="方正黑体_GBK" w:eastAsia="方正黑体_GBK" w:cs="宋体"/>
                <w:b/>
                <w:sz w:val="18"/>
                <w:szCs w:val="18"/>
              </w:rPr>
              <w:t>V份额：销售费年化0.05%</w:t>
            </w:r>
          </w:p>
          <w:p w14:paraId="12DEBA67">
            <w:pPr>
              <w:spacing w:line="200" w:lineRule="exact"/>
            </w:pPr>
            <w:r>
              <w:rPr>
                <w:rFonts w:ascii="方正黑体_GBK" w:hAnsi="方正黑体_GBK" w:eastAsia="方正黑体_GBK" w:cs="宋体"/>
                <w:b/>
                <w:sz w:val="18"/>
                <w:szCs w:val="18"/>
              </w:rPr>
              <w:t>W份额：销售费年化0.15%</w:t>
            </w:r>
          </w:p>
          <w:p w14:paraId="5D6768EB">
            <w:pPr>
              <w:spacing w:line="200" w:lineRule="exact"/>
            </w:pPr>
            <w:r>
              <w:rPr>
                <w:rFonts w:ascii="方正黑体_GBK" w:hAnsi="方正黑体_GBK" w:eastAsia="方正黑体_GBK" w:cs="宋体"/>
                <w:b/>
                <w:sz w:val="18"/>
                <w:szCs w:val="18"/>
              </w:rPr>
              <w:t>G5份额：销售费年化0.1%</w:t>
            </w:r>
          </w:p>
          <w:p w14:paraId="6F4CD240">
            <w:pPr>
              <w:spacing w:line="200" w:lineRule="exact"/>
            </w:pPr>
            <w:r>
              <w:rPr>
                <w:rFonts w:ascii="方正黑体_GBK" w:hAnsi="方正黑体_GBK" w:eastAsia="方正黑体_GBK" w:cs="宋体"/>
                <w:b/>
                <w:sz w:val="18"/>
                <w:szCs w:val="18"/>
              </w:rPr>
              <w:t>每日计提的销售费=前一日理财产品资产净值×年化销售费率÷365</w:t>
            </w:r>
          </w:p>
          <w:p w14:paraId="2656B9D5">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694DBDEC">
            <w:pPr>
              <w:spacing w:line="200" w:lineRule="exact"/>
            </w:pPr>
            <w:r>
              <w:rPr>
                <w:rFonts w:ascii="方正黑体_GBK" w:hAnsi="方正黑体_GBK" w:eastAsia="方正黑体_GBK" w:cs="宋体"/>
                <w:b/>
                <w:sz w:val="18"/>
                <w:szCs w:val="18"/>
              </w:rPr>
              <w:t>A份额：固定管理费年化0.2%</w:t>
            </w:r>
          </w:p>
          <w:p w14:paraId="2EC58102">
            <w:pPr>
              <w:spacing w:line="200" w:lineRule="exact"/>
            </w:pPr>
            <w:r>
              <w:rPr>
                <w:rFonts w:ascii="方正黑体_GBK" w:hAnsi="方正黑体_GBK" w:eastAsia="方正黑体_GBK" w:cs="宋体"/>
                <w:b/>
                <w:sz w:val="18"/>
                <w:szCs w:val="18"/>
              </w:rPr>
              <w:t>F份额：固定管理费年化0.15%</w:t>
            </w:r>
          </w:p>
          <w:p w14:paraId="07824701">
            <w:pPr>
              <w:spacing w:line="200" w:lineRule="exact"/>
            </w:pPr>
            <w:r>
              <w:rPr>
                <w:rFonts w:ascii="方正黑体_GBK" w:hAnsi="方正黑体_GBK" w:eastAsia="方正黑体_GBK" w:cs="宋体"/>
                <w:b/>
                <w:sz w:val="18"/>
                <w:szCs w:val="18"/>
              </w:rPr>
              <w:t>A2份额：固定管理费年化0.2%</w:t>
            </w:r>
          </w:p>
          <w:p w14:paraId="090B190C">
            <w:pPr>
              <w:spacing w:line="200" w:lineRule="exact"/>
            </w:pPr>
            <w:r>
              <w:rPr>
                <w:rFonts w:ascii="方正黑体_GBK" w:hAnsi="方正黑体_GBK" w:eastAsia="方正黑体_GBK" w:cs="宋体"/>
                <w:b/>
                <w:sz w:val="18"/>
                <w:szCs w:val="18"/>
              </w:rPr>
              <w:t>A3份额：固定管理费年化0.2%</w:t>
            </w:r>
          </w:p>
          <w:p w14:paraId="5CA8B2AC">
            <w:pPr>
              <w:spacing w:line="200" w:lineRule="exact"/>
            </w:pPr>
            <w:r>
              <w:rPr>
                <w:rFonts w:ascii="方正黑体_GBK" w:hAnsi="方正黑体_GBK" w:eastAsia="方正黑体_GBK" w:cs="宋体"/>
                <w:b/>
                <w:sz w:val="18"/>
                <w:szCs w:val="18"/>
              </w:rPr>
              <w:t>A4份额：固定管理费年化0.2%</w:t>
            </w:r>
          </w:p>
          <w:p w14:paraId="27CE7582">
            <w:pPr>
              <w:spacing w:line="200" w:lineRule="exact"/>
            </w:pPr>
            <w:r>
              <w:rPr>
                <w:rFonts w:ascii="方正黑体_GBK" w:hAnsi="方正黑体_GBK" w:eastAsia="方正黑体_GBK" w:cs="宋体"/>
                <w:b/>
                <w:sz w:val="18"/>
                <w:szCs w:val="18"/>
              </w:rPr>
              <w:t>F2份额：固定管理费年化0.15%</w:t>
            </w:r>
          </w:p>
          <w:p w14:paraId="42383318">
            <w:pPr>
              <w:spacing w:line="200" w:lineRule="exact"/>
            </w:pPr>
            <w:r>
              <w:rPr>
                <w:rFonts w:ascii="方正黑体_GBK" w:hAnsi="方正黑体_GBK" w:eastAsia="方正黑体_GBK" w:cs="宋体"/>
                <w:b/>
                <w:sz w:val="18"/>
                <w:szCs w:val="18"/>
              </w:rPr>
              <w:t>F3份额：固定管理费年化0.15%</w:t>
            </w:r>
          </w:p>
          <w:p w14:paraId="5847DC63">
            <w:pPr>
              <w:spacing w:line="200" w:lineRule="exact"/>
            </w:pPr>
            <w:r>
              <w:rPr>
                <w:rFonts w:ascii="方正黑体_GBK" w:hAnsi="方正黑体_GBK" w:eastAsia="方正黑体_GBK" w:cs="宋体"/>
                <w:b/>
                <w:sz w:val="18"/>
                <w:szCs w:val="18"/>
              </w:rPr>
              <w:t>F4份额：固定管理费年化0.15%</w:t>
            </w:r>
          </w:p>
          <w:p w14:paraId="35E2287F">
            <w:pPr>
              <w:spacing w:line="200" w:lineRule="exact"/>
            </w:pPr>
            <w:r>
              <w:rPr>
                <w:rFonts w:ascii="方正黑体_GBK" w:hAnsi="方正黑体_GBK" w:eastAsia="方正黑体_GBK" w:cs="宋体"/>
                <w:b/>
                <w:sz w:val="18"/>
                <w:szCs w:val="18"/>
              </w:rPr>
              <w:t>I3份额：固定管理费年化0.1%</w:t>
            </w:r>
          </w:p>
          <w:p w14:paraId="7A08AA6F">
            <w:pPr>
              <w:spacing w:line="200" w:lineRule="exact"/>
            </w:pPr>
            <w:r>
              <w:rPr>
                <w:rFonts w:ascii="方正黑体_GBK" w:hAnsi="方正黑体_GBK" w:eastAsia="方正黑体_GBK" w:cs="宋体"/>
                <w:b/>
                <w:sz w:val="18"/>
                <w:szCs w:val="18"/>
              </w:rPr>
              <w:t>M3份额：固定管理费年化0.2%</w:t>
            </w:r>
          </w:p>
          <w:p w14:paraId="49FF8650">
            <w:pPr>
              <w:spacing w:line="200" w:lineRule="exact"/>
            </w:pPr>
            <w:r>
              <w:rPr>
                <w:rFonts w:ascii="方正黑体_GBK" w:hAnsi="方正黑体_GBK" w:eastAsia="方正黑体_GBK" w:cs="宋体"/>
                <w:b/>
                <w:sz w:val="18"/>
                <w:szCs w:val="18"/>
              </w:rPr>
              <w:t>N3份额：固定管理费年化0.1%</w:t>
            </w:r>
          </w:p>
          <w:p w14:paraId="52E872F9">
            <w:pPr>
              <w:spacing w:line="200" w:lineRule="exact"/>
            </w:pPr>
            <w:r>
              <w:rPr>
                <w:rFonts w:ascii="方正黑体_GBK" w:hAnsi="方正黑体_GBK" w:eastAsia="方正黑体_GBK" w:cs="宋体"/>
                <w:b/>
                <w:sz w:val="18"/>
                <w:szCs w:val="18"/>
              </w:rPr>
              <w:t>Q3份额：固定管理费年化0.2%</w:t>
            </w:r>
          </w:p>
          <w:p w14:paraId="531AA012">
            <w:pPr>
              <w:spacing w:line="200" w:lineRule="exact"/>
            </w:pPr>
            <w:r>
              <w:rPr>
                <w:rFonts w:ascii="方正黑体_GBK" w:hAnsi="方正黑体_GBK" w:eastAsia="方正黑体_GBK" w:cs="宋体"/>
                <w:b/>
                <w:sz w:val="18"/>
                <w:szCs w:val="18"/>
              </w:rPr>
              <w:t>R3份额：固定管理费年化0.15%</w:t>
            </w:r>
          </w:p>
          <w:p w14:paraId="2FA766EF">
            <w:pPr>
              <w:spacing w:line="200" w:lineRule="exact"/>
            </w:pPr>
            <w:r>
              <w:rPr>
                <w:rFonts w:ascii="方正黑体_GBK" w:hAnsi="方正黑体_GBK" w:eastAsia="方正黑体_GBK" w:cs="宋体"/>
                <w:b/>
                <w:sz w:val="18"/>
                <w:szCs w:val="18"/>
              </w:rPr>
              <w:t>J1份额：固定管理费年化0.1%</w:t>
            </w:r>
          </w:p>
          <w:p w14:paraId="6354F124">
            <w:pPr>
              <w:spacing w:line="200" w:lineRule="exact"/>
            </w:pPr>
            <w:r>
              <w:rPr>
                <w:rFonts w:ascii="方正黑体_GBK" w:hAnsi="方正黑体_GBK" w:eastAsia="方正黑体_GBK" w:cs="宋体"/>
                <w:b/>
                <w:sz w:val="18"/>
                <w:szCs w:val="18"/>
              </w:rPr>
              <w:t>L1份额：固定管理费年化0.1%</w:t>
            </w:r>
          </w:p>
          <w:p w14:paraId="0B70731B">
            <w:pPr>
              <w:spacing w:line="200" w:lineRule="exact"/>
            </w:pPr>
            <w:r>
              <w:rPr>
                <w:rFonts w:ascii="方正黑体_GBK" w:hAnsi="方正黑体_GBK" w:eastAsia="方正黑体_GBK" w:cs="宋体"/>
                <w:b/>
                <w:sz w:val="18"/>
                <w:szCs w:val="18"/>
              </w:rPr>
              <w:t>S3份额：固定管理费年化0.15%</w:t>
            </w:r>
          </w:p>
          <w:p w14:paraId="4CF9E08E">
            <w:pPr>
              <w:spacing w:line="200" w:lineRule="exact"/>
            </w:pPr>
            <w:r>
              <w:rPr>
                <w:rFonts w:ascii="方正黑体_GBK" w:hAnsi="方正黑体_GBK" w:eastAsia="方正黑体_GBK" w:cs="宋体"/>
                <w:b/>
                <w:sz w:val="18"/>
                <w:szCs w:val="18"/>
              </w:rPr>
              <w:t>T3份额：固定管理费年化0.15%</w:t>
            </w:r>
          </w:p>
          <w:p w14:paraId="7CC72E57">
            <w:pPr>
              <w:spacing w:line="200" w:lineRule="exact"/>
            </w:pPr>
            <w:r>
              <w:rPr>
                <w:rFonts w:ascii="方正黑体_GBK" w:hAnsi="方正黑体_GBK" w:eastAsia="方正黑体_GBK" w:cs="宋体"/>
                <w:b/>
                <w:sz w:val="18"/>
                <w:szCs w:val="18"/>
              </w:rPr>
              <w:t>B5份额：固定管理费年化0.2%</w:t>
            </w:r>
          </w:p>
          <w:p w14:paraId="47F67C65">
            <w:pPr>
              <w:spacing w:line="200" w:lineRule="exact"/>
            </w:pPr>
            <w:r>
              <w:rPr>
                <w:rFonts w:ascii="方正黑体_GBK" w:hAnsi="方正黑体_GBK" w:eastAsia="方正黑体_GBK" w:cs="宋体"/>
                <w:b/>
                <w:sz w:val="18"/>
                <w:szCs w:val="18"/>
              </w:rPr>
              <w:t>C5份额：固定管理费年化0.2%</w:t>
            </w:r>
          </w:p>
          <w:p w14:paraId="319044BE">
            <w:pPr>
              <w:spacing w:line="200" w:lineRule="exact"/>
            </w:pPr>
            <w:r>
              <w:rPr>
                <w:rFonts w:ascii="方正黑体_GBK" w:hAnsi="方正黑体_GBK" w:eastAsia="方正黑体_GBK" w:cs="宋体"/>
                <w:b/>
                <w:sz w:val="18"/>
                <w:szCs w:val="18"/>
              </w:rPr>
              <w:t>D5份额：固定管理费年化0.15%</w:t>
            </w:r>
          </w:p>
          <w:p w14:paraId="1D6C5FAD">
            <w:pPr>
              <w:spacing w:line="200" w:lineRule="exact"/>
            </w:pPr>
            <w:r>
              <w:rPr>
                <w:rFonts w:ascii="方正黑体_GBK" w:hAnsi="方正黑体_GBK" w:eastAsia="方正黑体_GBK" w:cs="宋体"/>
                <w:b/>
                <w:sz w:val="18"/>
                <w:szCs w:val="18"/>
              </w:rPr>
              <w:t>E5份额：固定管理费年化0.15%</w:t>
            </w:r>
          </w:p>
          <w:p w14:paraId="00F1AAEB">
            <w:pPr>
              <w:spacing w:line="200" w:lineRule="exact"/>
            </w:pPr>
            <w:r>
              <w:rPr>
                <w:rFonts w:ascii="方正黑体_GBK" w:hAnsi="方正黑体_GBK" w:eastAsia="方正黑体_GBK" w:cs="宋体"/>
                <w:b/>
                <w:sz w:val="18"/>
                <w:szCs w:val="18"/>
              </w:rPr>
              <w:t>V份额：固定管理费年化0.1%</w:t>
            </w:r>
          </w:p>
          <w:p w14:paraId="07058C02">
            <w:pPr>
              <w:spacing w:line="200" w:lineRule="exact"/>
            </w:pPr>
            <w:r>
              <w:rPr>
                <w:rFonts w:ascii="方正黑体_GBK" w:hAnsi="方正黑体_GBK" w:eastAsia="方正黑体_GBK" w:cs="宋体"/>
                <w:b/>
                <w:sz w:val="18"/>
                <w:szCs w:val="18"/>
              </w:rPr>
              <w:t>W份额：固定管理费年化0.15%</w:t>
            </w:r>
          </w:p>
          <w:p w14:paraId="3A8AB70E">
            <w:pPr>
              <w:spacing w:line="200" w:lineRule="exact"/>
            </w:pPr>
            <w:r>
              <w:rPr>
                <w:rFonts w:ascii="方正黑体_GBK" w:hAnsi="方正黑体_GBK" w:eastAsia="方正黑体_GBK" w:cs="宋体"/>
                <w:b/>
                <w:sz w:val="18"/>
                <w:szCs w:val="18"/>
              </w:rPr>
              <w:t>G5份额：固定管理费年化0.15%</w:t>
            </w:r>
          </w:p>
          <w:p w14:paraId="74F56884">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0FB8C08A">
            <w:pPr>
              <w:spacing w:line="200" w:lineRule="exact"/>
            </w:pPr>
            <w:r>
              <w:rPr>
                <w:rFonts w:ascii="方正黑体_GBK" w:hAnsi="方正黑体_GBK" w:eastAsia="方正黑体_GBK" w:cs="宋体"/>
                <w:b/>
                <w:sz w:val="18"/>
                <w:szCs w:val="18"/>
              </w:rPr>
              <w:t>托管费：</w:t>
            </w:r>
          </w:p>
          <w:p w14:paraId="50E4F80E">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4ABAB248">
            <w:pPr>
              <w:spacing w:line="200" w:lineRule="exact"/>
            </w:pPr>
            <w:r>
              <w:rPr>
                <w:rFonts w:ascii="方正黑体_GBK" w:hAnsi="方正黑体_GBK" w:eastAsia="方正黑体_GBK" w:cs="宋体"/>
                <w:b/>
                <w:sz w:val="18"/>
                <w:szCs w:val="18"/>
              </w:rPr>
              <w:t>每日计提的托管费=前一日理财产品资产净值×年化托管费率÷365</w:t>
            </w:r>
          </w:p>
          <w:p w14:paraId="134243FA">
            <w:pPr>
              <w:spacing w:line="200" w:lineRule="exact"/>
            </w:pPr>
            <w:r>
              <w:rPr>
                <w:rFonts w:ascii="方正黑体_GBK" w:hAnsi="方正黑体_GBK" w:eastAsia="方正黑体_GBK" w:cs="宋体"/>
                <w:b/>
                <w:sz w:val="18"/>
                <w:szCs w:val="18"/>
              </w:rPr>
              <w:t>业绩报酬：</w:t>
            </w:r>
          </w:p>
          <w:p w14:paraId="7D54F3C2">
            <w:pPr>
              <w:spacing w:line="200" w:lineRule="exact"/>
            </w:pPr>
            <w:r>
              <w:rPr>
                <w:rFonts w:ascii="方正黑体_GBK" w:hAnsi="方正黑体_GBK" w:eastAsia="方正黑体_GBK" w:cs="宋体"/>
                <w:b/>
                <w:sz w:val="18"/>
                <w:szCs w:val="18"/>
              </w:rPr>
              <w:t>A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26D8A9BF">
            <w:pPr>
              <w:spacing w:line="200" w:lineRule="exact"/>
            </w:pPr>
            <w:r>
              <w:rPr>
                <w:rFonts w:ascii="方正黑体_GBK" w:hAnsi="方正黑体_GBK" w:eastAsia="方正黑体_GBK" w:cs="宋体"/>
                <w:b/>
                <w:sz w:val="18"/>
                <w:szCs w:val="18"/>
              </w:rPr>
              <w:t>F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54B2E269">
            <w:pPr>
              <w:spacing w:line="200" w:lineRule="exact"/>
            </w:pPr>
            <w:r>
              <w:rPr>
                <w:rFonts w:ascii="方正黑体_GBK" w:hAnsi="方正黑体_GBK" w:eastAsia="方正黑体_GBK" w:cs="宋体"/>
                <w:b/>
                <w:sz w:val="18"/>
                <w:szCs w:val="18"/>
              </w:rPr>
              <w:t>A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45592AF3">
            <w:pPr>
              <w:spacing w:line="200" w:lineRule="exact"/>
            </w:pPr>
            <w:r>
              <w:rPr>
                <w:rFonts w:ascii="方正黑体_GBK" w:hAnsi="方正黑体_GBK" w:eastAsia="方正黑体_GBK" w:cs="宋体"/>
                <w:b/>
                <w:sz w:val="18"/>
                <w:szCs w:val="18"/>
              </w:rPr>
              <w:t>A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6835BED7">
            <w:pPr>
              <w:spacing w:line="200" w:lineRule="exact"/>
            </w:pPr>
            <w:r>
              <w:rPr>
                <w:rFonts w:ascii="方正黑体_GBK" w:hAnsi="方正黑体_GBK" w:eastAsia="方正黑体_GBK" w:cs="宋体"/>
                <w:b/>
                <w:sz w:val="18"/>
                <w:szCs w:val="18"/>
              </w:rPr>
              <w:t>A4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09330B87">
            <w:pPr>
              <w:spacing w:line="200" w:lineRule="exact"/>
            </w:pPr>
            <w:r>
              <w:rPr>
                <w:rFonts w:ascii="方正黑体_GBK" w:hAnsi="方正黑体_GBK" w:eastAsia="方正黑体_GBK" w:cs="宋体"/>
                <w:b/>
                <w:sz w:val="18"/>
                <w:szCs w:val="18"/>
              </w:rPr>
              <w:t>F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12BECBF5">
            <w:pPr>
              <w:spacing w:line="200" w:lineRule="exact"/>
            </w:pPr>
            <w:r>
              <w:rPr>
                <w:rFonts w:ascii="方正黑体_GBK" w:hAnsi="方正黑体_GBK" w:eastAsia="方正黑体_GBK" w:cs="宋体"/>
                <w:b/>
                <w:sz w:val="18"/>
                <w:szCs w:val="18"/>
              </w:rPr>
              <w:t>F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36815F70">
            <w:pPr>
              <w:spacing w:line="200" w:lineRule="exact"/>
            </w:pPr>
            <w:r>
              <w:rPr>
                <w:rFonts w:ascii="方正黑体_GBK" w:hAnsi="方正黑体_GBK" w:eastAsia="方正黑体_GBK" w:cs="宋体"/>
                <w:b/>
                <w:sz w:val="18"/>
                <w:szCs w:val="18"/>
              </w:rPr>
              <w:t>F4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46B838C1">
            <w:pPr>
              <w:spacing w:line="200" w:lineRule="exact"/>
            </w:pPr>
            <w:r>
              <w:rPr>
                <w:rFonts w:ascii="方正黑体_GBK" w:hAnsi="方正黑体_GBK" w:eastAsia="方正黑体_GBK" w:cs="宋体"/>
                <w:b/>
                <w:sz w:val="18"/>
                <w:szCs w:val="18"/>
              </w:rPr>
              <w:t>I3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4C7ED138">
            <w:pPr>
              <w:spacing w:line="200" w:lineRule="exact"/>
            </w:pPr>
            <w:r>
              <w:rPr>
                <w:rFonts w:ascii="方正黑体_GBK" w:hAnsi="方正黑体_GBK" w:eastAsia="方正黑体_GBK" w:cs="宋体"/>
                <w:b/>
                <w:sz w:val="18"/>
                <w:szCs w:val="18"/>
              </w:rPr>
              <w:t>M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01B0D9F2">
            <w:pPr>
              <w:spacing w:line="200" w:lineRule="exact"/>
            </w:pPr>
            <w:r>
              <w:rPr>
                <w:rFonts w:ascii="方正黑体_GBK" w:hAnsi="方正黑体_GBK" w:eastAsia="方正黑体_GBK" w:cs="宋体"/>
                <w:b/>
                <w:sz w:val="18"/>
                <w:szCs w:val="18"/>
              </w:rPr>
              <w:t>N3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3161B203">
            <w:pPr>
              <w:spacing w:line="200" w:lineRule="exact"/>
            </w:pPr>
            <w:r>
              <w:rPr>
                <w:rFonts w:ascii="方正黑体_GBK" w:hAnsi="方正黑体_GBK" w:eastAsia="方正黑体_GBK" w:cs="宋体"/>
                <w:b/>
                <w:sz w:val="18"/>
                <w:szCs w:val="18"/>
              </w:rPr>
              <w:t>Q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00543340">
            <w:pPr>
              <w:spacing w:line="200" w:lineRule="exact"/>
            </w:pPr>
            <w:r>
              <w:rPr>
                <w:rFonts w:ascii="方正黑体_GBK" w:hAnsi="方正黑体_GBK" w:eastAsia="方正黑体_GBK" w:cs="宋体"/>
                <w:b/>
                <w:sz w:val="18"/>
                <w:szCs w:val="18"/>
              </w:rPr>
              <w:t>R3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5EA1595E">
            <w:pPr>
              <w:spacing w:line="200" w:lineRule="exact"/>
            </w:pPr>
            <w:r>
              <w:rPr>
                <w:rFonts w:ascii="方正黑体_GBK" w:hAnsi="方正黑体_GBK" w:eastAsia="方正黑体_GBK" w:cs="宋体"/>
                <w:b/>
                <w:sz w:val="18"/>
                <w:szCs w:val="18"/>
              </w:rPr>
              <w:t>J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453EE3D4">
            <w:pPr>
              <w:spacing w:line="200" w:lineRule="exact"/>
            </w:pPr>
            <w:r>
              <w:rPr>
                <w:rFonts w:ascii="方正黑体_GBK" w:hAnsi="方正黑体_GBK" w:eastAsia="方正黑体_GBK" w:cs="宋体"/>
                <w:b/>
                <w:sz w:val="18"/>
                <w:szCs w:val="18"/>
              </w:rPr>
              <w:t>L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3226B580">
            <w:pPr>
              <w:spacing w:line="200" w:lineRule="exact"/>
            </w:pPr>
            <w:r>
              <w:rPr>
                <w:rFonts w:ascii="方正黑体_GBK" w:hAnsi="方正黑体_GBK" w:eastAsia="方正黑体_GBK" w:cs="宋体"/>
                <w:b/>
                <w:sz w:val="18"/>
                <w:szCs w:val="18"/>
              </w:rPr>
              <w:t>S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2B130373">
            <w:pPr>
              <w:spacing w:line="200" w:lineRule="exact"/>
            </w:pPr>
            <w:r>
              <w:rPr>
                <w:rFonts w:ascii="方正黑体_GBK" w:hAnsi="方正黑体_GBK" w:eastAsia="方正黑体_GBK" w:cs="宋体"/>
                <w:b/>
                <w:sz w:val="18"/>
                <w:szCs w:val="18"/>
              </w:rPr>
              <w:t>T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133FDB02">
            <w:pPr>
              <w:spacing w:line="200" w:lineRule="exact"/>
            </w:pPr>
            <w:r>
              <w:rPr>
                <w:rFonts w:ascii="方正黑体_GBK" w:hAnsi="方正黑体_GBK" w:eastAsia="方正黑体_GBK" w:cs="宋体"/>
                <w:b/>
                <w:sz w:val="18"/>
                <w:szCs w:val="18"/>
              </w:rPr>
              <w:t>B5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370C36CD">
            <w:pPr>
              <w:spacing w:line="200" w:lineRule="exact"/>
            </w:pPr>
            <w:r>
              <w:rPr>
                <w:rFonts w:ascii="方正黑体_GBK" w:hAnsi="方正黑体_GBK" w:eastAsia="方正黑体_GBK" w:cs="宋体"/>
                <w:b/>
                <w:sz w:val="18"/>
                <w:szCs w:val="18"/>
              </w:rPr>
              <w:t>C5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31483123">
            <w:pPr>
              <w:spacing w:line="200" w:lineRule="exact"/>
            </w:pPr>
            <w:r>
              <w:rPr>
                <w:rFonts w:ascii="方正黑体_GBK" w:hAnsi="方正黑体_GBK" w:eastAsia="方正黑体_GBK" w:cs="宋体"/>
                <w:b/>
                <w:sz w:val="18"/>
                <w:szCs w:val="18"/>
              </w:rPr>
              <w:t>D5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39AE2A17">
            <w:pPr>
              <w:spacing w:line="200" w:lineRule="exact"/>
            </w:pPr>
            <w:r>
              <w:rPr>
                <w:rFonts w:ascii="方正黑体_GBK" w:hAnsi="方正黑体_GBK" w:eastAsia="方正黑体_GBK" w:cs="宋体"/>
                <w:b/>
                <w:sz w:val="18"/>
                <w:szCs w:val="18"/>
              </w:rPr>
              <w:t>E5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2168D0A6">
            <w:pPr>
              <w:spacing w:line="200" w:lineRule="exact"/>
            </w:pPr>
            <w:r>
              <w:rPr>
                <w:rFonts w:ascii="方正黑体_GBK" w:hAnsi="方正黑体_GBK" w:eastAsia="方正黑体_GBK" w:cs="宋体"/>
                <w:b/>
                <w:sz w:val="18"/>
                <w:szCs w:val="18"/>
              </w:rPr>
              <w:t>V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04A1FB46">
            <w:pPr>
              <w:spacing w:line="200" w:lineRule="exact"/>
            </w:pPr>
            <w:r>
              <w:rPr>
                <w:rFonts w:ascii="方正黑体_GBK" w:hAnsi="方正黑体_GBK" w:eastAsia="方正黑体_GBK" w:cs="宋体"/>
                <w:b/>
                <w:sz w:val="18"/>
                <w:szCs w:val="18"/>
              </w:rPr>
              <w:t>W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781D5E38">
            <w:pPr>
              <w:spacing w:line="200" w:lineRule="exact"/>
            </w:pPr>
            <w:r>
              <w:rPr>
                <w:rFonts w:ascii="方正黑体_GBK" w:hAnsi="方正黑体_GBK" w:eastAsia="方正黑体_GBK" w:cs="宋体"/>
                <w:b/>
                <w:sz w:val="18"/>
                <w:szCs w:val="18"/>
              </w:rPr>
              <w:t>G5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10A5DA96">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70F9E5E6">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420AF3EF">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40CAFA6F">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4228EA14">
            <w:pPr>
              <w:spacing w:line="200" w:lineRule="exact"/>
            </w:pPr>
            <w:r>
              <w:rPr>
                <w:rFonts w:ascii="方正黑体_GBK" w:hAnsi="方正黑体_GBK" w:eastAsia="方正黑体_GBK" w:cs="宋体"/>
                <w:b/>
                <w:sz w:val="18"/>
                <w:szCs w:val="18"/>
              </w:rPr>
              <w:t>计算本区间业绩报酬的公式如下：</w:t>
            </w:r>
          </w:p>
          <w:p w14:paraId="327E9AD2">
            <w:pPr>
              <w:spacing w:line="200" w:lineRule="exact"/>
            </w:pPr>
            <w:r>
              <w:rPr>
                <w:rFonts w:ascii="方正黑体_GBK" w:hAnsi="方正黑体_GBK" w:eastAsia="方正黑体_GBK" w:cs="宋体"/>
                <w:b/>
                <w:sz w:val="18"/>
                <w:szCs w:val="18"/>
              </w:rPr>
              <w:t>A={B-C*D*(1+E*F/365)}*G。</w:t>
            </w:r>
          </w:p>
          <w:p w14:paraId="6E8F6F22">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28B1CA1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D89C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3999C66D">
            <w:pPr>
              <w:spacing w:line="200" w:lineRule="exact"/>
              <w:jc w:val="left"/>
            </w:pPr>
            <w:r>
              <w:rPr>
                <w:rFonts w:ascii="方正黑体_GBK" w:hAnsi="方正黑体_GBK" w:eastAsia="方正黑体_GBK" w:cs="宋体"/>
                <w:color w:val="000000"/>
                <w:sz w:val="18"/>
                <w:szCs w:val="18"/>
              </w:rPr>
              <w:t>具体参见本理财产品风险揭示书。</w:t>
            </w:r>
          </w:p>
          <w:p w14:paraId="017EAC2F">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03BF726D">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4F467E0A">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47299A1E">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14:paraId="48662553">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14:paraId="0579ED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339B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A69D5AA">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亿元人民币。住所：江苏省南京市建邺区庐山路242号2号楼14-16层，联系方式：025-83642111。</w:t>
            </w:r>
          </w:p>
          <w:p w14:paraId="43CD92E6">
            <w:pPr>
              <w:spacing w:line="200" w:lineRule="exact"/>
              <w:jc w:val="left"/>
            </w:pPr>
            <w:r>
              <w:rPr>
                <w:rFonts w:ascii="方正黑体_GBK" w:hAnsi="方正黑体_GBK" w:eastAsia="方正黑体_GBK" w:cs="宋体"/>
                <w:sz w:val="18"/>
                <w:szCs w:val="18"/>
              </w:rPr>
              <w:t>管理人主要职责如下：</w:t>
            </w:r>
          </w:p>
          <w:p w14:paraId="28427ADE">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4A0B0874">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57EC811C">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4299405">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1724BD63">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A3AEA7E">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286A89A5">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04EA74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DA1D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61953767">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嘉兴银行股份有限公司、江苏常熟农村商业银行股份有限公司、江苏苏州农村商业银行股份有限公司、福建海峡银行股份有限公司、秦皇岛银行股份有限公司、泰安银行股份有限公司、齐鲁银行股份有限公司、贵阳银行股份有限公司、深圳前海微众银行股份有限公司、云南红塔银行股份有限公司、中原银行股份有限公司、九江银行股份有限公司、天津农村商业银行股份有限公司、江苏紫金农村商业银行股份有限公司、江苏金湖农村商业银行股份有限公司、苏州银行股份有限公司、桂林银行股份有限公司、重庆富民银行股份有限公司、互金平台、宁波通商银行股份有限公司、日照银行股份有限公司、石嘴山银行股份有限公司、江苏丹阳农村商业银行股份有限公司、江苏宜兴农村商业银行股份有限公司、江苏高淳农村商业银行股份有限公司、江苏响水农村商业银行股份有限公司、江苏靖江农村商业银行股份有限公司、江苏新沂农村商业银行股份有限公司、江苏民丰农村商业银行股份有限公司、江苏建湖农村商业银行股份有限公司、江苏阜宁农村商业银行股份有限公司、江苏南通农村商业银行股份有限公司、江苏扬州农村商业银行股份有限公司、江苏大丰农村商业银行股份有限公司、江苏洪泽农村商业银行股份有限公司、江苏兴化农村商业银行股份有限公司、江苏镇江农村商业银行股份有限公司、江苏如皋农村商业银行股份有限公司、徐州农村商业银行股份有限公司、江苏苏商银行股份有限公司、江苏丰县农村商业银行股份有限公司、江苏射阳农村商业银行股份有限公司、江苏句容农村商业银行股份有限公司、江苏张家港农村商业银行股份有限公司、江苏江阴农村商业银行股份有限公司、廊坊银行股份有限公司、乌鲁木齐银行股份有限公司、河北银行股份有限公司、郑州银行股份有限公司、江苏盱眙农村商业银行股份有限公司、兰州银行股份有限公司、江苏沛县农村商业银行股份有限公司、交通银行股份有限公司、甘肃银行股份有限公司、台州银行股份有限公司、浙江民泰商业银行股份有限公司、江苏仪征农村商业银行股份有限公司、昆山鹿城村镇银行股份有限公司、成都银行股份有限公司、江苏沭阳农村商业银行股份有限公司、江苏海安农村商业银行股份有限公司、江苏海门农村商业银行股份有限公司、成都农村商业银行股份有限公司、江苏睢宁农村商业银行股份有限公司。管理人有权调整本理财产品的销售机构并进行信息披露。销售机构基本信息详见第五条。</w:t>
            </w:r>
          </w:p>
          <w:p w14:paraId="123C454A">
            <w:pPr>
              <w:spacing w:line="200" w:lineRule="exact"/>
              <w:jc w:val="left"/>
            </w:pPr>
            <w:r>
              <w:rPr>
                <w:rFonts w:ascii="方正黑体_GBK" w:hAnsi="方正黑体_GBK" w:eastAsia="方正黑体_GBK" w:cs="宋体"/>
                <w:sz w:val="18"/>
                <w:szCs w:val="18"/>
              </w:rPr>
              <w:t>销售机构主要职责如下：</w:t>
            </w:r>
          </w:p>
          <w:p w14:paraId="412E07EC">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4AEE67E3">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06603542">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18057F5E">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5566C708">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308B7F54">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0123DAB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920C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312421C">
            <w:pPr>
              <w:spacing w:line="200" w:lineRule="exact"/>
            </w:pPr>
            <w:r>
              <w:rPr>
                <w:rFonts w:ascii="方正黑体_GBK" w:hAnsi="方正黑体_GBK" w:eastAsia="方正黑体_GBK" w:cs="宋体"/>
                <w:sz w:val="18"/>
                <w:szCs w:val="18"/>
              </w:rPr>
              <w:t>本理财产品托管人为南京银行股份有限公司，住所：南京市建邺区江山大街88号，联系方式：95302。</w:t>
            </w:r>
          </w:p>
          <w:p w14:paraId="10D0B0F0">
            <w:pPr>
              <w:spacing w:line="200" w:lineRule="exact"/>
            </w:pPr>
            <w:r>
              <w:rPr>
                <w:rFonts w:ascii="方正黑体_GBK" w:hAnsi="方正黑体_GBK" w:eastAsia="方正黑体_GBK" w:cs="宋体"/>
                <w:sz w:val="18"/>
                <w:szCs w:val="18"/>
              </w:rPr>
              <w:t>主要职责如下：</w:t>
            </w:r>
          </w:p>
          <w:p w14:paraId="367053FC">
            <w:pPr>
              <w:spacing w:line="200" w:lineRule="exact"/>
            </w:pPr>
            <w:r>
              <w:rPr>
                <w:rFonts w:ascii="方正黑体_GBK" w:hAnsi="方正黑体_GBK" w:eastAsia="方正黑体_GBK" w:cs="宋体"/>
                <w:sz w:val="18"/>
                <w:szCs w:val="18"/>
              </w:rPr>
              <w:t>1.安全保管理财产品财产；</w:t>
            </w:r>
          </w:p>
          <w:p w14:paraId="3E2FF1E5">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7F2CFF4">
            <w:pPr>
              <w:spacing w:line="200" w:lineRule="exact"/>
            </w:pPr>
            <w:r>
              <w:rPr>
                <w:rFonts w:ascii="方正黑体_GBK" w:hAnsi="方正黑体_GBK" w:eastAsia="方正黑体_GBK" w:cs="宋体"/>
                <w:sz w:val="18"/>
                <w:szCs w:val="18"/>
              </w:rPr>
              <w:t>3.按照托管协议约定和管理人的投资指令，及时办理清算、交割事宜；</w:t>
            </w:r>
          </w:p>
          <w:p w14:paraId="7CF93EA3">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5025428F">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6CFEF210">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7E793C59">
            <w:pPr>
              <w:spacing w:line="200" w:lineRule="exact"/>
            </w:pPr>
            <w:r>
              <w:rPr>
                <w:rFonts w:ascii="方正黑体_GBK" w:hAnsi="方正黑体_GBK" w:eastAsia="方正黑体_GBK" w:cs="宋体"/>
                <w:sz w:val="18"/>
                <w:szCs w:val="18"/>
              </w:rPr>
              <w:t>7.理财托管业务活动的记录、账册、报表和其他相关资料保存20年以上；</w:t>
            </w:r>
          </w:p>
          <w:p w14:paraId="119B19FF">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0987F5A7">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96B80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14F4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E79F5F6">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14:paraId="6FBED776">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w:t>
            </w:r>
          </w:p>
          <w:p w14:paraId="166C8BD4">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ED849EB">
            <w:pPr>
              <w:spacing w:line="200" w:lineRule="exact"/>
            </w:pPr>
            <w:r>
              <w:rPr>
                <w:rFonts w:ascii="方正黑体_GBK" w:hAnsi="方正黑体_GBK" w:eastAsia="方正黑体_GBK" w:cs="宋体"/>
                <w:sz w:val="18"/>
                <w:szCs w:val="18"/>
              </w:rPr>
              <w:t>上述投资合作机构简介：</w:t>
            </w:r>
          </w:p>
          <w:p w14:paraId="49FE1314">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168FED53">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3DB33F91">
            <w:pPr>
              <w:spacing w:line="200" w:lineRule="exact"/>
            </w:pPr>
            <w:r>
              <w:rPr>
                <w:rFonts w:ascii="方正黑体_GBK" w:hAnsi="方正黑体_GBK" w:eastAsia="方正黑体_GBK" w:cs="宋体"/>
                <w:sz w:val="18"/>
                <w:szCs w:val="18"/>
              </w:rPr>
              <w:t>广东粤财信托有限公司成立于1985年03月07日，注册资本金380000万元。</w:t>
            </w:r>
          </w:p>
          <w:p w14:paraId="42DB7055">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1F4E1F2A">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64CDDCC0">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25D02461">
            <w:pPr>
              <w:spacing w:line="200" w:lineRule="exact"/>
            </w:pPr>
            <w:r>
              <w:rPr>
                <w:rFonts w:ascii="方正黑体_GBK" w:hAnsi="方正黑体_GBK" w:eastAsia="方正黑体_GBK" w:cs="宋体"/>
                <w:sz w:val="18"/>
                <w:szCs w:val="18"/>
              </w:rPr>
              <w:t>华鑫国际信托有限公司成立于1984年06月01日，注册资本金73.95亿元。</w:t>
            </w:r>
          </w:p>
          <w:p w14:paraId="666D06B7">
            <w:pPr>
              <w:spacing w:line="200" w:lineRule="exact"/>
            </w:pPr>
            <w:r>
              <w:rPr>
                <w:rFonts w:ascii="方正黑体_GBK" w:hAnsi="方正黑体_GBK" w:eastAsia="方正黑体_GBK" w:cs="宋体"/>
                <w:sz w:val="18"/>
                <w:szCs w:val="18"/>
              </w:rPr>
              <w:t>建信保险资产管理有限公司成立于2016年04月27日，注册资本金3亿元。</w:t>
            </w:r>
          </w:p>
          <w:p w14:paraId="397EFC0E">
            <w:pPr>
              <w:spacing w:line="200" w:lineRule="exact"/>
            </w:pPr>
            <w:r>
              <w:rPr>
                <w:rFonts w:ascii="方正黑体_GBK" w:hAnsi="方正黑体_GBK" w:eastAsia="方正黑体_GBK" w:cs="宋体"/>
                <w:sz w:val="18"/>
                <w:szCs w:val="18"/>
              </w:rPr>
              <w:t>上海国际信托有限公司成立于1981年05月06日，注册资本金50亿元。</w:t>
            </w:r>
          </w:p>
          <w:p w14:paraId="04B7D843">
            <w:pPr>
              <w:spacing w:line="200" w:lineRule="exact"/>
            </w:pPr>
            <w:r>
              <w:rPr>
                <w:rFonts w:ascii="方正黑体_GBK" w:hAnsi="方正黑体_GBK" w:eastAsia="方正黑体_GBK" w:cs="宋体"/>
                <w:sz w:val="18"/>
                <w:szCs w:val="18"/>
              </w:rPr>
              <w:t>泰康资产管理有限责任公司成立于2006年02月21日，注册资本金10亿元。</w:t>
            </w:r>
          </w:p>
          <w:p w14:paraId="02A731CE">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417CE112">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1227E366">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6407AD10">
            <w:pPr>
              <w:spacing w:line="200" w:lineRule="exact"/>
            </w:pPr>
            <w:r>
              <w:rPr>
                <w:rFonts w:ascii="方正黑体_GBK" w:hAnsi="方正黑体_GBK" w:eastAsia="方正黑体_GBK" w:cs="宋体"/>
                <w:sz w:val="18"/>
                <w:szCs w:val="18"/>
              </w:rPr>
              <w:t>中粮信托有限责任公司成立于2009年07月27日，注册资本金28.3亿元。</w:t>
            </w:r>
          </w:p>
          <w:p w14:paraId="74B46EDA">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117655B6">
            <w:pPr>
              <w:spacing w:line="200" w:lineRule="exact"/>
            </w:pPr>
            <w:r>
              <w:rPr>
                <w:rFonts w:ascii="方正黑体_GBK" w:hAnsi="方正黑体_GBK" w:eastAsia="方正黑体_GBK" w:cs="宋体"/>
                <w:sz w:val="18"/>
                <w:szCs w:val="18"/>
              </w:rPr>
              <w:t>重庆国际信托股份有限公司成立于1984年10月22日，注册资本金150亿元。</w:t>
            </w:r>
          </w:p>
        </w:tc>
      </w:tr>
      <w:tr w14:paraId="06E800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24AE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07477EF7">
            <w:pPr>
              <w:spacing w:line="200" w:lineRule="exact"/>
              <w:jc w:val="left"/>
            </w:pPr>
            <w:r>
              <w:rPr>
                <w:rFonts w:ascii="方正黑体_GBK" w:hAns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14:paraId="2D194E15">
            <w:pPr>
              <w:spacing w:line="200" w:lineRule="exact"/>
              <w:jc w:val="left"/>
            </w:pPr>
            <w:r>
              <w:rPr>
                <w:rFonts w:ascii="方正黑体_GBK" w:hAnsi="方正黑体_GBK" w:eastAsia="方正黑体_GBK" w:cs="宋体"/>
                <w:color w:val="000000"/>
                <w:sz w:val="18"/>
                <w:szCs w:val="18"/>
              </w:rPr>
              <w:t>1.接受全额赎回：当管理人认为有能力兑付投资者的全部赎回申请时，将在赎回确认日按正常赎回程序执行；</w:t>
            </w:r>
          </w:p>
          <w:p w14:paraId="49DBEE31">
            <w:pPr>
              <w:spacing w:line="200" w:lineRule="exact"/>
              <w:jc w:val="left"/>
            </w:pPr>
            <w:r>
              <w:rPr>
                <w:rFonts w:ascii="方正黑体_GBK" w:hAns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14:paraId="07AB2C53">
            <w:pPr>
              <w:spacing w:line="200" w:lineRule="exact"/>
              <w:jc w:val="left"/>
            </w:pPr>
            <w:r>
              <w:rPr>
                <w:rFonts w:ascii="方正黑体_GBK" w:hAns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14:paraId="174094DB">
            <w:pPr>
              <w:spacing w:line="200" w:lineRule="exact"/>
              <w:jc w:val="left"/>
            </w:pPr>
            <w:r>
              <w:rPr>
                <w:rFonts w:ascii="方正黑体_GBK" w:hAnsi="方正黑体_GBK" w:eastAsia="方正黑体_GBK" w:cs="宋体"/>
                <w:color w:val="000000"/>
                <w:sz w:val="18"/>
                <w:szCs w:val="18"/>
              </w:rPr>
              <w:t>（2）对于暂停接受的部分，管理人将拒绝该部分赎回申请，投资者可在下一个产品开放日再次发起赎回申请。</w:t>
            </w:r>
          </w:p>
          <w:p w14:paraId="4436D33B">
            <w:pPr>
              <w:spacing w:line="200" w:lineRule="exact"/>
              <w:jc w:val="left"/>
            </w:pPr>
            <w:r>
              <w:rPr>
                <w:rFonts w:ascii="方正黑体_GBK" w:hAns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14:paraId="3B3F72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B39F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7EF1C3B0">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43AE47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6167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71BDDE0C">
            <w:pPr>
              <w:spacing w:line="200" w:lineRule="exact"/>
            </w:pPr>
            <w:r>
              <w:rPr>
                <w:rFonts w:ascii="方正黑体_GBK" w:hAnsi="方正黑体_GBK" w:eastAsia="方正黑体_GBK" w:cs="宋体"/>
                <w:sz w:val="18"/>
                <w:szCs w:val="18"/>
              </w:rPr>
              <w:t>发生下列情形时，管理人可暂停接受投资者认申购申请：</w:t>
            </w:r>
          </w:p>
          <w:p w14:paraId="301FE3A5">
            <w:pPr>
              <w:spacing w:line="200" w:lineRule="exact"/>
            </w:pPr>
            <w:r>
              <w:rPr>
                <w:rFonts w:ascii="方正黑体_GBK" w:hAnsi="方正黑体_GBK" w:eastAsia="方正黑体_GBK" w:cs="宋体"/>
                <w:sz w:val="18"/>
                <w:szCs w:val="18"/>
              </w:rPr>
              <w:t>1.因不可抗力导致理财产品无法正常运作；</w:t>
            </w:r>
          </w:p>
          <w:p w14:paraId="2F933E90">
            <w:pPr>
              <w:spacing w:line="200" w:lineRule="exact"/>
            </w:pPr>
            <w:r>
              <w:rPr>
                <w:rFonts w:ascii="方正黑体_GBK" w:hAnsi="方正黑体_GBK" w:eastAsia="方正黑体_GBK" w:cs="宋体"/>
                <w:sz w:val="18"/>
                <w:szCs w:val="18"/>
              </w:rPr>
              <w:t>2.因监管政策、市场发生重大变化，导致理财产品无法正常运作；</w:t>
            </w:r>
          </w:p>
          <w:p w14:paraId="278314EB">
            <w:pPr>
              <w:spacing w:line="200" w:lineRule="exact"/>
            </w:pPr>
            <w:r>
              <w:rPr>
                <w:rFonts w:ascii="方正黑体_GBK" w:hAnsi="方正黑体_GBK" w:eastAsia="方正黑体_GBK" w:cs="宋体"/>
                <w:sz w:val="18"/>
                <w:szCs w:val="18"/>
              </w:rPr>
              <w:t>3.管理人认为需要暂停认申购的其他情形。</w:t>
            </w:r>
          </w:p>
          <w:p w14:paraId="1BD36220">
            <w:pPr>
              <w:spacing w:line="200" w:lineRule="exact"/>
            </w:pPr>
            <w:r>
              <w:rPr>
                <w:rFonts w:ascii="方正黑体_GBK" w:hAnsi="方正黑体_GBK" w:eastAsia="方正黑体_GBK" w:cs="宋体"/>
                <w:b/>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612AD4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C8C6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14:paraId="42E1B376">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14:paraId="702DAC56">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14:paraId="6D4EF7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0EB2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16068548">
            <w:pPr>
              <w:spacing w:line="200" w:lineRule="exact"/>
              <w:jc w:val="left"/>
            </w:pPr>
            <w:r>
              <w:rPr>
                <w:rFonts w:ascii="方正黑体_GBK" w:hAnsi="方正黑体_GBK" w:eastAsia="方正黑体_GBK" w:cs="宋体"/>
                <w:sz w:val="18"/>
                <w:szCs w:val="18"/>
              </w:rPr>
              <w:t>1.本理财产品开放日内非操作时间不能进行申购/赎回申请，封闭期内不开放申购/赎回申请。</w:t>
            </w:r>
          </w:p>
          <w:p w14:paraId="2BDDE905">
            <w:pPr>
              <w:spacing w:line="200" w:lineRule="exact"/>
              <w:jc w:val="left"/>
            </w:pPr>
            <w:r>
              <w:rPr>
                <w:rFonts w:ascii="方正黑体_GBK" w:hAnsi="方正黑体_GBK" w:eastAsia="方正黑体_GBK" w:cs="宋体"/>
                <w:sz w:val="18"/>
                <w:szCs w:val="18"/>
              </w:rPr>
              <w:t>2.管理人在本理财产品存续期间按照监管规定进行信息披露，详见本理财产品说明书第五条信息披露。</w:t>
            </w:r>
          </w:p>
          <w:p w14:paraId="33C54BF2">
            <w:pPr>
              <w:spacing w:line="200" w:lineRule="exact"/>
              <w:jc w:val="left"/>
            </w:pPr>
            <w:r>
              <w:rPr>
                <w:rFonts w:ascii="方正黑体_GBK" w:hAnsi="方正黑体_GBK" w:eastAsia="方正黑体_GBK" w:cs="宋体"/>
                <w:b/>
                <w:sz w:val="18"/>
                <w:szCs w:val="18"/>
              </w:rPr>
              <w:t>3.本理财产品投资的资产管理产品的业绩报酬、赎回费等的提取（如有）可能造成本理财产品净值的下降。</w:t>
            </w:r>
          </w:p>
          <w:p w14:paraId="3AA488ED">
            <w:pPr>
              <w:spacing w:line="200" w:lineRule="exact"/>
            </w:pPr>
            <w:r>
              <w:rPr>
                <w:rFonts w:ascii="方正黑体_GBK" w:hAns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14:paraId="6155D5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9F91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461CF92A">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21DED94">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F415767">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45EFF58D">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7A5B274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592600C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1985851F">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69998F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50B1D8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1D6ACC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5E57F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6E6BF58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11E542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18E42E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4BA9A4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2592C51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1FAD6A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4B997E6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3437168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4CC0DA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053A460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378695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3679E8D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662C08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28524D7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74179C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D3EA5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CA5606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6E5F4F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AE354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0CF2457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3B12E9C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42D020A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541E46CA">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南银理财珠联璧合安稳1905一年定开公募人民币理财产品</w:t>
      </w:r>
      <w:r>
        <w:rPr>
          <w:rFonts w:hint="eastAsia" w:ascii="方正黑体_GBK" w:hAnsi="方正黑体_GBK" w:eastAsia="方正黑体_GBK"/>
          <w:vanish w:val="0"/>
          <w:color w:val="3D3D3D"/>
          <w:kern w:val="0"/>
          <w:sz w:val="15"/>
          <w:szCs w:val="15"/>
        </w:rPr>
        <w:t>。</w:t>
      </w:r>
    </w:p>
    <w:p w14:paraId="410FD6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5110EDC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9A04A6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C0BF8C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661F274D">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9D604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39A64F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5E11DF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5E6610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3B725D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C0FC2F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1D48B5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BF5F1C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542716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7967E0B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0C21F2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71556E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6196105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70638B6D">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7B66984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61166DE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461F027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651C1E4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38D5758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4CE2BC9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0B3A54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007A407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5CBD1C3D">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02341E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2BD03E18">
      <w:pPr>
        <w:spacing w:line="200" w:lineRule="exact"/>
        <w:ind w:firstLine="280"/>
        <w:jc w:val="left"/>
      </w:pPr>
      <w:r>
        <w:rPr>
          <w:rFonts w:ascii="方正黑体_GBK" w:hAnsi="方正黑体_GBK" w:eastAsia="方正黑体_GBK" w:cs="宋体"/>
          <w:sz w:val="15"/>
          <w:szCs w:val="20"/>
        </w:rPr>
        <w:t>假设：投资者认购本理财产品10万元，成立日当日产品净值为1.0000元，折算份额100,000份。</w:t>
      </w:r>
    </w:p>
    <w:p w14:paraId="4D74BDE7">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情景示例一：产品实际到期日，扣除所有税费后（如有业绩报酬，已扣除）的赎回确认每份额净值为1.0300，则客户在资金到帐日收到到期款项为103,000元。</w:t>
      </w:r>
    </w:p>
    <w:p w14:paraId="68F62FAD">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情景示例二：产品实际到期日，扣除所有税费后（如有业绩报酬，已扣除）的赎回确认每份额净值为0.9700，则客户在资金到帐日收到到期款项为97,000元。</w:t>
      </w:r>
    </w:p>
    <w:p w14:paraId="2C5A10F5">
      <w:pPr>
        <w:spacing w:line="200" w:lineRule="exact"/>
      </w:pPr>
      <w:r>
        <w:rPr>
          <w:rFonts w:ascii="方正黑体_GBK" w:hAnsi="方正黑体_GBK" w:eastAsia="方正黑体_GBK" w:cs="宋体"/>
          <w:sz w:val="15"/>
          <w:szCs w:val="20"/>
        </w:rPr>
        <w:t xml:space="preserve"> 以上数据为假设情形中的模拟数据，不代表实际收益，投资需谨慎。</w:t>
      </w:r>
    </w:p>
    <w:p w14:paraId="132E056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463F877">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7196A97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10640A4">
      <w:pPr>
        <w:spacing w:line="200" w:lineRule="exact"/>
        <w:ind w:firstLine="300"/>
        <w:jc w:val="both"/>
      </w:pPr>
      <w:r>
        <w:rPr>
          <w:rFonts w:ascii="方正黑体_GBK" w:hAnsi="方正黑体_GBK" w:eastAsia="方正黑体_GBK" w:cs="宋体"/>
          <w:sz w:val="15"/>
          <w:szCs w:val="20"/>
        </w:rPr>
        <w:t>（一）估值日</w:t>
      </w:r>
    </w:p>
    <w:p w14:paraId="46F09DE6">
      <w:pPr>
        <w:spacing w:line="200" w:lineRule="exact"/>
        <w:ind w:firstLine="300"/>
        <w:jc w:val="both"/>
      </w:pPr>
      <w:r>
        <w:rPr>
          <w:rFonts w:ascii="方正黑体_GBK" w:hAnsi="方正黑体_GBK" w:eastAsia="方正黑体_GBK" w:cs="宋体"/>
          <w:sz w:val="15"/>
          <w:szCs w:val="20"/>
        </w:rPr>
        <w:t>本理财产品每个工作日进行估值。</w:t>
      </w:r>
    </w:p>
    <w:p w14:paraId="11F7A0B5">
      <w:pPr>
        <w:spacing w:line="200" w:lineRule="exact"/>
        <w:ind w:firstLine="300"/>
        <w:jc w:val="both"/>
      </w:pPr>
      <w:r>
        <w:rPr>
          <w:rFonts w:ascii="方正黑体_GBK" w:hAnsi="方正黑体_GBK" w:eastAsia="方正黑体_GBK" w:cs="宋体"/>
          <w:sz w:val="15"/>
          <w:szCs w:val="20"/>
        </w:rPr>
        <w:t>（二）估值对象</w:t>
      </w:r>
    </w:p>
    <w:p w14:paraId="285AB71E">
      <w:pPr>
        <w:spacing w:line="200" w:lineRule="exact"/>
        <w:ind w:firstLine="300"/>
        <w:jc w:val="both"/>
      </w:pPr>
      <w:r>
        <w:rPr>
          <w:rFonts w:ascii="方正黑体_GBK" w:hAnsi="方正黑体_GBK" w:eastAsia="方正黑体_GBK" w:cs="宋体"/>
          <w:sz w:val="15"/>
          <w:szCs w:val="20"/>
        </w:rPr>
        <w:t>本理财产品所拥有的所有资产及负债。</w:t>
      </w:r>
    </w:p>
    <w:p w14:paraId="496E48A6">
      <w:pPr>
        <w:spacing w:line="200" w:lineRule="exact"/>
        <w:ind w:firstLine="300"/>
        <w:jc w:val="both"/>
      </w:pPr>
      <w:r>
        <w:rPr>
          <w:rFonts w:ascii="方正黑体_GBK" w:hAnsi="方正黑体_GBK" w:eastAsia="方正黑体_GBK" w:cs="宋体"/>
          <w:sz w:val="15"/>
          <w:szCs w:val="20"/>
        </w:rPr>
        <w:t>（三）估值目的</w:t>
      </w:r>
    </w:p>
    <w:p w14:paraId="0E654A95">
      <w:pPr>
        <w:spacing w:line="200" w:lineRule="exact"/>
        <w:ind w:firstLine="300"/>
        <w:jc w:val="both"/>
      </w:pPr>
      <w:r>
        <w:rPr>
          <w:rFonts w:ascii="方正黑体_GBK" w:hAnsi="方正黑体_GBK" w:eastAsia="方正黑体_GBK" w:cs="宋体"/>
          <w:sz w:val="15"/>
          <w:szCs w:val="20"/>
        </w:rPr>
        <w:t>客观、准确反映理财产品的价值。</w:t>
      </w:r>
    </w:p>
    <w:p w14:paraId="384005D5">
      <w:pPr>
        <w:spacing w:line="200" w:lineRule="exact"/>
        <w:ind w:firstLine="300"/>
        <w:jc w:val="both"/>
      </w:pPr>
      <w:r>
        <w:rPr>
          <w:rFonts w:ascii="方正黑体_GBK" w:hAnsi="方正黑体_GBK" w:eastAsia="方正黑体_GBK" w:cs="宋体"/>
          <w:sz w:val="15"/>
          <w:szCs w:val="20"/>
        </w:rPr>
        <w:t>（四）估值原则</w:t>
      </w:r>
    </w:p>
    <w:p w14:paraId="69F55411">
      <w:pPr>
        <w:spacing w:line="200" w:lineRule="exact"/>
        <w:ind w:firstLine="300"/>
        <w:jc w:val="both"/>
      </w:pPr>
      <w:r>
        <w:rPr>
          <w:rFonts w:ascii="方正黑体_GBK" w:hAnsi="方正黑体_GBK" w:eastAsia="方正黑体_GBK" w:cs="宋体"/>
          <w:sz w:val="15"/>
          <w:szCs w:val="20"/>
        </w:rPr>
        <w:t>理财产品应坚持公允价值计量原则，符合会计准则和监管规定的范围内的可选择摊余成本法计量。</w:t>
      </w:r>
    </w:p>
    <w:p w14:paraId="6197D47B">
      <w:pPr>
        <w:spacing w:line="200" w:lineRule="exact"/>
        <w:ind w:firstLine="300"/>
        <w:jc w:val="both"/>
      </w:pPr>
      <w:r>
        <w:rPr>
          <w:rFonts w:ascii="方正黑体_GBK" w:hAnsi="方正黑体_GBK" w:eastAsia="方正黑体_GBK" w:cs="宋体"/>
          <w:sz w:val="15"/>
          <w:szCs w:val="20"/>
        </w:rPr>
        <w:t>（五）估值方法</w:t>
      </w:r>
    </w:p>
    <w:p w14:paraId="343B92F7">
      <w:pPr>
        <w:spacing w:line="200" w:lineRule="exact"/>
        <w:ind w:firstLine="280"/>
        <w:jc w:val="left"/>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35624567">
      <w:pPr>
        <w:spacing w:line="200" w:lineRule="exact"/>
        <w:ind w:firstLine="280"/>
        <w:jc w:val="left"/>
      </w:pPr>
      <w:r>
        <w:rPr>
          <w:rFonts w:ascii="方正黑体_GBK" w:hAnsi="方正黑体_GBK" w:eastAsia="方正黑体_GBK" w:cs="宋体"/>
          <w:sz w:val="15"/>
          <w:szCs w:val="20"/>
        </w:rPr>
        <w:t>1.银行存款、回购等货币市场工具</w:t>
      </w:r>
    </w:p>
    <w:p w14:paraId="0E9327E0">
      <w:pPr>
        <w:spacing w:line="200" w:lineRule="exact"/>
        <w:ind w:firstLine="280"/>
        <w:jc w:val="left"/>
      </w:pPr>
      <w:r>
        <w:rPr>
          <w:rFonts w:ascii="方正黑体_GBK" w:hAnsi="方正黑体_GBK" w:eastAsia="方正黑体_GBK" w:cs="宋体"/>
          <w:sz w:val="15"/>
          <w:szCs w:val="20"/>
        </w:rPr>
        <w:t>以本金列示，按商定的利率在实际持有期间内逐日计提。</w:t>
      </w:r>
    </w:p>
    <w:p w14:paraId="1FDF180A">
      <w:pPr>
        <w:spacing w:line="200" w:lineRule="exact"/>
        <w:ind w:firstLine="280"/>
        <w:jc w:val="left"/>
      </w:pPr>
      <w:r>
        <w:rPr>
          <w:rFonts w:ascii="方正黑体_GBK" w:hAnsi="方正黑体_GBK" w:eastAsia="方正黑体_GBK" w:cs="宋体"/>
          <w:color w:val="3D3D3D"/>
          <w:sz w:val="15"/>
          <w:szCs w:val="20"/>
        </w:rPr>
        <w:t>2.债券类资产</w:t>
      </w:r>
    </w:p>
    <w:p w14:paraId="7834A45C">
      <w:pPr>
        <w:spacing w:line="200" w:lineRule="exact"/>
        <w:ind w:firstLine="280"/>
        <w:jc w:val="left"/>
      </w:pPr>
      <w:r>
        <w:rPr>
          <w:rFonts w:ascii="方正黑体_GBK" w:hAnsi="方正黑体_GBK" w:eastAsia="方正黑体_GBK"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783E5994">
      <w:pPr>
        <w:spacing w:line="200" w:lineRule="exact"/>
        <w:ind w:firstLine="280"/>
        <w:jc w:val="left"/>
      </w:pPr>
      <w:r>
        <w:rPr>
          <w:rFonts w:ascii="方正黑体_GBK" w:hAnsi="方正黑体_GBK" w:eastAsia="方正黑体_GBK" w:cs="宋体"/>
          <w:color w:val="3D3D3D"/>
          <w:sz w:val="15"/>
          <w:szCs w:val="20"/>
        </w:rPr>
        <w:t>3.非标准化债权类资产</w:t>
      </w:r>
    </w:p>
    <w:p w14:paraId="216C9E1A">
      <w:pPr>
        <w:spacing w:line="200" w:lineRule="exact"/>
        <w:ind w:firstLine="280"/>
        <w:jc w:val="left"/>
      </w:pPr>
      <w:r>
        <w:rPr>
          <w:rFonts w:ascii="方正黑体_GBK" w:hAnsi="方正黑体_GBK" w:eastAsia="方正黑体_GBK"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14:paraId="77D101B7">
      <w:pPr>
        <w:spacing w:line="200" w:lineRule="exact"/>
        <w:ind w:firstLine="280"/>
        <w:jc w:val="left"/>
      </w:pPr>
      <w:r>
        <w:rPr>
          <w:rFonts w:ascii="方正黑体_GBK" w:hAnsi="方正黑体_GBK" w:eastAsia="方正黑体_GBK" w:cs="宋体"/>
          <w:color w:val="3D3D3D"/>
          <w:sz w:val="15"/>
          <w:szCs w:val="20"/>
        </w:rPr>
        <w:t>4.证券投资基金</w:t>
      </w:r>
    </w:p>
    <w:p w14:paraId="6964FF1D">
      <w:pPr>
        <w:spacing w:line="200" w:lineRule="exact"/>
        <w:ind w:firstLine="280"/>
        <w:jc w:val="left"/>
      </w:pPr>
      <w:r>
        <w:rPr>
          <w:rFonts w:ascii="方正黑体_GBK" w:hAnsi="方正黑体_GBK" w:eastAsia="方正黑体_GBK"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1F54B5B4">
      <w:pPr>
        <w:spacing w:line="200" w:lineRule="exact"/>
        <w:ind w:firstLine="280"/>
        <w:jc w:val="left"/>
      </w:pPr>
      <w:r>
        <w:rPr>
          <w:rFonts w:ascii="方正黑体_GBK" w:hAnsi="方正黑体_GBK" w:eastAsia="方正黑体_GBK" w:cs="宋体"/>
          <w:color w:val="3D3D3D"/>
          <w:sz w:val="15"/>
          <w:szCs w:val="20"/>
        </w:rPr>
        <w:t>5.股权类资产</w:t>
      </w:r>
    </w:p>
    <w:p w14:paraId="0E92045F">
      <w:pPr>
        <w:spacing w:line="200" w:lineRule="exact"/>
        <w:ind w:firstLine="280"/>
        <w:jc w:val="left"/>
      </w:pPr>
      <w:r>
        <w:rPr>
          <w:rFonts w:ascii="方正黑体_GBK" w:hAnsi="方正黑体_GBK" w:eastAsia="方正黑体_GBK"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345EC3CA">
      <w:pPr>
        <w:spacing w:line="200" w:lineRule="exact"/>
        <w:ind w:firstLine="280"/>
        <w:jc w:val="left"/>
      </w:pPr>
      <w:r>
        <w:rPr>
          <w:rFonts w:ascii="方正黑体_GBK" w:hAnsi="方正黑体_GBK" w:eastAsia="方正黑体_GBK" w:cs="宋体"/>
          <w:color w:val="3D3D3D"/>
          <w:sz w:val="15"/>
          <w:szCs w:val="20"/>
        </w:rPr>
        <w:t>6.资管计划、信托计划等资产</w:t>
      </w:r>
    </w:p>
    <w:p w14:paraId="435F2FC2">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w:t>
      </w:r>
    </w:p>
    <w:p w14:paraId="502EC53A">
      <w:pPr>
        <w:spacing w:line="200" w:lineRule="exact"/>
        <w:ind w:firstLine="280"/>
        <w:jc w:val="left"/>
      </w:pPr>
      <w:r>
        <w:rPr>
          <w:rFonts w:ascii="方正黑体_GBK" w:hAnsi="方正黑体_GBK" w:eastAsia="方正黑体_GBK" w:cs="宋体"/>
          <w:color w:val="3D3D3D"/>
          <w:sz w:val="15"/>
          <w:szCs w:val="20"/>
        </w:rPr>
        <w:t>7.其他资产</w:t>
      </w:r>
    </w:p>
    <w:p w14:paraId="5F3D8846">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6FE662C0">
      <w:pPr>
        <w:spacing w:line="200" w:lineRule="exact"/>
        <w:ind w:firstLine="280"/>
        <w:jc w:val="left"/>
      </w:pPr>
      <w:r>
        <w:rPr>
          <w:rFonts w:ascii="方正黑体_GBK" w:hAnsi="方正黑体_GBK" w:eastAsia="方正黑体_GBK"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14:paraId="558704DA">
      <w:pPr>
        <w:spacing w:line="200" w:lineRule="exact"/>
        <w:ind w:firstLine="280"/>
        <w:jc w:val="left"/>
      </w:pPr>
      <w:r>
        <w:rPr>
          <w:rFonts w:ascii="方正黑体_GBK" w:hAnsi="方正黑体_GBK" w:eastAsia="方正黑体_GBK" w:cs="宋体"/>
          <w:color w:val="3D3D3D"/>
          <w:sz w:val="15"/>
          <w:szCs w:val="20"/>
        </w:rPr>
        <w:t>9.如有新增事项或变更事项，按国家最新规定或管理人最新的约定估值。</w:t>
      </w:r>
    </w:p>
    <w:p w14:paraId="3AA72D51">
      <w:pPr>
        <w:spacing w:line="200" w:lineRule="exact"/>
        <w:ind w:firstLine="280"/>
        <w:jc w:val="left"/>
      </w:pPr>
      <w:r>
        <w:rPr>
          <w:rFonts w:ascii="方正黑体_GBK" w:hAnsi="方正黑体_GBK" w:eastAsia="方正黑体_GBK"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14:paraId="4743238E">
      <w:pPr>
        <w:spacing w:line="200" w:lineRule="exact"/>
        <w:ind w:firstLine="300"/>
        <w:jc w:val="both"/>
      </w:pPr>
      <w:r>
        <w:rPr>
          <w:rFonts w:ascii="方正黑体_GBK" w:hAnsi="方正黑体_GBK" w:eastAsia="方正黑体_GBK" w:cs="宋体"/>
          <w:sz w:val="15"/>
          <w:szCs w:val="20"/>
        </w:rPr>
        <w:t>（六）估值错误及暂停估值</w:t>
      </w:r>
    </w:p>
    <w:p w14:paraId="3E598C9B">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5C0FD24E">
      <w:pPr>
        <w:pStyle w:val="29"/>
        <w:pBdr>
          <w:top w:val="none" w:color="auto" w:sz="0" w:space="0"/>
          <w:left w:val="none" w:color="auto" w:sz="0" w:space="0"/>
          <w:bottom w:val="none" w:color="auto" w:sz="0" w:space="0"/>
          <w:right w:val="none" w:color="auto" w:sz="0" w:space="0"/>
        </w:pBdr>
        <w:spacing w:line="200" w:lineRule="exact"/>
        <w:rPr>
          <w:rFonts w:hint="eastAsia" w:ascii="方正黑体_GBK" w:hAnsi="方正黑体_GBK" w:eastAsia="方正黑体_GBK" w:cs="宋体"/>
          <w:b/>
          <w:bCs/>
          <w:vanish w:val="0"/>
          <w:sz w:val="15"/>
          <w:szCs w:val="15"/>
        </w:rPr>
      </w:pPr>
      <w:r>
        <w:rPr>
          <w:rFonts w:hint="eastAsia" w:ascii="方正黑体_GBK" w:hAnsi="方正黑体_GBK" w:eastAsia="方正黑体_GBK" w:cs="宋体"/>
          <w:b/>
          <w:bCs/>
          <w:vanish w:val="0"/>
          <w:sz w:val="15"/>
          <w:szCs w:val="15"/>
        </w:rPr>
        <w:t>第五条 主体机构</w:t>
      </w:r>
    </w:p>
    <w:p w14:paraId="772C19BC">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（一）销售机构基本信息</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2100"/>
        <w:gridCol w:w="4050"/>
        <w:gridCol w:w="1383"/>
      </w:tblGrid>
      <w:tr w14:paraId="762903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809733D">
            <w:pPr>
              <w:spacing w:line="200" w:lineRule="exact"/>
            </w:pPr>
            <w:r>
              <w:rPr>
                <w:rFonts w:ascii="方正黑体_GBK" w:hAnsi="方正黑体_GBK" w:eastAsia="方正黑体_GBK" w:cs="宋体"/>
                <w:b/>
                <w:sz w:val="15"/>
                <w:szCs w:val="20"/>
              </w:rPr>
              <w:t>销售机构名称</w:t>
            </w:r>
          </w:p>
        </w:tc>
        <w:tc>
          <w:tcPr>
            <w:tcW w:w="4050" w:type="dxa"/>
            <w:tcMar>
              <w:left w:w="120" w:type="dxa"/>
            </w:tcMar>
            <w:vAlign w:val="center"/>
          </w:tcPr>
          <w:p w14:paraId="74787B4F">
            <w:pPr>
              <w:spacing w:line="200" w:lineRule="exact"/>
            </w:pPr>
            <w:r>
              <w:rPr>
                <w:rFonts w:ascii="方正黑体_GBK" w:hAnsi="方正黑体_GBK" w:eastAsia="方正黑体_GBK" w:cs="宋体"/>
                <w:b/>
                <w:sz w:val="15"/>
                <w:szCs w:val="20"/>
              </w:rPr>
              <w:t>住所</w:t>
            </w:r>
          </w:p>
        </w:tc>
        <w:tc>
          <w:tcPr>
            <w:tcW w:w="1350" w:type="dxa"/>
            <w:tcMar>
              <w:left w:w="120" w:type="dxa"/>
            </w:tcMar>
            <w:vAlign w:val="center"/>
          </w:tcPr>
          <w:p w14:paraId="664C6BEC">
            <w:pPr>
              <w:spacing w:line="200" w:lineRule="exact"/>
            </w:pPr>
            <w:r>
              <w:rPr>
                <w:rFonts w:ascii="方正黑体_GBK" w:hAnsi="方正黑体_GBK" w:eastAsia="方正黑体_GBK" w:cs="宋体"/>
                <w:b/>
                <w:sz w:val="15"/>
                <w:szCs w:val="20"/>
              </w:rPr>
              <w:t>联系方式</w:t>
            </w:r>
          </w:p>
        </w:tc>
      </w:tr>
      <w:tr w14:paraId="6C2E9D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DD96437">
            <w:pPr>
              <w:spacing w:line="200" w:lineRule="exact"/>
            </w:pPr>
            <w:r>
              <w:rPr>
                <w:rFonts w:ascii="方正黑体_GBK" w:hAnsi="方正黑体_GBK" w:eastAsia="方正黑体_GBK" w:cs="宋体"/>
                <w:sz w:val="15"/>
                <w:szCs w:val="20"/>
              </w:rPr>
              <w:t>南银理财有限责任公司</w:t>
            </w:r>
          </w:p>
        </w:tc>
        <w:tc>
          <w:tcPr>
            <w:tcW w:w="4050" w:type="dxa"/>
            <w:tcMar>
              <w:left w:w="120" w:type="dxa"/>
            </w:tcMar>
            <w:vAlign w:val="center"/>
          </w:tcPr>
          <w:p w14:paraId="66DFEFA8">
            <w:pPr>
              <w:spacing w:line="200" w:lineRule="exact"/>
            </w:pPr>
            <w:r>
              <w:rPr>
                <w:rFonts w:ascii="方正黑体_GBK" w:hAnsi="方正黑体_GBK" w:eastAsia="方正黑体_GBK" w:cs="宋体"/>
                <w:sz w:val="15"/>
                <w:szCs w:val="20"/>
              </w:rPr>
              <w:t>江苏省南京市建邺区庐山路242号2号楼14-16层</w:t>
            </w:r>
          </w:p>
        </w:tc>
        <w:tc>
          <w:tcPr>
            <w:tcW w:w="1350" w:type="dxa"/>
            <w:tcMar>
              <w:left w:w="120" w:type="dxa"/>
            </w:tcMar>
            <w:vAlign w:val="center"/>
          </w:tcPr>
          <w:p w14:paraId="0AA52B82">
            <w:pPr>
              <w:spacing w:line="200" w:lineRule="exact"/>
            </w:pPr>
            <w:r>
              <w:rPr>
                <w:rFonts w:ascii="方正黑体_GBK" w:hAnsi="方正黑体_GBK" w:eastAsia="方正黑体_GBK" w:cs="宋体"/>
                <w:sz w:val="15"/>
                <w:szCs w:val="20"/>
              </w:rPr>
              <w:t>025-83642111</w:t>
            </w:r>
          </w:p>
        </w:tc>
      </w:tr>
      <w:tr w14:paraId="56E725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887C91E">
            <w:pPr>
              <w:spacing w:line="200" w:lineRule="exact"/>
            </w:pPr>
            <w:r>
              <w:rPr>
                <w:rFonts w:ascii="方正黑体_GBK" w:hAnsi="方正黑体_GBK" w:eastAsia="方正黑体_GBK" w:cs="宋体"/>
                <w:sz w:val="15"/>
                <w:szCs w:val="20"/>
              </w:rPr>
              <w:t>南京银行股份有限公司</w:t>
            </w:r>
          </w:p>
        </w:tc>
        <w:tc>
          <w:tcPr>
            <w:tcW w:w="4050" w:type="dxa"/>
            <w:tcMar>
              <w:left w:w="120" w:type="dxa"/>
            </w:tcMar>
            <w:vAlign w:val="center"/>
          </w:tcPr>
          <w:p w14:paraId="48324B49">
            <w:pPr>
              <w:spacing w:line="200" w:lineRule="exact"/>
            </w:pPr>
            <w:r>
              <w:rPr>
                <w:rFonts w:ascii="方正黑体_GBK" w:hAnsi="方正黑体_GBK" w:eastAsia="方正黑体_GBK" w:cs="宋体"/>
                <w:sz w:val="15"/>
                <w:szCs w:val="20"/>
              </w:rPr>
              <w:t>南京市建邺区江山大街88号</w:t>
            </w:r>
          </w:p>
        </w:tc>
        <w:tc>
          <w:tcPr>
            <w:tcW w:w="1350" w:type="dxa"/>
            <w:tcMar>
              <w:left w:w="120" w:type="dxa"/>
            </w:tcMar>
            <w:vAlign w:val="center"/>
          </w:tcPr>
          <w:p w14:paraId="408F6E35">
            <w:pPr>
              <w:spacing w:line="200" w:lineRule="exact"/>
            </w:pPr>
            <w:r>
              <w:rPr>
                <w:rFonts w:ascii="方正黑体_GBK" w:hAnsi="方正黑体_GBK" w:eastAsia="方正黑体_GBK" w:cs="宋体"/>
                <w:sz w:val="15"/>
                <w:szCs w:val="20"/>
              </w:rPr>
              <w:t>95302</w:t>
            </w:r>
          </w:p>
        </w:tc>
      </w:tr>
      <w:tr w14:paraId="2D21C6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2FDC70E">
            <w:pPr>
              <w:spacing w:line="200" w:lineRule="exact"/>
            </w:pPr>
            <w:r>
              <w:rPr>
                <w:rFonts w:ascii="方正黑体_GBK" w:hAnsi="方正黑体_GBK" w:eastAsia="方正黑体_GBK" w:cs="宋体"/>
                <w:sz w:val="15"/>
                <w:szCs w:val="20"/>
              </w:rPr>
              <w:t>兴业银行股份有限公司</w:t>
            </w:r>
          </w:p>
        </w:tc>
        <w:tc>
          <w:tcPr>
            <w:tcW w:w="4050" w:type="dxa"/>
            <w:tcMar>
              <w:left w:w="120" w:type="dxa"/>
            </w:tcMar>
            <w:vAlign w:val="center"/>
          </w:tcPr>
          <w:p w14:paraId="781E97DF">
            <w:pPr>
              <w:spacing w:line="200" w:lineRule="exact"/>
            </w:pPr>
            <w:r>
              <w:rPr>
                <w:rFonts w:ascii="方正黑体_GBK" w:hAnsi="方正黑体_GBK" w:eastAsia="方正黑体_GBK" w:cs="宋体"/>
                <w:sz w:val="15"/>
                <w:szCs w:val="20"/>
              </w:rPr>
              <w:t>福建省福州市台江区江滨中大道398号兴业银行大厦</w:t>
            </w:r>
          </w:p>
        </w:tc>
        <w:tc>
          <w:tcPr>
            <w:tcW w:w="1350" w:type="dxa"/>
            <w:tcMar>
              <w:left w:w="120" w:type="dxa"/>
            </w:tcMar>
            <w:vAlign w:val="center"/>
          </w:tcPr>
          <w:p w14:paraId="6DBA3AC0">
            <w:pPr>
              <w:spacing w:line="200" w:lineRule="exact"/>
            </w:pPr>
            <w:r>
              <w:rPr>
                <w:rFonts w:ascii="方正黑体_GBK" w:hAnsi="方正黑体_GBK" w:eastAsia="方正黑体_GBK" w:cs="宋体"/>
                <w:sz w:val="15"/>
                <w:szCs w:val="20"/>
              </w:rPr>
              <w:t>95561</w:t>
            </w:r>
          </w:p>
        </w:tc>
      </w:tr>
      <w:tr w14:paraId="1E1DC3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0FEA9A7">
            <w:pPr>
              <w:spacing w:line="200" w:lineRule="exact"/>
            </w:pPr>
            <w:r>
              <w:rPr>
                <w:rFonts w:ascii="方正黑体_GBK" w:hAnsi="方正黑体_GBK" w:eastAsia="方正黑体_GBK" w:cs="宋体"/>
                <w:sz w:val="15"/>
                <w:szCs w:val="20"/>
              </w:rPr>
              <w:t>江苏太仓农村商业银行股份有限公司</w:t>
            </w:r>
          </w:p>
        </w:tc>
        <w:tc>
          <w:tcPr>
            <w:tcW w:w="4050" w:type="dxa"/>
            <w:tcMar>
              <w:left w:w="120" w:type="dxa"/>
            </w:tcMar>
            <w:vAlign w:val="center"/>
          </w:tcPr>
          <w:p w14:paraId="27D57A5B">
            <w:pPr>
              <w:spacing w:line="200" w:lineRule="exact"/>
            </w:pPr>
            <w:r>
              <w:rPr>
                <w:rFonts w:ascii="方正黑体_GBK" w:hAnsi="方正黑体_GBK" w:eastAsia="方正黑体_GBK" w:cs="宋体"/>
                <w:sz w:val="15"/>
                <w:szCs w:val="20"/>
              </w:rPr>
              <w:t>太仓市娄东街道上海东路198号</w:t>
            </w:r>
          </w:p>
        </w:tc>
        <w:tc>
          <w:tcPr>
            <w:tcW w:w="1350" w:type="dxa"/>
            <w:tcMar>
              <w:left w:w="120" w:type="dxa"/>
            </w:tcMar>
            <w:vAlign w:val="center"/>
          </w:tcPr>
          <w:p w14:paraId="259013B2">
            <w:pPr>
              <w:spacing w:line="200" w:lineRule="exact"/>
            </w:pPr>
            <w:r>
              <w:rPr>
                <w:rFonts w:ascii="方正黑体_GBK" w:hAnsi="方正黑体_GBK" w:eastAsia="方正黑体_GBK" w:cs="宋体"/>
                <w:sz w:val="15"/>
                <w:szCs w:val="20"/>
              </w:rPr>
              <w:t>4001840060</w:t>
            </w:r>
          </w:p>
        </w:tc>
      </w:tr>
      <w:tr w14:paraId="0C0462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1EA438E">
            <w:pPr>
              <w:spacing w:line="200" w:lineRule="exact"/>
            </w:pPr>
            <w:r>
              <w:rPr>
                <w:rFonts w:ascii="方正黑体_GBK" w:hAnsi="方正黑体_GBK" w:eastAsia="方正黑体_GBK" w:cs="宋体"/>
                <w:sz w:val="15"/>
                <w:szCs w:val="20"/>
              </w:rPr>
              <w:t>嘉兴银行股份有限公司</w:t>
            </w:r>
          </w:p>
        </w:tc>
        <w:tc>
          <w:tcPr>
            <w:tcW w:w="4050" w:type="dxa"/>
            <w:tcMar>
              <w:left w:w="120" w:type="dxa"/>
            </w:tcMar>
            <w:vAlign w:val="center"/>
          </w:tcPr>
          <w:p w14:paraId="5C7C147A">
            <w:pPr>
              <w:spacing w:line="200" w:lineRule="exact"/>
            </w:pPr>
            <w:r>
              <w:rPr>
                <w:rFonts w:ascii="方正黑体_GBK" w:hAnsi="方正黑体_GBK" w:eastAsia="方正黑体_GBK" w:cs="宋体"/>
                <w:sz w:val="15"/>
                <w:szCs w:val="20"/>
              </w:rPr>
              <w:t>浙江省嘉兴市昌盛南路1001号</w:t>
            </w:r>
          </w:p>
        </w:tc>
        <w:tc>
          <w:tcPr>
            <w:tcW w:w="1350" w:type="dxa"/>
            <w:tcMar>
              <w:left w:w="120" w:type="dxa"/>
            </w:tcMar>
            <w:vAlign w:val="center"/>
          </w:tcPr>
          <w:p w14:paraId="3595FB79">
            <w:pPr>
              <w:spacing w:line="200" w:lineRule="exact"/>
            </w:pPr>
            <w:r>
              <w:rPr>
                <w:rFonts w:ascii="方正黑体_GBK" w:hAnsi="方正黑体_GBK" w:eastAsia="方正黑体_GBK" w:cs="宋体"/>
                <w:sz w:val="15"/>
                <w:szCs w:val="20"/>
              </w:rPr>
              <w:t>0573-96528</w:t>
            </w:r>
          </w:p>
        </w:tc>
      </w:tr>
      <w:tr w14:paraId="081731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8EDFD6B">
            <w:pPr>
              <w:spacing w:line="200" w:lineRule="exact"/>
            </w:pPr>
            <w:r>
              <w:rPr>
                <w:rFonts w:ascii="方正黑体_GBK" w:hAnsi="方正黑体_GBK" w:eastAsia="方正黑体_GBK" w:cs="宋体"/>
                <w:sz w:val="15"/>
                <w:szCs w:val="20"/>
              </w:rPr>
              <w:t>江苏常熟农村商业银行股份有限公司</w:t>
            </w:r>
          </w:p>
        </w:tc>
        <w:tc>
          <w:tcPr>
            <w:tcW w:w="4050" w:type="dxa"/>
            <w:tcMar>
              <w:left w:w="120" w:type="dxa"/>
            </w:tcMar>
            <w:vAlign w:val="center"/>
          </w:tcPr>
          <w:p w14:paraId="57A1732B">
            <w:pPr>
              <w:spacing w:line="200" w:lineRule="exact"/>
            </w:pPr>
            <w:r>
              <w:rPr>
                <w:rFonts w:ascii="方正黑体_GBK" w:hAnsi="方正黑体_GBK" w:eastAsia="方正黑体_GBK" w:cs="宋体"/>
                <w:sz w:val="15"/>
                <w:szCs w:val="20"/>
              </w:rPr>
              <w:t>江苏省常熟市新世纪大道58号</w:t>
            </w:r>
          </w:p>
        </w:tc>
        <w:tc>
          <w:tcPr>
            <w:tcW w:w="1350" w:type="dxa"/>
            <w:tcMar>
              <w:left w:w="120" w:type="dxa"/>
            </w:tcMar>
            <w:vAlign w:val="center"/>
          </w:tcPr>
          <w:p w14:paraId="0F7221CD">
            <w:pPr>
              <w:spacing w:line="200" w:lineRule="exact"/>
            </w:pPr>
            <w:r>
              <w:rPr>
                <w:rFonts w:ascii="方正黑体_GBK" w:hAnsi="方正黑体_GBK" w:eastAsia="方正黑体_GBK" w:cs="宋体"/>
                <w:sz w:val="15"/>
                <w:szCs w:val="20"/>
              </w:rPr>
              <w:t>956020</w:t>
            </w:r>
          </w:p>
        </w:tc>
      </w:tr>
      <w:tr w14:paraId="4BA015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33D9885">
            <w:pPr>
              <w:spacing w:line="200" w:lineRule="exact"/>
            </w:pPr>
            <w:r>
              <w:rPr>
                <w:rFonts w:ascii="方正黑体_GBK" w:hAnsi="方正黑体_GBK" w:eastAsia="方正黑体_GBK" w:cs="宋体"/>
                <w:sz w:val="15"/>
                <w:szCs w:val="20"/>
              </w:rPr>
              <w:t>江苏苏州农村商业银行股份有限公司</w:t>
            </w:r>
          </w:p>
        </w:tc>
        <w:tc>
          <w:tcPr>
            <w:tcW w:w="4050" w:type="dxa"/>
            <w:tcMar>
              <w:left w:w="120" w:type="dxa"/>
            </w:tcMar>
            <w:vAlign w:val="center"/>
          </w:tcPr>
          <w:p w14:paraId="22DCA188">
            <w:pPr>
              <w:spacing w:line="200" w:lineRule="exact"/>
            </w:pPr>
            <w:r>
              <w:rPr>
                <w:rFonts w:ascii="方正黑体_GBK" w:hAnsi="方正黑体_GBK" w:eastAsia="方正黑体_GBK" w:cs="宋体"/>
                <w:sz w:val="15"/>
                <w:szCs w:val="20"/>
              </w:rPr>
              <w:t>江苏省苏州市吴江区中山南路1777号</w:t>
            </w:r>
          </w:p>
        </w:tc>
        <w:tc>
          <w:tcPr>
            <w:tcW w:w="1350" w:type="dxa"/>
            <w:tcMar>
              <w:left w:w="120" w:type="dxa"/>
            </w:tcMar>
            <w:vAlign w:val="center"/>
          </w:tcPr>
          <w:p w14:paraId="2D4686DE">
            <w:pPr>
              <w:spacing w:line="200" w:lineRule="exact"/>
            </w:pPr>
            <w:r>
              <w:rPr>
                <w:rFonts w:ascii="方正黑体_GBK" w:hAnsi="方正黑体_GBK" w:eastAsia="方正黑体_GBK" w:cs="宋体"/>
                <w:sz w:val="15"/>
                <w:szCs w:val="20"/>
              </w:rPr>
              <w:t>956111</w:t>
            </w:r>
          </w:p>
        </w:tc>
      </w:tr>
      <w:tr w14:paraId="53FDB3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870617A">
            <w:pPr>
              <w:spacing w:line="200" w:lineRule="exact"/>
            </w:pPr>
            <w:r>
              <w:rPr>
                <w:rFonts w:ascii="方正黑体_GBK" w:hAnsi="方正黑体_GBK" w:eastAsia="方正黑体_GBK" w:cs="宋体"/>
                <w:sz w:val="15"/>
                <w:szCs w:val="20"/>
              </w:rPr>
              <w:t>福建海峡银行股份有限公司</w:t>
            </w:r>
          </w:p>
        </w:tc>
        <w:tc>
          <w:tcPr>
            <w:tcW w:w="4050" w:type="dxa"/>
            <w:tcMar>
              <w:left w:w="120" w:type="dxa"/>
            </w:tcMar>
            <w:vAlign w:val="center"/>
          </w:tcPr>
          <w:p w14:paraId="28534C84">
            <w:pPr>
              <w:spacing w:line="200" w:lineRule="exact"/>
            </w:pPr>
            <w:r>
              <w:rPr>
                <w:rFonts w:ascii="方正黑体_GBK" w:hAnsi="方正黑体_GBK" w:eastAsia="方正黑体_GBK" w:cs="宋体"/>
                <w:sz w:val="15"/>
                <w:szCs w:val="20"/>
              </w:rPr>
              <w:t>福建省福州市台江区江滨中大道358号海峡银行大厦</w:t>
            </w:r>
          </w:p>
        </w:tc>
        <w:tc>
          <w:tcPr>
            <w:tcW w:w="1350" w:type="dxa"/>
            <w:tcMar>
              <w:left w:w="120" w:type="dxa"/>
            </w:tcMar>
            <w:vAlign w:val="center"/>
          </w:tcPr>
          <w:p w14:paraId="16362D9B">
            <w:pPr>
              <w:spacing w:line="200" w:lineRule="exact"/>
            </w:pPr>
            <w:r>
              <w:rPr>
                <w:rFonts w:ascii="方正黑体_GBK" w:hAnsi="方正黑体_GBK" w:eastAsia="方正黑体_GBK" w:cs="宋体"/>
                <w:sz w:val="15"/>
                <w:szCs w:val="20"/>
              </w:rPr>
              <w:t>0591-4008939999</w:t>
            </w:r>
          </w:p>
        </w:tc>
      </w:tr>
      <w:tr w14:paraId="034943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691D94F">
            <w:pPr>
              <w:spacing w:line="200" w:lineRule="exact"/>
            </w:pPr>
            <w:r>
              <w:rPr>
                <w:rFonts w:ascii="方正黑体_GBK" w:hAnsi="方正黑体_GBK" w:eastAsia="方正黑体_GBK" w:cs="宋体"/>
                <w:sz w:val="15"/>
                <w:szCs w:val="20"/>
              </w:rPr>
              <w:t>秦皇岛银行股份有限公司</w:t>
            </w:r>
          </w:p>
        </w:tc>
        <w:tc>
          <w:tcPr>
            <w:tcW w:w="4050" w:type="dxa"/>
            <w:tcMar>
              <w:left w:w="120" w:type="dxa"/>
            </w:tcMar>
            <w:vAlign w:val="center"/>
          </w:tcPr>
          <w:p w14:paraId="57D28E23">
            <w:pPr>
              <w:spacing w:line="200" w:lineRule="exact"/>
            </w:pPr>
            <w:r>
              <w:rPr>
                <w:rFonts w:ascii="方正黑体_GBK" w:hAnsi="方正黑体_GBK" w:eastAsia="方正黑体_GBK" w:cs="宋体"/>
                <w:sz w:val="15"/>
                <w:szCs w:val="20"/>
              </w:rPr>
              <w:t>河北省秦皇岛市海港区河北大街西段 560 号</w:t>
            </w:r>
          </w:p>
        </w:tc>
        <w:tc>
          <w:tcPr>
            <w:tcW w:w="1350" w:type="dxa"/>
            <w:tcMar>
              <w:left w:w="120" w:type="dxa"/>
            </w:tcMar>
            <w:vAlign w:val="center"/>
          </w:tcPr>
          <w:p w14:paraId="6A2755B1">
            <w:pPr>
              <w:spacing w:line="200" w:lineRule="exact"/>
            </w:pPr>
            <w:r>
              <w:rPr>
                <w:rFonts w:ascii="方正黑体_GBK" w:hAnsi="方正黑体_GBK" w:eastAsia="方正黑体_GBK" w:cs="宋体"/>
                <w:sz w:val="15"/>
                <w:szCs w:val="20"/>
              </w:rPr>
              <w:t>0335-96336</w:t>
            </w:r>
          </w:p>
        </w:tc>
      </w:tr>
      <w:tr w14:paraId="07E4EA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B0CFE17">
            <w:pPr>
              <w:spacing w:line="200" w:lineRule="exact"/>
            </w:pPr>
            <w:r>
              <w:rPr>
                <w:rFonts w:ascii="方正黑体_GBK" w:hAnsi="方正黑体_GBK" w:eastAsia="方正黑体_GBK" w:cs="宋体"/>
                <w:sz w:val="15"/>
                <w:szCs w:val="20"/>
              </w:rPr>
              <w:t>泰安银行股份有限公司</w:t>
            </w:r>
          </w:p>
        </w:tc>
        <w:tc>
          <w:tcPr>
            <w:tcW w:w="4050" w:type="dxa"/>
            <w:tcMar>
              <w:left w:w="120" w:type="dxa"/>
            </w:tcMar>
            <w:vAlign w:val="center"/>
          </w:tcPr>
          <w:p w14:paraId="7DEAA6B9">
            <w:pPr>
              <w:spacing w:line="200" w:lineRule="exact"/>
            </w:pPr>
            <w:r>
              <w:rPr>
                <w:rFonts w:ascii="方正黑体_GBK" w:hAnsi="方正黑体_GBK" w:eastAsia="方正黑体_GBK" w:cs="宋体"/>
                <w:sz w:val="15"/>
                <w:szCs w:val="20"/>
              </w:rPr>
              <w:t>山东省泰安市长城路3号圣地大厦</w:t>
            </w:r>
          </w:p>
        </w:tc>
        <w:tc>
          <w:tcPr>
            <w:tcW w:w="1350" w:type="dxa"/>
            <w:tcMar>
              <w:left w:w="120" w:type="dxa"/>
            </w:tcMar>
            <w:vAlign w:val="center"/>
          </w:tcPr>
          <w:p w14:paraId="768D77DC">
            <w:pPr>
              <w:spacing w:line="200" w:lineRule="exact"/>
            </w:pPr>
            <w:r>
              <w:rPr>
                <w:rFonts w:ascii="方正黑体_GBK" w:hAnsi="方正黑体_GBK" w:eastAsia="方正黑体_GBK" w:cs="宋体"/>
                <w:sz w:val="15"/>
                <w:szCs w:val="20"/>
              </w:rPr>
              <w:t>0538-96588</w:t>
            </w:r>
          </w:p>
        </w:tc>
      </w:tr>
      <w:tr w14:paraId="71E682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AAF22AC">
            <w:pPr>
              <w:spacing w:line="200" w:lineRule="exact"/>
            </w:pPr>
            <w:r>
              <w:rPr>
                <w:rFonts w:ascii="方正黑体_GBK" w:hAnsi="方正黑体_GBK" w:eastAsia="方正黑体_GBK" w:cs="宋体"/>
                <w:sz w:val="15"/>
                <w:szCs w:val="20"/>
              </w:rPr>
              <w:t>齐鲁银行股份有限公司</w:t>
            </w:r>
          </w:p>
        </w:tc>
        <w:tc>
          <w:tcPr>
            <w:tcW w:w="4050" w:type="dxa"/>
            <w:tcMar>
              <w:left w:w="120" w:type="dxa"/>
            </w:tcMar>
            <w:vAlign w:val="center"/>
          </w:tcPr>
          <w:p w14:paraId="37B9B2EE">
            <w:pPr>
              <w:spacing w:line="200" w:lineRule="exact"/>
            </w:pPr>
            <w:r>
              <w:rPr>
                <w:rFonts w:ascii="方正黑体_GBK" w:hAnsi="方正黑体_GBK" w:eastAsia="方正黑体_GBK" w:cs="宋体"/>
                <w:sz w:val="15"/>
                <w:szCs w:val="20"/>
              </w:rPr>
              <w:t>山东省济南市历下区经十路10817号</w:t>
            </w:r>
          </w:p>
        </w:tc>
        <w:tc>
          <w:tcPr>
            <w:tcW w:w="1350" w:type="dxa"/>
            <w:tcMar>
              <w:left w:w="120" w:type="dxa"/>
            </w:tcMar>
            <w:vAlign w:val="center"/>
          </w:tcPr>
          <w:p w14:paraId="02B92179">
            <w:pPr>
              <w:spacing w:line="200" w:lineRule="exact"/>
            </w:pPr>
            <w:r>
              <w:rPr>
                <w:rFonts w:ascii="方正黑体_GBK" w:hAnsi="方正黑体_GBK" w:eastAsia="方正黑体_GBK" w:cs="宋体"/>
                <w:sz w:val="15"/>
                <w:szCs w:val="20"/>
              </w:rPr>
              <w:t>4006096588</w:t>
            </w:r>
          </w:p>
        </w:tc>
      </w:tr>
      <w:tr w14:paraId="7FD57B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F6565BB">
            <w:pPr>
              <w:spacing w:line="200" w:lineRule="exact"/>
            </w:pPr>
            <w:r>
              <w:rPr>
                <w:rFonts w:ascii="方正黑体_GBK" w:hAnsi="方正黑体_GBK" w:eastAsia="方正黑体_GBK" w:cs="宋体"/>
                <w:sz w:val="15"/>
                <w:szCs w:val="20"/>
              </w:rPr>
              <w:t>贵阳银行股份有限公司</w:t>
            </w:r>
          </w:p>
        </w:tc>
        <w:tc>
          <w:tcPr>
            <w:tcW w:w="4050" w:type="dxa"/>
            <w:tcMar>
              <w:left w:w="120" w:type="dxa"/>
            </w:tcMar>
            <w:vAlign w:val="center"/>
          </w:tcPr>
          <w:p w14:paraId="3EE7D046">
            <w:pPr>
              <w:spacing w:line="200" w:lineRule="exact"/>
            </w:pPr>
            <w:r>
              <w:rPr>
                <w:rFonts w:ascii="方正黑体_GBK" w:hAnsi="方正黑体_GBK" w:eastAsia="方正黑体_GBK" w:cs="宋体"/>
                <w:sz w:val="15"/>
                <w:szCs w:val="20"/>
              </w:rPr>
              <w:t>贵州省贵阳市观山湖区长岭北路中天·会展城B区金融商务区东区1-6栋</w:t>
            </w:r>
          </w:p>
        </w:tc>
        <w:tc>
          <w:tcPr>
            <w:tcW w:w="1350" w:type="dxa"/>
            <w:tcMar>
              <w:left w:w="120" w:type="dxa"/>
            </w:tcMar>
            <w:vAlign w:val="center"/>
          </w:tcPr>
          <w:p w14:paraId="2E10BF24">
            <w:pPr>
              <w:spacing w:line="200" w:lineRule="exact"/>
            </w:pPr>
            <w:r>
              <w:rPr>
                <w:rFonts w:ascii="方正黑体_GBK" w:hAnsi="方正黑体_GBK" w:eastAsia="方正黑体_GBK" w:cs="宋体"/>
                <w:sz w:val="15"/>
                <w:szCs w:val="20"/>
              </w:rPr>
              <w:t>0851-86859053</w:t>
            </w:r>
          </w:p>
        </w:tc>
      </w:tr>
      <w:tr w14:paraId="3C07B3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F71A083">
            <w:pPr>
              <w:spacing w:line="200" w:lineRule="exact"/>
            </w:pPr>
            <w:r>
              <w:rPr>
                <w:rFonts w:ascii="方正黑体_GBK" w:hAnsi="方正黑体_GBK" w:eastAsia="方正黑体_GBK" w:cs="宋体"/>
                <w:sz w:val="15"/>
                <w:szCs w:val="20"/>
              </w:rPr>
              <w:t>深圳前海微众银行股份有限公司</w:t>
            </w:r>
          </w:p>
        </w:tc>
        <w:tc>
          <w:tcPr>
            <w:tcW w:w="4050" w:type="dxa"/>
            <w:tcMar>
              <w:left w:w="120" w:type="dxa"/>
            </w:tcMar>
            <w:vAlign w:val="center"/>
          </w:tcPr>
          <w:p w14:paraId="3FFBA8E9">
            <w:pPr>
              <w:spacing w:line="200" w:lineRule="exact"/>
            </w:pPr>
            <w:r>
              <w:rPr>
                <w:rFonts w:ascii="方正黑体_GBK" w:hAnsi="方正黑体_GBK" w:eastAsia="方正黑体_GBK" w:cs="宋体"/>
                <w:sz w:val="15"/>
                <w:szCs w:val="20"/>
              </w:rPr>
              <w:t>深圳市南山区南山街道金港街88号微众银行大厦1层、7-10层、12-21 层、23-30 层</w:t>
            </w:r>
          </w:p>
        </w:tc>
        <w:tc>
          <w:tcPr>
            <w:tcW w:w="1350" w:type="dxa"/>
            <w:tcMar>
              <w:left w:w="120" w:type="dxa"/>
            </w:tcMar>
            <w:vAlign w:val="center"/>
          </w:tcPr>
          <w:p w14:paraId="1E3A0D86">
            <w:pPr>
              <w:spacing w:line="200" w:lineRule="exact"/>
            </w:pPr>
            <w:r>
              <w:rPr>
                <w:rFonts w:ascii="方正黑体_GBK" w:hAnsi="方正黑体_GBK" w:eastAsia="方正黑体_GBK" w:cs="宋体"/>
                <w:sz w:val="15"/>
                <w:szCs w:val="20"/>
              </w:rPr>
              <w:t>95384</w:t>
            </w:r>
          </w:p>
        </w:tc>
      </w:tr>
      <w:tr w14:paraId="3A315A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87A1437">
            <w:pPr>
              <w:spacing w:line="200" w:lineRule="exact"/>
            </w:pPr>
            <w:r>
              <w:rPr>
                <w:rFonts w:ascii="方正黑体_GBK" w:hAnsi="方正黑体_GBK" w:eastAsia="方正黑体_GBK" w:cs="宋体"/>
                <w:sz w:val="15"/>
                <w:szCs w:val="20"/>
              </w:rPr>
              <w:t>云南红塔银行股份有限公司</w:t>
            </w:r>
          </w:p>
        </w:tc>
        <w:tc>
          <w:tcPr>
            <w:tcW w:w="4050" w:type="dxa"/>
            <w:tcMar>
              <w:left w:w="120" w:type="dxa"/>
            </w:tcMar>
            <w:vAlign w:val="center"/>
          </w:tcPr>
          <w:p w14:paraId="69D3D6F5">
            <w:pPr>
              <w:spacing w:line="200" w:lineRule="exact"/>
            </w:pPr>
            <w:r>
              <w:rPr>
                <w:rFonts w:ascii="方正黑体_GBK" w:hAnsi="方正黑体_GBK" w:eastAsia="方正黑体_GBK" w:cs="宋体"/>
                <w:sz w:val="15"/>
                <w:szCs w:val="20"/>
              </w:rPr>
              <w:t>云南省玉溪市东风南路2号</w:t>
            </w:r>
          </w:p>
        </w:tc>
        <w:tc>
          <w:tcPr>
            <w:tcW w:w="1350" w:type="dxa"/>
            <w:tcMar>
              <w:left w:w="120" w:type="dxa"/>
            </w:tcMar>
            <w:vAlign w:val="center"/>
          </w:tcPr>
          <w:p w14:paraId="1C597F0D">
            <w:pPr>
              <w:spacing w:line="200" w:lineRule="exact"/>
            </w:pPr>
            <w:r>
              <w:rPr>
                <w:rFonts w:ascii="方正黑体_GBK" w:hAnsi="方正黑体_GBK" w:eastAsia="方正黑体_GBK" w:cs="宋体"/>
                <w:sz w:val="15"/>
                <w:szCs w:val="20"/>
              </w:rPr>
              <w:t>96522</w:t>
            </w:r>
          </w:p>
        </w:tc>
      </w:tr>
      <w:tr w14:paraId="5CCBDA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81764A8">
            <w:pPr>
              <w:spacing w:line="200" w:lineRule="exact"/>
            </w:pPr>
            <w:r>
              <w:rPr>
                <w:rFonts w:ascii="方正黑体_GBK" w:hAnsi="方正黑体_GBK" w:eastAsia="方正黑体_GBK" w:cs="宋体"/>
                <w:sz w:val="15"/>
                <w:szCs w:val="20"/>
              </w:rPr>
              <w:t>中原银行股份有限公司</w:t>
            </w:r>
          </w:p>
        </w:tc>
        <w:tc>
          <w:tcPr>
            <w:tcW w:w="4050" w:type="dxa"/>
            <w:tcMar>
              <w:left w:w="120" w:type="dxa"/>
            </w:tcMar>
            <w:vAlign w:val="center"/>
          </w:tcPr>
          <w:p w14:paraId="6FC0130C">
            <w:pPr>
              <w:spacing w:line="200" w:lineRule="exact"/>
            </w:pPr>
            <w:r>
              <w:rPr>
                <w:rFonts w:ascii="方正黑体_GBK" w:hAnsi="方正黑体_GBK" w:eastAsia="方正黑体_GBK" w:cs="宋体"/>
                <w:sz w:val="15"/>
                <w:szCs w:val="20"/>
              </w:rPr>
              <w:t>河南省郑州市郑东新区金融岛外环路9号</w:t>
            </w:r>
          </w:p>
        </w:tc>
        <w:tc>
          <w:tcPr>
            <w:tcW w:w="1350" w:type="dxa"/>
            <w:tcMar>
              <w:left w:w="120" w:type="dxa"/>
            </w:tcMar>
            <w:vAlign w:val="center"/>
          </w:tcPr>
          <w:p w14:paraId="0239EB1B">
            <w:pPr>
              <w:spacing w:line="200" w:lineRule="exact"/>
            </w:pPr>
            <w:r>
              <w:rPr>
                <w:rFonts w:ascii="方正黑体_GBK" w:hAnsi="方正黑体_GBK" w:eastAsia="方正黑体_GBK" w:cs="宋体"/>
                <w:sz w:val="15"/>
                <w:szCs w:val="20"/>
              </w:rPr>
              <w:t>95186</w:t>
            </w:r>
          </w:p>
        </w:tc>
      </w:tr>
      <w:tr w14:paraId="42F7B481">
        <w:tblPrEx>
          <w:tblCellMar>
            <w:top w:w="0" w:type="dxa"/>
            <w:left w:w="10" w:type="dxa"/>
            <w:bottom w:w="0" w:type="dxa"/>
            <w:right w:w="10" w:type="dxa"/>
          </w:tblCellMar>
        </w:tblPrEx>
        <w:trPr>
          <w:trHeight w:val="300" w:hRule="atLeast"/>
        </w:trPr>
        <w:tc>
          <w:tcPr>
            <w:tcW w:w="2100" w:type="dxa"/>
            <w:tcMar>
              <w:left w:w="120" w:type="dxa"/>
            </w:tcMar>
            <w:vAlign w:val="center"/>
          </w:tcPr>
          <w:p w14:paraId="0724DD28">
            <w:pPr>
              <w:spacing w:line="200" w:lineRule="exact"/>
            </w:pPr>
            <w:r>
              <w:rPr>
                <w:rFonts w:ascii="方正黑体_GBK" w:hAnsi="方正黑体_GBK" w:eastAsia="方正黑体_GBK" w:cs="宋体"/>
                <w:sz w:val="15"/>
                <w:szCs w:val="20"/>
              </w:rPr>
              <w:t>九江银行股份有限公司</w:t>
            </w:r>
          </w:p>
        </w:tc>
        <w:tc>
          <w:tcPr>
            <w:tcW w:w="4050" w:type="dxa"/>
            <w:tcMar>
              <w:left w:w="120" w:type="dxa"/>
            </w:tcMar>
            <w:vAlign w:val="center"/>
          </w:tcPr>
          <w:p w14:paraId="03A53506">
            <w:pPr>
              <w:spacing w:line="200" w:lineRule="exact"/>
            </w:pPr>
            <w:r>
              <w:rPr>
                <w:rFonts w:ascii="方正黑体_GBK" w:hAnsi="方正黑体_GBK" w:eastAsia="方正黑体_GBK" w:cs="宋体"/>
                <w:sz w:val="15"/>
                <w:szCs w:val="20"/>
              </w:rPr>
              <w:t>江西省九江市濂溪区长虹大道619号</w:t>
            </w:r>
          </w:p>
        </w:tc>
        <w:tc>
          <w:tcPr>
            <w:tcW w:w="1350" w:type="dxa"/>
            <w:tcMar>
              <w:left w:w="120" w:type="dxa"/>
            </w:tcMar>
            <w:vAlign w:val="center"/>
          </w:tcPr>
          <w:p w14:paraId="0617435C">
            <w:pPr>
              <w:spacing w:line="200" w:lineRule="exact"/>
            </w:pPr>
            <w:r>
              <w:rPr>
                <w:rFonts w:ascii="方正黑体_GBK" w:hAnsi="方正黑体_GBK" w:eastAsia="方正黑体_GBK" w:cs="宋体"/>
                <w:sz w:val="15"/>
                <w:szCs w:val="20"/>
              </w:rPr>
              <w:t>95316</w:t>
            </w:r>
          </w:p>
        </w:tc>
      </w:tr>
      <w:tr w14:paraId="202714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7024938">
            <w:pPr>
              <w:spacing w:line="200" w:lineRule="exact"/>
            </w:pPr>
            <w:r>
              <w:rPr>
                <w:rFonts w:ascii="方正黑体_GBK" w:hAnsi="方正黑体_GBK" w:eastAsia="方正黑体_GBK" w:cs="宋体"/>
                <w:sz w:val="15"/>
                <w:szCs w:val="20"/>
              </w:rPr>
              <w:t>天津农村商业银行股份有限公司</w:t>
            </w:r>
          </w:p>
        </w:tc>
        <w:tc>
          <w:tcPr>
            <w:tcW w:w="4050" w:type="dxa"/>
            <w:tcMar>
              <w:left w:w="120" w:type="dxa"/>
            </w:tcMar>
            <w:vAlign w:val="center"/>
          </w:tcPr>
          <w:p w14:paraId="79DED787">
            <w:pPr>
              <w:spacing w:line="200" w:lineRule="exact"/>
            </w:pPr>
            <w:r>
              <w:rPr>
                <w:rFonts w:ascii="方正黑体_GBK" w:hAnsi="方正黑体_GBK" w:eastAsia="方正黑体_GBK" w:cs="宋体"/>
                <w:sz w:val="15"/>
                <w:szCs w:val="20"/>
              </w:rPr>
              <w:t>天津市河西区友谊路32号</w:t>
            </w:r>
          </w:p>
        </w:tc>
        <w:tc>
          <w:tcPr>
            <w:tcW w:w="1350" w:type="dxa"/>
            <w:tcMar>
              <w:left w:w="120" w:type="dxa"/>
            </w:tcMar>
            <w:vAlign w:val="center"/>
          </w:tcPr>
          <w:p w14:paraId="1E4D90C8">
            <w:pPr>
              <w:spacing w:line="200" w:lineRule="exact"/>
            </w:pPr>
            <w:r>
              <w:rPr>
                <w:rFonts w:ascii="方正黑体_GBK" w:hAnsi="方正黑体_GBK" w:eastAsia="方正黑体_GBK" w:cs="宋体"/>
                <w:sz w:val="15"/>
                <w:szCs w:val="20"/>
              </w:rPr>
              <w:t>022-96155、400-80-96155</w:t>
            </w:r>
          </w:p>
        </w:tc>
      </w:tr>
      <w:tr w14:paraId="55C0D0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08864F6">
            <w:pPr>
              <w:spacing w:line="200" w:lineRule="exact"/>
            </w:pPr>
            <w:r>
              <w:rPr>
                <w:rFonts w:ascii="方正黑体_GBK" w:hAnsi="方正黑体_GBK" w:eastAsia="方正黑体_GBK" w:cs="宋体"/>
                <w:sz w:val="15"/>
                <w:szCs w:val="20"/>
              </w:rPr>
              <w:t>江苏紫金农村商业银行股份有限公司</w:t>
            </w:r>
          </w:p>
        </w:tc>
        <w:tc>
          <w:tcPr>
            <w:tcW w:w="4050" w:type="dxa"/>
            <w:tcMar>
              <w:left w:w="120" w:type="dxa"/>
            </w:tcMar>
            <w:vAlign w:val="center"/>
          </w:tcPr>
          <w:p w14:paraId="3606CC8D">
            <w:pPr>
              <w:spacing w:line="200" w:lineRule="exact"/>
            </w:pPr>
            <w:r>
              <w:rPr>
                <w:rFonts w:ascii="方正黑体_GBK" w:hAnsi="方正黑体_GBK" w:eastAsia="方正黑体_GBK" w:cs="宋体"/>
                <w:sz w:val="15"/>
                <w:szCs w:val="20"/>
              </w:rPr>
              <w:t>南京市建邺区江东中路381号</w:t>
            </w:r>
          </w:p>
        </w:tc>
        <w:tc>
          <w:tcPr>
            <w:tcW w:w="1350" w:type="dxa"/>
            <w:tcMar>
              <w:left w:w="120" w:type="dxa"/>
            </w:tcMar>
            <w:vAlign w:val="center"/>
          </w:tcPr>
          <w:p w14:paraId="61B5DEA2">
            <w:pPr>
              <w:spacing w:line="200" w:lineRule="exact"/>
            </w:pPr>
            <w:r>
              <w:rPr>
                <w:rFonts w:ascii="方正黑体_GBK" w:hAnsi="方正黑体_GBK" w:eastAsia="方正黑体_GBK" w:cs="宋体"/>
                <w:sz w:val="15"/>
                <w:szCs w:val="20"/>
              </w:rPr>
              <w:t>96008</w:t>
            </w:r>
          </w:p>
        </w:tc>
      </w:tr>
      <w:tr w14:paraId="70FFA6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9B2C688">
            <w:pPr>
              <w:spacing w:line="200" w:lineRule="exact"/>
            </w:pPr>
            <w:r>
              <w:rPr>
                <w:rFonts w:ascii="方正黑体_GBK" w:hAnsi="方正黑体_GBK" w:eastAsia="方正黑体_GBK" w:cs="宋体"/>
                <w:sz w:val="15"/>
                <w:szCs w:val="20"/>
              </w:rPr>
              <w:t>江苏金湖农村商业银行股份有限公司</w:t>
            </w:r>
          </w:p>
        </w:tc>
        <w:tc>
          <w:tcPr>
            <w:tcW w:w="4050" w:type="dxa"/>
            <w:tcMar>
              <w:left w:w="120" w:type="dxa"/>
            </w:tcMar>
            <w:vAlign w:val="center"/>
          </w:tcPr>
          <w:p w14:paraId="5505AE47">
            <w:pPr>
              <w:spacing w:line="200" w:lineRule="exact"/>
            </w:pPr>
            <w:r>
              <w:rPr>
                <w:rFonts w:ascii="方正黑体_GBK" w:hAnsi="方正黑体_GBK" w:eastAsia="方正黑体_GBK" w:cs="宋体"/>
                <w:sz w:val="15"/>
                <w:szCs w:val="20"/>
              </w:rPr>
              <w:t>江苏省金湖县黎城街道神华大道299号</w:t>
            </w:r>
          </w:p>
        </w:tc>
        <w:tc>
          <w:tcPr>
            <w:tcW w:w="1350" w:type="dxa"/>
            <w:tcMar>
              <w:left w:w="120" w:type="dxa"/>
            </w:tcMar>
            <w:vAlign w:val="center"/>
          </w:tcPr>
          <w:p w14:paraId="69D83442">
            <w:pPr>
              <w:spacing w:line="200" w:lineRule="exact"/>
            </w:pPr>
            <w:r>
              <w:rPr>
                <w:rFonts w:ascii="方正黑体_GBK" w:hAnsi="方正黑体_GBK" w:eastAsia="方正黑体_GBK" w:cs="宋体"/>
                <w:sz w:val="15"/>
                <w:szCs w:val="20"/>
              </w:rPr>
              <w:t>96008</w:t>
            </w:r>
          </w:p>
        </w:tc>
      </w:tr>
      <w:tr w14:paraId="0FC4E1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4DABE28">
            <w:pPr>
              <w:spacing w:line="200" w:lineRule="exact"/>
            </w:pPr>
            <w:r>
              <w:rPr>
                <w:rFonts w:ascii="方正黑体_GBK" w:hAnsi="方正黑体_GBK" w:eastAsia="方正黑体_GBK" w:cs="宋体"/>
                <w:sz w:val="15"/>
                <w:szCs w:val="20"/>
              </w:rPr>
              <w:t>苏州银行股份有限公司</w:t>
            </w:r>
          </w:p>
        </w:tc>
        <w:tc>
          <w:tcPr>
            <w:tcW w:w="4050" w:type="dxa"/>
            <w:tcMar>
              <w:left w:w="120" w:type="dxa"/>
            </w:tcMar>
            <w:vAlign w:val="center"/>
          </w:tcPr>
          <w:p w14:paraId="308996FF">
            <w:pPr>
              <w:spacing w:line="200" w:lineRule="exact"/>
            </w:pPr>
            <w:r>
              <w:rPr>
                <w:rFonts w:ascii="方正黑体_GBK" w:hAnsi="方正黑体_GBK" w:eastAsia="方正黑体_GBK" w:cs="宋体"/>
                <w:sz w:val="15"/>
                <w:szCs w:val="20"/>
              </w:rPr>
              <w:t>中国（江苏）自由贸易试验区苏州片区苏州工业园区钟园路728号</w:t>
            </w:r>
          </w:p>
        </w:tc>
        <w:tc>
          <w:tcPr>
            <w:tcW w:w="1350" w:type="dxa"/>
            <w:tcMar>
              <w:left w:w="120" w:type="dxa"/>
            </w:tcMar>
            <w:vAlign w:val="center"/>
          </w:tcPr>
          <w:p w14:paraId="3052ED8C">
            <w:pPr>
              <w:spacing w:line="200" w:lineRule="exact"/>
            </w:pPr>
            <w:r>
              <w:rPr>
                <w:rFonts w:ascii="方正黑体_GBK" w:hAnsi="方正黑体_GBK" w:eastAsia="方正黑体_GBK" w:cs="宋体"/>
                <w:sz w:val="15"/>
                <w:szCs w:val="20"/>
              </w:rPr>
              <w:t>0512-96067</w:t>
            </w:r>
          </w:p>
        </w:tc>
      </w:tr>
      <w:tr w14:paraId="649B70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978BF9D">
            <w:pPr>
              <w:spacing w:line="200" w:lineRule="exact"/>
            </w:pPr>
            <w:r>
              <w:rPr>
                <w:rFonts w:ascii="方正黑体_GBK" w:hAnsi="方正黑体_GBK" w:eastAsia="方正黑体_GBK" w:cs="宋体"/>
                <w:sz w:val="15"/>
                <w:szCs w:val="20"/>
              </w:rPr>
              <w:t>桂林银行股份有限公司</w:t>
            </w:r>
          </w:p>
        </w:tc>
        <w:tc>
          <w:tcPr>
            <w:tcW w:w="4050" w:type="dxa"/>
            <w:tcMar>
              <w:left w:w="120" w:type="dxa"/>
            </w:tcMar>
            <w:vAlign w:val="center"/>
          </w:tcPr>
          <w:p w14:paraId="643CB8F0">
            <w:pPr>
              <w:spacing w:line="200" w:lineRule="exact"/>
            </w:pPr>
            <w:r>
              <w:rPr>
                <w:rFonts w:ascii="方正黑体_GBK" w:hAnsi="方正黑体_GBK" w:eastAsia="方正黑体_GBK" w:cs="宋体"/>
                <w:sz w:val="15"/>
                <w:szCs w:val="20"/>
              </w:rPr>
              <w:t>广西壮族自治区桂林市临桂区公园北路 8 号桂林金融大厦</w:t>
            </w:r>
          </w:p>
        </w:tc>
        <w:tc>
          <w:tcPr>
            <w:tcW w:w="1350" w:type="dxa"/>
            <w:tcMar>
              <w:left w:w="120" w:type="dxa"/>
            </w:tcMar>
            <w:vAlign w:val="center"/>
          </w:tcPr>
          <w:p w14:paraId="7E55E163">
            <w:pPr>
              <w:spacing w:line="200" w:lineRule="exact"/>
            </w:pPr>
            <w:r>
              <w:rPr>
                <w:rFonts w:ascii="方正黑体_GBK" w:hAnsi="方正黑体_GBK" w:eastAsia="方正黑体_GBK" w:cs="宋体"/>
                <w:sz w:val="15"/>
                <w:szCs w:val="20"/>
              </w:rPr>
              <w:t>400-86-96299</w:t>
            </w:r>
          </w:p>
        </w:tc>
      </w:tr>
      <w:tr w14:paraId="6A6701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5A5B355">
            <w:pPr>
              <w:spacing w:line="200" w:lineRule="exact"/>
            </w:pPr>
            <w:r>
              <w:rPr>
                <w:rFonts w:ascii="方正黑体_GBK" w:hAnsi="方正黑体_GBK" w:eastAsia="方正黑体_GBK" w:cs="宋体"/>
                <w:sz w:val="15"/>
                <w:szCs w:val="20"/>
              </w:rPr>
              <w:t>重庆富民银行股份有限公司</w:t>
            </w:r>
          </w:p>
        </w:tc>
        <w:tc>
          <w:tcPr>
            <w:tcW w:w="4050" w:type="dxa"/>
            <w:tcMar>
              <w:left w:w="120" w:type="dxa"/>
            </w:tcMar>
            <w:vAlign w:val="center"/>
          </w:tcPr>
          <w:p w14:paraId="15AFCE62">
            <w:pPr>
              <w:spacing w:line="200" w:lineRule="exact"/>
            </w:pPr>
            <w:r>
              <w:rPr>
                <w:rFonts w:ascii="方正黑体_GBK" w:hAnsi="方正黑体_GBK" w:eastAsia="方正黑体_GBK" w:cs="宋体"/>
                <w:sz w:val="15"/>
                <w:szCs w:val="20"/>
              </w:rPr>
              <w:t>重庆市渝北区财富东路2号涉外商务区一期B1栋</w:t>
            </w:r>
          </w:p>
        </w:tc>
        <w:tc>
          <w:tcPr>
            <w:tcW w:w="1350" w:type="dxa"/>
            <w:tcMar>
              <w:left w:w="120" w:type="dxa"/>
            </w:tcMar>
            <w:vAlign w:val="center"/>
          </w:tcPr>
          <w:p w14:paraId="718BB687">
            <w:pPr>
              <w:spacing w:line="200" w:lineRule="exact"/>
            </w:pPr>
            <w:r>
              <w:rPr>
                <w:rFonts w:ascii="方正黑体_GBK" w:hAnsi="方正黑体_GBK" w:eastAsia="方正黑体_GBK" w:cs="宋体"/>
                <w:sz w:val="15"/>
                <w:szCs w:val="20"/>
              </w:rPr>
              <w:t>956118</w:t>
            </w:r>
          </w:p>
        </w:tc>
      </w:tr>
      <w:tr w14:paraId="761EE7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967DD3F">
            <w:pPr>
              <w:spacing w:line="200" w:lineRule="exact"/>
            </w:pPr>
            <w:r>
              <w:rPr>
                <w:rFonts w:ascii="方正黑体_GBK" w:hAnsi="方正黑体_GBK" w:eastAsia="方正黑体_GBK" w:cs="宋体"/>
                <w:sz w:val="15"/>
                <w:szCs w:val="20"/>
              </w:rPr>
              <w:t>互金平台</w:t>
            </w:r>
          </w:p>
        </w:tc>
        <w:tc>
          <w:tcPr>
            <w:tcW w:w="4050" w:type="dxa"/>
            <w:tcMar>
              <w:left w:w="120" w:type="dxa"/>
            </w:tcMar>
            <w:vAlign w:val="center"/>
          </w:tcPr>
          <w:p w14:paraId="6C2A83E8"/>
        </w:tc>
        <w:tc>
          <w:tcPr>
            <w:tcW w:w="1350" w:type="dxa"/>
            <w:tcMar>
              <w:left w:w="120" w:type="dxa"/>
            </w:tcMar>
            <w:vAlign w:val="center"/>
          </w:tcPr>
          <w:p w14:paraId="0F91F57A"/>
        </w:tc>
      </w:tr>
      <w:tr w14:paraId="1F11D2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5935B2E">
            <w:pPr>
              <w:spacing w:line="200" w:lineRule="exact"/>
            </w:pPr>
            <w:r>
              <w:rPr>
                <w:rFonts w:ascii="方正黑体_GBK" w:hAnsi="方正黑体_GBK" w:eastAsia="方正黑体_GBK" w:cs="宋体"/>
                <w:sz w:val="15"/>
                <w:szCs w:val="20"/>
              </w:rPr>
              <w:t>宁波通商银行股份有限公司</w:t>
            </w:r>
          </w:p>
        </w:tc>
        <w:tc>
          <w:tcPr>
            <w:tcW w:w="4050" w:type="dxa"/>
            <w:tcMar>
              <w:left w:w="120" w:type="dxa"/>
            </w:tcMar>
            <w:vAlign w:val="center"/>
          </w:tcPr>
          <w:p w14:paraId="49ED7BF0">
            <w:pPr>
              <w:spacing w:line="200" w:lineRule="exact"/>
            </w:pPr>
            <w:r>
              <w:rPr>
                <w:rFonts w:ascii="方正黑体_GBK" w:hAnsi="方正黑体_GBK" w:eastAsia="方正黑体_GBK" w:cs="宋体"/>
                <w:sz w:val="15"/>
                <w:szCs w:val="20"/>
              </w:rPr>
              <w:t>浙江省宁波市鄞州区民安东路337号</w:t>
            </w:r>
          </w:p>
        </w:tc>
        <w:tc>
          <w:tcPr>
            <w:tcW w:w="1350" w:type="dxa"/>
            <w:tcMar>
              <w:left w:w="120" w:type="dxa"/>
            </w:tcMar>
            <w:vAlign w:val="center"/>
          </w:tcPr>
          <w:p w14:paraId="6AD37C16">
            <w:pPr>
              <w:spacing w:line="200" w:lineRule="exact"/>
            </w:pPr>
            <w:r>
              <w:rPr>
                <w:rFonts w:ascii="方正黑体_GBK" w:hAnsi="方正黑体_GBK" w:eastAsia="方正黑体_GBK" w:cs="宋体"/>
                <w:sz w:val="15"/>
                <w:szCs w:val="20"/>
              </w:rPr>
              <w:t>400-916-6666</w:t>
            </w:r>
          </w:p>
        </w:tc>
      </w:tr>
      <w:tr w14:paraId="5D7F63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B34F597">
            <w:pPr>
              <w:spacing w:line="200" w:lineRule="exact"/>
            </w:pPr>
            <w:r>
              <w:rPr>
                <w:rFonts w:ascii="方正黑体_GBK" w:hAnsi="方正黑体_GBK" w:eastAsia="方正黑体_GBK" w:cs="宋体"/>
                <w:sz w:val="15"/>
                <w:szCs w:val="20"/>
              </w:rPr>
              <w:t>日照银行股份有限公司</w:t>
            </w:r>
          </w:p>
        </w:tc>
        <w:tc>
          <w:tcPr>
            <w:tcW w:w="4050" w:type="dxa"/>
            <w:tcMar>
              <w:left w:w="120" w:type="dxa"/>
            </w:tcMar>
            <w:vAlign w:val="center"/>
          </w:tcPr>
          <w:p w14:paraId="7B0E5BED">
            <w:pPr>
              <w:spacing w:line="200" w:lineRule="exact"/>
            </w:pPr>
            <w:r>
              <w:rPr>
                <w:rFonts w:ascii="方正黑体_GBK" w:hAnsi="方正黑体_GBK" w:eastAsia="方正黑体_GBK" w:cs="宋体"/>
                <w:sz w:val="15"/>
                <w:szCs w:val="20"/>
              </w:rPr>
              <w:t>日照市烟台路197号</w:t>
            </w:r>
          </w:p>
        </w:tc>
        <w:tc>
          <w:tcPr>
            <w:tcW w:w="1350" w:type="dxa"/>
            <w:tcMar>
              <w:left w:w="120" w:type="dxa"/>
            </w:tcMar>
            <w:vAlign w:val="center"/>
          </w:tcPr>
          <w:p w14:paraId="2E762491">
            <w:pPr>
              <w:spacing w:line="200" w:lineRule="exact"/>
            </w:pPr>
            <w:r>
              <w:rPr>
                <w:rFonts w:ascii="方正黑体_GBK" w:hAnsi="方正黑体_GBK" w:eastAsia="方正黑体_GBK" w:cs="宋体"/>
                <w:sz w:val="15"/>
                <w:szCs w:val="20"/>
              </w:rPr>
              <w:t>0633-8081110</w:t>
            </w:r>
          </w:p>
        </w:tc>
      </w:tr>
      <w:tr w14:paraId="410678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97560E8">
            <w:pPr>
              <w:spacing w:line="200" w:lineRule="exact"/>
            </w:pPr>
            <w:r>
              <w:rPr>
                <w:rFonts w:ascii="方正黑体_GBK" w:hAnsi="方正黑体_GBK" w:eastAsia="方正黑体_GBK" w:cs="宋体"/>
                <w:sz w:val="15"/>
                <w:szCs w:val="20"/>
              </w:rPr>
              <w:t>石嘴山银行股份有限公司</w:t>
            </w:r>
          </w:p>
        </w:tc>
        <w:tc>
          <w:tcPr>
            <w:tcW w:w="4050" w:type="dxa"/>
            <w:tcMar>
              <w:left w:w="120" w:type="dxa"/>
            </w:tcMar>
            <w:vAlign w:val="center"/>
          </w:tcPr>
          <w:p w14:paraId="523A5238">
            <w:pPr>
              <w:spacing w:line="200" w:lineRule="exact"/>
            </w:pPr>
            <w:r>
              <w:rPr>
                <w:rFonts w:ascii="方正黑体_GBK" w:hAnsi="方正黑体_GBK" w:eastAsia="方正黑体_GBK" w:cs="宋体"/>
                <w:sz w:val="15"/>
                <w:szCs w:val="20"/>
              </w:rPr>
              <w:t>宁夏回族自治区石嘴山市大武口区朝阳西街 39 号</w:t>
            </w:r>
          </w:p>
        </w:tc>
        <w:tc>
          <w:tcPr>
            <w:tcW w:w="1350" w:type="dxa"/>
            <w:tcMar>
              <w:left w:w="120" w:type="dxa"/>
            </w:tcMar>
            <w:vAlign w:val="center"/>
          </w:tcPr>
          <w:p w14:paraId="32647893">
            <w:pPr>
              <w:spacing w:line="200" w:lineRule="exact"/>
            </w:pPr>
            <w:r>
              <w:rPr>
                <w:rFonts w:ascii="方正黑体_GBK" w:hAnsi="方正黑体_GBK" w:eastAsia="方正黑体_GBK" w:cs="宋体"/>
                <w:sz w:val="15"/>
                <w:szCs w:val="20"/>
              </w:rPr>
              <w:t>0951-96789</w:t>
            </w:r>
          </w:p>
        </w:tc>
      </w:tr>
      <w:tr w14:paraId="1F4A2C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D7D00E0">
            <w:pPr>
              <w:spacing w:line="200" w:lineRule="exact"/>
            </w:pPr>
            <w:r>
              <w:rPr>
                <w:rFonts w:ascii="方正黑体_GBK" w:hAnsi="方正黑体_GBK" w:eastAsia="方正黑体_GBK" w:cs="宋体"/>
                <w:sz w:val="15"/>
                <w:szCs w:val="20"/>
              </w:rPr>
              <w:t>江苏丹阳农村商业银行股份有限公司</w:t>
            </w:r>
          </w:p>
        </w:tc>
        <w:tc>
          <w:tcPr>
            <w:tcW w:w="4050" w:type="dxa"/>
            <w:tcMar>
              <w:left w:w="120" w:type="dxa"/>
            </w:tcMar>
            <w:vAlign w:val="center"/>
          </w:tcPr>
          <w:p w14:paraId="139A4358">
            <w:pPr>
              <w:spacing w:line="200" w:lineRule="exact"/>
            </w:pPr>
            <w:r>
              <w:rPr>
                <w:rFonts w:ascii="方正黑体_GBK" w:hAnsi="方正黑体_GBK" w:eastAsia="方正黑体_GBK" w:cs="宋体"/>
                <w:sz w:val="15"/>
                <w:szCs w:val="20"/>
              </w:rPr>
              <w:t>镇江市丹阳金陵西路152号</w:t>
            </w:r>
          </w:p>
        </w:tc>
        <w:tc>
          <w:tcPr>
            <w:tcW w:w="1350" w:type="dxa"/>
            <w:tcMar>
              <w:left w:w="120" w:type="dxa"/>
            </w:tcMar>
            <w:vAlign w:val="center"/>
          </w:tcPr>
          <w:p w14:paraId="0E1C10FE">
            <w:pPr>
              <w:spacing w:line="200" w:lineRule="exact"/>
            </w:pPr>
            <w:r>
              <w:rPr>
                <w:rFonts w:ascii="方正黑体_GBK" w:hAnsi="方正黑体_GBK" w:eastAsia="方正黑体_GBK" w:cs="宋体"/>
                <w:sz w:val="15"/>
                <w:szCs w:val="20"/>
              </w:rPr>
              <w:t>96008</w:t>
            </w:r>
          </w:p>
        </w:tc>
      </w:tr>
      <w:tr w14:paraId="6016EB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695C556">
            <w:pPr>
              <w:spacing w:line="200" w:lineRule="exact"/>
            </w:pPr>
            <w:r>
              <w:rPr>
                <w:rFonts w:ascii="方正黑体_GBK" w:hAnsi="方正黑体_GBK" w:eastAsia="方正黑体_GBK" w:cs="宋体"/>
                <w:sz w:val="15"/>
                <w:szCs w:val="20"/>
              </w:rPr>
              <w:t>江苏宜兴农村商业银行股份有限公司</w:t>
            </w:r>
          </w:p>
        </w:tc>
        <w:tc>
          <w:tcPr>
            <w:tcW w:w="4050" w:type="dxa"/>
            <w:tcMar>
              <w:left w:w="120" w:type="dxa"/>
            </w:tcMar>
            <w:vAlign w:val="center"/>
          </w:tcPr>
          <w:p w14:paraId="426B870E">
            <w:pPr>
              <w:spacing w:line="200" w:lineRule="exact"/>
            </w:pPr>
            <w:r>
              <w:rPr>
                <w:rFonts w:ascii="方正黑体_GBK" w:hAnsi="方正黑体_GBK" w:eastAsia="方正黑体_GBK" w:cs="宋体"/>
                <w:sz w:val="15"/>
                <w:szCs w:val="20"/>
              </w:rPr>
              <w:t>江苏省宜兴市宜城街道解放东路579号</w:t>
            </w:r>
          </w:p>
        </w:tc>
        <w:tc>
          <w:tcPr>
            <w:tcW w:w="1350" w:type="dxa"/>
            <w:tcMar>
              <w:left w:w="120" w:type="dxa"/>
            </w:tcMar>
            <w:vAlign w:val="center"/>
          </w:tcPr>
          <w:p w14:paraId="2C037056">
            <w:pPr>
              <w:spacing w:line="200" w:lineRule="exact"/>
            </w:pPr>
            <w:r>
              <w:rPr>
                <w:rFonts w:ascii="方正黑体_GBK" w:hAnsi="方正黑体_GBK" w:eastAsia="方正黑体_GBK" w:cs="宋体"/>
                <w:sz w:val="15"/>
                <w:szCs w:val="20"/>
              </w:rPr>
              <w:t>96008</w:t>
            </w:r>
          </w:p>
        </w:tc>
      </w:tr>
      <w:tr w14:paraId="758FE8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E812053">
            <w:pPr>
              <w:spacing w:line="200" w:lineRule="exact"/>
            </w:pPr>
            <w:r>
              <w:rPr>
                <w:rFonts w:ascii="方正黑体_GBK" w:hAnsi="方正黑体_GBK" w:eastAsia="方正黑体_GBK" w:cs="宋体"/>
                <w:sz w:val="15"/>
                <w:szCs w:val="20"/>
              </w:rPr>
              <w:t>江苏高淳农村商业银行股份有限公司</w:t>
            </w:r>
          </w:p>
        </w:tc>
        <w:tc>
          <w:tcPr>
            <w:tcW w:w="4050" w:type="dxa"/>
            <w:tcMar>
              <w:left w:w="120" w:type="dxa"/>
            </w:tcMar>
            <w:vAlign w:val="center"/>
          </w:tcPr>
          <w:p w14:paraId="0EADB3DA">
            <w:pPr>
              <w:spacing w:line="200" w:lineRule="exact"/>
            </w:pPr>
            <w:r>
              <w:rPr>
                <w:rFonts w:ascii="方正黑体_GBK" w:hAnsi="方正黑体_GBK" w:eastAsia="方正黑体_GBK" w:cs="宋体"/>
                <w:sz w:val="15"/>
                <w:szCs w:val="20"/>
              </w:rPr>
              <w:t>南京市高淳区淳溪镇宝塔路123号</w:t>
            </w:r>
          </w:p>
        </w:tc>
        <w:tc>
          <w:tcPr>
            <w:tcW w:w="1350" w:type="dxa"/>
            <w:tcMar>
              <w:left w:w="120" w:type="dxa"/>
            </w:tcMar>
            <w:vAlign w:val="center"/>
          </w:tcPr>
          <w:p w14:paraId="74DE929F">
            <w:pPr>
              <w:spacing w:line="200" w:lineRule="exact"/>
            </w:pPr>
            <w:r>
              <w:rPr>
                <w:rFonts w:ascii="方正黑体_GBK" w:hAnsi="方正黑体_GBK" w:eastAsia="方正黑体_GBK" w:cs="宋体"/>
                <w:sz w:val="15"/>
                <w:szCs w:val="20"/>
              </w:rPr>
              <w:t>96008</w:t>
            </w:r>
          </w:p>
        </w:tc>
      </w:tr>
      <w:tr w14:paraId="22FF39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2163B55">
            <w:pPr>
              <w:spacing w:line="200" w:lineRule="exact"/>
            </w:pPr>
            <w:r>
              <w:rPr>
                <w:rFonts w:ascii="方正黑体_GBK" w:hAnsi="方正黑体_GBK" w:eastAsia="方正黑体_GBK" w:cs="宋体"/>
                <w:sz w:val="15"/>
                <w:szCs w:val="20"/>
              </w:rPr>
              <w:t>江苏响水农村商业银行股份有限公司</w:t>
            </w:r>
          </w:p>
        </w:tc>
        <w:tc>
          <w:tcPr>
            <w:tcW w:w="4050" w:type="dxa"/>
            <w:tcMar>
              <w:left w:w="120" w:type="dxa"/>
            </w:tcMar>
            <w:vAlign w:val="center"/>
          </w:tcPr>
          <w:p w14:paraId="0BF30EFD">
            <w:pPr>
              <w:spacing w:line="200" w:lineRule="exact"/>
            </w:pPr>
            <w:r>
              <w:rPr>
                <w:rFonts w:ascii="方正黑体_GBK" w:hAnsi="方正黑体_GBK" w:eastAsia="方正黑体_GBK" w:cs="宋体"/>
                <w:sz w:val="15"/>
                <w:szCs w:val="20"/>
              </w:rPr>
              <w:t>江苏省响水县双园东路北侧</w:t>
            </w:r>
          </w:p>
        </w:tc>
        <w:tc>
          <w:tcPr>
            <w:tcW w:w="1350" w:type="dxa"/>
            <w:tcMar>
              <w:left w:w="120" w:type="dxa"/>
            </w:tcMar>
            <w:vAlign w:val="center"/>
          </w:tcPr>
          <w:p w14:paraId="7D5243B9">
            <w:pPr>
              <w:spacing w:line="200" w:lineRule="exact"/>
            </w:pPr>
            <w:r>
              <w:rPr>
                <w:rFonts w:ascii="方正黑体_GBK" w:hAnsi="方正黑体_GBK" w:eastAsia="方正黑体_GBK" w:cs="宋体"/>
                <w:sz w:val="15"/>
                <w:szCs w:val="20"/>
              </w:rPr>
              <w:t>96008</w:t>
            </w:r>
          </w:p>
        </w:tc>
      </w:tr>
      <w:tr w14:paraId="659E52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5966AE7">
            <w:pPr>
              <w:spacing w:line="200" w:lineRule="exact"/>
            </w:pPr>
            <w:r>
              <w:rPr>
                <w:rFonts w:ascii="方正黑体_GBK" w:hAnsi="方正黑体_GBK" w:eastAsia="方正黑体_GBK" w:cs="宋体"/>
                <w:sz w:val="15"/>
                <w:szCs w:val="20"/>
              </w:rPr>
              <w:t>江苏靖江农村商业银行股份有限公司</w:t>
            </w:r>
          </w:p>
        </w:tc>
        <w:tc>
          <w:tcPr>
            <w:tcW w:w="4050" w:type="dxa"/>
            <w:tcMar>
              <w:left w:w="120" w:type="dxa"/>
            </w:tcMar>
            <w:vAlign w:val="center"/>
          </w:tcPr>
          <w:p w14:paraId="3802505D">
            <w:pPr>
              <w:spacing w:line="200" w:lineRule="exact"/>
            </w:pPr>
            <w:r>
              <w:rPr>
                <w:rFonts w:ascii="方正黑体_GBK" w:hAnsi="方正黑体_GBK" w:eastAsia="方正黑体_GBK" w:cs="宋体"/>
                <w:sz w:val="15"/>
                <w:szCs w:val="20"/>
              </w:rPr>
              <w:t>江苏省靖江市南环西路12号</w:t>
            </w:r>
          </w:p>
        </w:tc>
        <w:tc>
          <w:tcPr>
            <w:tcW w:w="1350" w:type="dxa"/>
            <w:tcMar>
              <w:left w:w="120" w:type="dxa"/>
            </w:tcMar>
            <w:vAlign w:val="center"/>
          </w:tcPr>
          <w:p w14:paraId="1668A984">
            <w:pPr>
              <w:spacing w:line="200" w:lineRule="exact"/>
            </w:pPr>
            <w:r>
              <w:rPr>
                <w:rFonts w:ascii="方正黑体_GBK" w:hAnsi="方正黑体_GBK" w:eastAsia="方正黑体_GBK" w:cs="宋体"/>
                <w:sz w:val="15"/>
                <w:szCs w:val="20"/>
              </w:rPr>
              <w:t>96008</w:t>
            </w:r>
          </w:p>
        </w:tc>
      </w:tr>
      <w:tr w14:paraId="42DFF9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05484D5">
            <w:pPr>
              <w:spacing w:line="200" w:lineRule="exact"/>
            </w:pPr>
            <w:r>
              <w:rPr>
                <w:rFonts w:ascii="方正黑体_GBK" w:hAnsi="方正黑体_GBK" w:eastAsia="方正黑体_GBK" w:cs="宋体"/>
                <w:sz w:val="15"/>
                <w:szCs w:val="20"/>
              </w:rPr>
              <w:t>江苏新沂农村商业银行股份有限公司</w:t>
            </w:r>
          </w:p>
        </w:tc>
        <w:tc>
          <w:tcPr>
            <w:tcW w:w="4050" w:type="dxa"/>
            <w:tcMar>
              <w:left w:w="120" w:type="dxa"/>
            </w:tcMar>
            <w:vAlign w:val="center"/>
          </w:tcPr>
          <w:p w14:paraId="0C9505FD">
            <w:pPr>
              <w:spacing w:line="200" w:lineRule="exact"/>
            </w:pPr>
            <w:r>
              <w:rPr>
                <w:rFonts w:ascii="方正黑体_GBK" w:hAnsi="方正黑体_GBK" w:eastAsia="方正黑体_GBK" w:cs="宋体"/>
                <w:sz w:val="15"/>
                <w:szCs w:val="20"/>
              </w:rPr>
              <w:t>江苏省新沂市钟吾路163号</w:t>
            </w:r>
          </w:p>
        </w:tc>
        <w:tc>
          <w:tcPr>
            <w:tcW w:w="1350" w:type="dxa"/>
            <w:tcMar>
              <w:left w:w="120" w:type="dxa"/>
            </w:tcMar>
            <w:vAlign w:val="center"/>
          </w:tcPr>
          <w:p w14:paraId="2DEB5A12">
            <w:pPr>
              <w:spacing w:line="200" w:lineRule="exact"/>
            </w:pPr>
            <w:r>
              <w:rPr>
                <w:rFonts w:ascii="方正黑体_GBK" w:hAnsi="方正黑体_GBK" w:eastAsia="方正黑体_GBK" w:cs="宋体"/>
                <w:sz w:val="15"/>
                <w:szCs w:val="20"/>
              </w:rPr>
              <w:t>96008</w:t>
            </w:r>
          </w:p>
        </w:tc>
      </w:tr>
      <w:tr w14:paraId="73BA1B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AA74A0D">
            <w:pPr>
              <w:spacing w:line="200" w:lineRule="exact"/>
            </w:pPr>
            <w:r>
              <w:rPr>
                <w:rFonts w:ascii="方正黑体_GBK" w:hAnsi="方正黑体_GBK" w:eastAsia="方正黑体_GBK" w:cs="宋体"/>
                <w:sz w:val="15"/>
                <w:szCs w:val="20"/>
              </w:rPr>
              <w:t>江苏民丰农村商业银行股份有限公司</w:t>
            </w:r>
          </w:p>
        </w:tc>
        <w:tc>
          <w:tcPr>
            <w:tcW w:w="4050" w:type="dxa"/>
            <w:tcMar>
              <w:left w:w="120" w:type="dxa"/>
            </w:tcMar>
            <w:vAlign w:val="center"/>
          </w:tcPr>
          <w:p w14:paraId="6360AC9A">
            <w:pPr>
              <w:spacing w:line="200" w:lineRule="exact"/>
            </w:pPr>
            <w:r>
              <w:rPr>
                <w:rFonts w:ascii="方正黑体_GBK" w:hAnsi="方正黑体_GBK" w:eastAsia="方正黑体_GBK" w:cs="宋体"/>
                <w:sz w:val="15"/>
                <w:szCs w:val="20"/>
              </w:rPr>
              <w:t>江苏省宿迁市宿城区高宝湖路1号</w:t>
            </w:r>
          </w:p>
        </w:tc>
        <w:tc>
          <w:tcPr>
            <w:tcW w:w="1350" w:type="dxa"/>
            <w:tcMar>
              <w:left w:w="120" w:type="dxa"/>
            </w:tcMar>
            <w:vAlign w:val="center"/>
          </w:tcPr>
          <w:p w14:paraId="0ED29F32">
            <w:pPr>
              <w:spacing w:line="200" w:lineRule="exact"/>
            </w:pPr>
            <w:r>
              <w:rPr>
                <w:rFonts w:ascii="方正黑体_GBK" w:hAnsi="方正黑体_GBK" w:eastAsia="方正黑体_GBK" w:cs="宋体"/>
                <w:sz w:val="15"/>
                <w:szCs w:val="20"/>
              </w:rPr>
              <w:t>96008</w:t>
            </w:r>
          </w:p>
        </w:tc>
      </w:tr>
      <w:tr w14:paraId="7F2005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C902D29">
            <w:pPr>
              <w:spacing w:line="200" w:lineRule="exact"/>
            </w:pPr>
            <w:r>
              <w:rPr>
                <w:rFonts w:ascii="方正黑体_GBK" w:hAnsi="方正黑体_GBK" w:eastAsia="方正黑体_GBK" w:cs="宋体"/>
                <w:sz w:val="15"/>
                <w:szCs w:val="20"/>
              </w:rPr>
              <w:t>江苏建湖农村商业银行股份有限公司</w:t>
            </w:r>
          </w:p>
        </w:tc>
        <w:tc>
          <w:tcPr>
            <w:tcW w:w="4050" w:type="dxa"/>
            <w:tcMar>
              <w:left w:w="120" w:type="dxa"/>
            </w:tcMar>
            <w:vAlign w:val="center"/>
          </w:tcPr>
          <w:p w14:paraId="332791C2">
            <w:pPr>
              <w:spacing w:line="200" w:lineRule="exact"/>
            </w:pPr>
            <w:r>
              <w:rPr>
                <w:rFonts w:ascii="方正黑体_GBK" w:hAnsi="方正黑体_GBK" w:eastAsia="方正黑体_GBK" w:cs="宋体"/>
                <w:sz w:val="15"/>
                <w:szCs w:val="20"/>
              </w:rPr>
              <w:t>江苏省建湖县湖中南路958号</w:t>
            </w:r>
          </w:p>
        </w:tc>
        <w:tc>
          <w:tcPr>
            <w:tcW w:w="1350" w:type="dxa"/>
            <w:tcMar>
              <w:left w:w="120" w:type="dxa"/>
            </w:tcMar>
            <w:vAlign w:val="center"/>
          </w:tcPr>
          <w:p w14:paraId="42CB3889">
            <w:pPr>
              <w:spacing w:line="200" w:lineRule="exact"/>
            </w:pPr>
            <w:r>
              <w:rPr>
                <w:rFonts w:ascii="方正黑体_GBK" w:hAnsi="方正黑体_GBK" w:eastAsia="方正黑体_GBK" w:cs="宋体"/>
                <w:sz w:val="15"/>
                <w:szCs w:val="20"/>
              </w:rPr>
              <w:t>96008</w:t>
            </w:r>
          </w:p>
        </w:tc>
      </w:tr>
      <w:tr w14:paraId="63D98E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6F72F18">
            <w:pPr>
              <w:spacing w:line="200" w:lineRule="exact"/>
            </w:pPr>
            <w:r>
              <w:rPr>
                <w:rFonts w:ascii="方正黑体_GBK" w:hAnsi="方正黑体_GBK" w:eastAsia="方正黑体_GBK" w:cs="宋体"/>
                <w:sz w:val="15"/>
                <w:szCs w:val="20"/>
              </w:rPr>
              <w:t>江苏阜宁农村商业银行股份有限公司</w:t>
            </w:r>
          </w:p>
        </w:tc>
        <w:tc>
          <w:tcPr>
            <w:tcW w:w="4050" w:type="dxa"/>
            <w:tcMar>
              <w:left w:w="120" w:type="dxa"/>
            </w:tcMar>
            <w:vAlign w:val="center"/>
          </w:tcPr>
          <w:p w14:paraId="1618E509">
            <w:pPr>
              <w:spacing w:line="200" w:lineRule="exact"/>
            </w:pPr>
            <w:r>
              <w:rPr>
                <w:rFonts w:ascii="方正黑体_GBK" w:hAnsi="方正黑体_GBK" w:eastAsia="方正黑体_GBK" w:cs="宋体"/>
                <w:sz w:val="15"/>
                <w:szCs w:val="20"/>
              </w:rPr>
              <w:t>江苏省阜宁县城南新区上海路459号</w:t>
            </w:r>
          </w:p>
        </w:tc>
        <w:tc>
          <w:tcPr>
            <w:tcW w:w="1350" w:type="dxa"/>
            <w:tcMar>
              <w:left w:w="120" w:type="dxa"/>
            </w:tcMar>
            <w:vAlign w:val="center"/>
          </w:tcPr>
          <w:p w14:paraId="40F97184">
            <w:pPr>
              <w:spacing w:line="200" w:lineRule="exact"/>
            </w:pPr>
            <w:r>
              <w:rPr>
                <w:rFonts w:ascii="方正黑体_GBK" w:hAnsi="方正黑体_GBK" w:eastAsia="方正黑体_GBK" w:cs="宋体"/>
                <w:sz w:val="15"/>
                <w:szCs w:val="20"/>
              </w:rPr>
              <w:t>96008</w:t>
            </w:r>
          </w:p>
        </w:tc>
      </w:tr>
      <w:tr w14:paraId="5941B6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DF23850">
            <w:pPr>
              <w:spacing w:line="200" w:lineRule="exact"/>
            </w:pPr>
            <w:r>
              <w:rPr>
                <w:rFonts w:ascii="方正黑体_GBK" w:hAnsi="方正黑体_GBK" w:eastAsia="方正黑体_GBK" w:cs="宋体"/>
                <w:sz w:val="15"/>
                <w:szCs w:val="20"/>
              </w:rPr>
              <w:t>江苏南通农村商业银行股份有限公司</w:t>
            </w:r>
          </w:p>
        </w:tc>
        <w:tc>
          <w:tcPr>
            <w:tcW w:w="4050" w:type="dxa"/>
            <w:tcMar>
              <w:left w:w="120" w:type="dxa"/>
            </w:tcMar>
            <w:vAlign w:val="center"/>
          </w:tcPr>
          <w:p w14:paraId="3D79D468">
            <w:pPr>
              <w:spacing w:line="200" w:lineRule="exact"/>
            </w:pPr>
            <w:r>
              <w:rPr>
                <w:rFonts w:ascii="方正黑体_GBK" w:hAnsi="方正黑体_GBK" w:eastAsia="方正黑体_GBK" w:cs="宋体"/>
                <w:sz w:val="15"/>
                <w:szCs w:val="20"/>
              </w:rPr>
              <w:t>南通市崇川区工农南路89号</w:t>
            </w:r>
          </w:p>
        </w:tc>
        <w:tc>
          <w:tcPr>
            <w:tcW w:w="1350" w:type="dxa"/>
            <w:tcMar>
              <w:left w:w="120" w:type="dxa"/>
            </w:tcMar>
            <w:vAlign w:val="center"/>
          </w:tcPr>
          <w:p w14:paraId="45654AD2">
            <w:pPr>
              <w:spacing w:line="200" w:lineRule="exact"/>
            </w:pPr>
            <w:r>
              <w:rPr>
                <w:rFonts w:ascii="方正黑体_GBK" w:hAnsi="方正黑体_GBK" w:eastAsia="方正黑体_GBK" w:cs="宋体"/>
                <w:sz w:val="15"/>
                <w:szCs w:val="20"/>
              </w:rPr>
              <w:t>96008</w:t>
            </w:r>
          </w:p>
        </w:tc>
      </w:tr>
      <w:tr w14:paraId="05D108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2E22250">
            <w:pPr>
              <w:spacing w:line="200" w:lineRule="exact"/>
            </w:pPr>
            <w:r>
              <w:rPr>
                <w:rFonts w:ascii="方正黑体_GBK" w:hAnsi="方正黑体_GBK" w:eastAsia="方正黑体_GBK" w:cs="宋体"/>
                <w:sz w:val="15"/>
                <w:szCs w:val="20"/>
              </w:rPr>
              <w:t>江苏扬州农村商业银行股份有限公司</w:t>
            </w:r>
          </w:p>
        </w:tc>
        <w:tc>
          <w:tcPr>
            <w:tcW w:w="4050" w:type="dxa"/>
            <w:tcMar>
              <w:left w:w="120" w:type="dxa"/>
            </w:tcMar>
            <w:vAlign w:val="center"/>
          </w:tcPr>
          <w:p w14:paraId="2CF260D2">
            <w:pPr>
              <w:spacing w:line="200" w:lineRule="exact"/>
            </w:pPr>
            <w:r>
              <w:rPr>
                <w:rFonts w:ascii="方正黑体_GBK" w:hAnsi="方正黑体_GBK" w:eastAsia="方正黑体_GBK" w:cs="宋体"/>
                <w:sz w:val="15"/>
                <w:szCs w:val="20"/>
              </w:rPr>
              <w:t>江苏省扬州市同泰路107号</w:t>
            </w:r>
          </w:p>
        </w:tc>
        <w:tc>
          <w:tcPr>
            <w:tcW w:w="1350" w:type="dxa"/>
            <w:tcMar>
              <w:left w:w="120" w:type="dxa"/>
            </w:tcMar>
            <w:vAlign w:val="center"/>
          </w:tcPr>
          <w:p w14:paraId="5BDAB45C">
            <w:pPr>
              <w:spacing w:line="200" w:lineRule="exact"/>
            </w:pPr>
            <w:r>
              <w:rPr>
                <w:rFonts w:ascii="方正黑体_GBK" w:hAnsi="方正黑体_GBK" w:eastAsia="方正黑体_GBK" w:cs="宋体"/>
                <w:sz w:val="15"/>
                <w:szCs w:val="20"/>
              </w:rPr>
              <w:t>96008</w:t>
            </w:r>
          </w:p>
        </w:tc>
      </w:tr>
      <w:tr w14:paraId="3F7220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AB77F2C">
            <w:pPr>
              <w:spacing w:line="200" w:lineRule="exact"/>
            </w:pPr>
            <w:r>
              <w:rPr>
                <w:rFonts w:ascii="方正黑体_GBK" w:hAnsi="方正黑体_GBK" w:eastAsia="方正黑体_GBK" w:cs="宋体"/>
                <w:sz w:val="15"/>
                <w:szCs w:val="20"/>
              </w:rPr>
              <w:t>江苏大丰农村商业银行股份有限公司</w:t>
            </w:r>
          </w:p>
        </w:tc>
        <w:tc>
          <w:tcPr>
            <w:tcW w:w="4050" w:type="dxa"/>
            <w:tcMar>
              <w:left w:w="120" w:type="dxa"/>
            </w:tcMar>
            <w:vAlign w:val="center"/>
          </w:tcPr>
          <w:p w14:paraId="55B46596">
            <w:pPr>
              <w:spacing w:line="200" w:lineRule="exact"/>
            </w:pPr>
            <w:r>
              <w:rPr>
                <w:rFonts w:ascii="方正黑体_GBK" w:hAnsi="方正黑体_GBK" w:eastAsia="方正黑体_GBK" w:cs="宋体"/>
                <w:sz w:val="15"/>
                <w:szCs w:val="20"/>
              </w:rPr>
              <w:t>江苏省盐城市大丰区常新中路9号</w:t>
            </w:r>
          </w:p>
        </w:tc>
        <w:tc>
          <w:tcPr>
            <w:tcW w:w="1350" w:type="dxa"/>
            <w:tcMar>
              <w:left w:w="120" w:type="dxa"/>
            </w:tcMar>
            <w:vAlign w:val="center"/>
          </w:tcPr>
          <w:p w14:paraId="7F5435A3">
            <w:pPr>
              <w:spacing w:line="200" w:lineRule="exact"/>
            </w:pPr>
            <w:r>
              <w:rPr>
                <w:rFonts w:ascii="方正黑体_GBK" w:hAnsi="方正黑体_GBK" w:eastAsia="方正黑体_GBK" w:cs="宋体"/>
                <w:sz w:val="15"/>
                <w:szCs w:val="20"/>
              </w:rPr>
              <w:t>96008</w:t>
            </w:r>
          </w:p>
        </w:tc>
      </w:tr>
      <w:tr w14:paraId="4F06A0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0FCD38E">
            <w:pPr>
              <w:spacing w:line="200" w:lineRule="exact"/>
            </w:pPr>
            <w:r>
              <w:rPr>
                <w:rFonts w:ascii="方正黑体_GBK" w:hAnsi="方正黑体_GBK" w:eastAsia="方正黑体_GBK" w:cs="宋体"/>
                <w:sz w:val="15"/>
                <w:szCs w:val="20"/>
              </w:rPr>
              <w:t>江苏洪泽农村商业银行股份有限公司</w:t>
            </w:r>
          </w:p>
        </w:tc>
        <w:tc>
          <w:tcPr>
            <w:tcW w:w="4050" w:type="dxa"/>
            <w:tcMar>
              <w:left w:w="120" w:type="dxa"/>
            </w:tcMar>
            <w:vAlign w:val="center"/>
          </w:tcPr>
          <w:p w14:paraId="3CFB7368">
            <w:pPr>
              <w:spacing w:line="200" w:lineRule="exact"/>
            </w:pPr>
            <w:r>
              <w:rPr>
                <w:rFonts w:ascii="方正黑体_GBK" w:hAnsi="方正黑体_GBK" w:eastAsia="方正黑体_GBK" w:cs="宋体"/>
                <w:sz w:val="15"/>
                <w:szCs w:val="20"/>
              </w:rPr>
              <w:t>江苏省淮安市洪泽区人民路23号</w:t>
            </w:r>
          </w:p>
        </w:tc>
        <w:tc>
          <w:tcPr>
            <w:tcW w:w="1350" w:type="dxa"/>
            <w:tcMar>
              <w:left w:w="120" w:type="dxa"/>
            </w:tcMar>
            <w:vAlign w:val="center"/>
          </w:tcPr>
          <w:p w14:paraId="619780F7">
            <w:pPr>
              <w:spacing w:line="200" w:lineRule="exact"/>
            </w:pPr>
            <w:r>
              <w:rPr>
                <w:rFonts w:ascii="方正黑体_GBK" w:hAnsi="方正黑体_GBK" w:eastAsia="方正黑体_GBK" w:cs="宋体"/>
                <w:sz w:val="15"/>
                <w:szCs w:val="20"/>
              </w:rPr>
              <w:t>96008</w:t>
            </w:r>
          </w:p>
        </w:tc>
      </w:tr>
      <w:tr w14:paraId="0F835B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CDB6582">
            <w:pPr>
              <w:spacing w:line="200" w:lineRule="exact"/>
            </w:pPr>
            <w:r>
              <w:rPr>
                <w:rFonts w:ascii="方正黑体_GBK" w:hAnsi="方正黑体_GBK" w:eastAsia="方正黑体_GBK" w:cs="宋体"/>
                <w:sz w:val="15"/>
                <w:szCs w:val="20"/>
              </w:rPr>
              <w:t>江苏兴化农村商业银行股份有限公司</w:t>
            </w:r>
          </w:p>
        </w:tc>
        <w:tc>
          <w:tcPr>
            <w:tcW w:w="4050" w:type="dxa"/>
            <w:tcMar>
              <w:left w:w="120" w:type="dxa"/>
            </w:tcMar>
            <w:vAlign w:val="center"/>
          </w:tcPr>
          <w:p w14:paraId="71C124A0">
            <w:pPr>
              <w:spacing w:line="200" w:lineRule="exact"/>
            </w:pPr>
            <w:r>
              <w:rPr>
                <w:rFonts w:ascii="方正黑体_GBK" w:hAnsi="方正黑体_GBK" w:eastAsia="方正黑体_GBK" w:cs="宋体"/>
                <w:sz w:val="15"/>
                <w:szCs w:val="20"/>
              </w:rPr>
              <w:t>江苏省兴化市长安南路999号</w:t>
            </w:r>
          </w:p>
        </w:tc>
        <w:tc>
          <w:tcPr>
            <w:tcW w:w="1350" w:type="dxa"/>
            <w:tcMar>
              <w:left w:w="120" w:type="dxa"/>
            </w:tcMar>
            <w:vAlign w:val="center"/>
          </w:tcPr>
          <w:p w14:paraId="5BD4BCF4">
            <w:pPr>
              <w:spacing w:line="200" w:lineRule="exact"/>
            </w:pPr>
            <w:r>
              <w:rPr>
                <w:rFonts w:ascii="方正黑体_GBK" w:hAnsi="方正黑体_GBK" w:eastAsia="方正黑体_GBK" w:cs="宋体"/>
                <w:sz w:val="15"/>
                <w:szCs w:val="20"/>
              </w:rPr>
              <w:t>96008</w:t>
            </w:r>
          </w:p>
        </w:tc>
      </w:tr>
      <w:tr w14:paraId="554EA3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1F9B3CE">
            <w:pPr>
              <w:spacing w:line="200" w:lineRule="exact"/>
            </w:pPr>
            <w:r>
              <w:rPr>
                <w:rFonts w:ascii="方正黑体_GBK" w:hAnsi="方正黑体_GBK" w:eastAsia="方正黑体_GBK" w:cs="宋体"/>
                <w:sz w:val="15"/>
                <w:szCs w:val="20"/>
              </w:rPr>
              <w:t>江苏镇江农村商业银行股份有限公司</w:t>
            </w:r>
          </w:p>
        </w:tc>
        <w:tc>
          <w:tcPr>
            <w:tcW w:w="4050" w:type="dxa"/>
            <w:tcMar>
              <w:left w:w="120" w:type="dxa"/>
            </w:tcMar>
            <w:vAlign w:val="center"/>
          </w:tcPr>
          <w:p w14:paraId="5AEA5B9C">
            <w:pPr>
              <w:spacing w:line="200" w:lineRule="exact"/>
            </w:pPr>
            <w:r>
              <w:rPr>
                <w:rFonts w:ascii="方正黑体_GBK" w:hAnsi="方正黑体_GBK" w:eastAsia="方正黑体_GBK" w:cs="宋体"/>
                <w:sz w:val="15"/>
                <w:szCs w:val="20"/>
              </w:rPr>
              <w:t>江苏省镇江市润州区长江路97号</w:t>
            </w:r>
          </w:p>
        </w:tc>
        <w:tc>
          <w:tcPr>
            <w:tcW w:w="1350" w:type="dxa"/>
            <w:tcMar>
              <w:left w:w="120" w:type="dxa"/>
            </w:tcMar>
            <w:vAlign w:val="center"/>
          </w:tcPr>
          <w:p w14:paraId="7F691B81">
            <w:pPr>
              <w:spacing w:line="200" w:lineRule="exact"/>
            </w:pPr>
            <w:r>
              <w:rPr>
                <w:rFonts w:ascii="方正黑体_GBK" w:hAnsi="方正黑体_GBK" w:eastAsia="方正黑体_GBK" w:cs="宋体"/>
                <w:sz w:val="15"/>
                <w:szCs w:val="20"/>
              </w:rPr>
              <w:t>96008</w:t>
            </w:r>
          </w:p>
        </w:tc>
      </w:tr>
      <w:tr w14:paraId="39A49F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33E6F1D">
            <w:pPr>
              <w:spacing w:line="200" w:lineRule="exact"/>
            </w:pPr>
            <w:r>
              <w:rPr>
                <w:rFonts w:ascii="方正黑体_GBK" w:hAnsi="方正黑体_GBK" w:eastAsia="方正黑体_GBK" w:cs="宋体"/>
                <w:sz w:val="15"/>
                <w:szCs w:val="20"/>
              </w:rPr>
              <w:t>江苏如皋农村商业银行股份有限公司</w:t>
            </w:r>
          </w:p>
        </w:tc>
        <w:tc>
          <w:tcPr>
            <w:tcW w:w="4050" w:type="dxa"/>
            <w:tcMar>
              <w:left w:w="120" w:type="dxa"/>
            </w:tcMar>
            <w:vAlign w:val="center"/>
          </w:tcPr>
          <w:p w14:paraId="23930A5F">
            <w:pPr>
              <w:spacing w:line="200" w:lineRule="exact"/>
            </w:pPr>
            <w:r>
              <w:rPr>
                <w:rFonts w:ascii="方正黑体_GBK" w:hAnsi="方正黑体_GBK" w:eastAsia="方正黑体_GBK" w:cs="宋体"/>
                <w:sz w:val="15"/>
                <w:szCs w:val="20"/>
              </w:rPr>
              <w:t>如皋市如城街道海阳南路999号</w:t>
            </w:r>
          </w:p>
        </w:tc>
        <w:tc>
          <w:tcPr>
            <w:tcW w:w="1350" w:type="dxa"/>
            <w:tcMar>
              <w:left w:w="120" w:type="dxa"/>
            </w:tcMar>
            <w:vAlign w:val="center"/>
          </w:tcPr>
          <w:p w14:paraId="61A5ADD2">
            <w:pPr>
              <w:spacing w:line="200" w:lineRule="exact"/>
            </w:pPr>
            <w:r>
              <w:rPr>
                <w:rFonts w:ascii="方正黑体_GBK" w:hAnsi="方正黑体_GBK" w:eastAsia="方正黑体_GBK" w:cs="宋体"/>
                <w:sz w:val="15"/>
                <w:szCs w:val="20"/>
              </w:rPr>
              <w:t>96008</w:t>
            </w:r>
          </w:p>
        </w:tc>
      </w:tr>
      <w:tr w14:paraId="7A11B690">
        <w:tblPrEx>
          <w:tblCellMar>
            <w:top w:w="0" w:type="dxa"/>
            <w:left w:w="10" w:type="dxa"/>
            <w:bottom w:w="0" w:type="dxa"/>
            <w:right w:w="10" w:type="dxa"/>
          </w:tblCellMar>
        </w:tblPrEx>
        <w:trPr>
          <w:trHeight w:val="300" w:hRule="atLeast"/>
        </w:trPr>
        <w:tc>
          <w:tcPr>
            <w:tcW w:w="2100" w:type="dxa"/>
            <w:tcMar>
              <w:left w:w="120" w:type="dxa"/>
            </w:tcMar>
            <w:vAlign w:val="center"/>
          </w:tcPr>
          <w:p w14:paraId="14173F08">
            <w:pPr>
              <w:spacing w:line="200" w:lineRule="exact"/>
            </w:pPr>
            <w:r>
              <w:rPr>
                <w:rFonts w:ascii="方正黑体_GBK" w:hAnsi="方正黑体_GBK" w:eastAsia="方正黑体_GBK" w:cs="宋体"/>
                <w:sz w:val="15"/>
                <w:szCs w:val="20"/>
              </w:rPr>
              <w:t>徐州农村商业银行股份有限公司</w:t>
            </w:r>
          </w:p>
        </w:tc>
        <w:tc>
          <w:tcPr>
            <w:tcW w:w="4050" w:type="dxa"/>
            <w:tcMar>
              <w:left w:w="120" w:type="dxa"/>
            </w:tcMar>
            <w:vAlign w:val="center"/>
          </w:tcPr>
          <w:p w14:paraId="3C8C85C3">
            <w:pPr>
              <w:spacing w:line="200" w:lineRule="exact"/>
            </w:pPr>
            <w:r>
              <w:rPr>
                <w:rFonts w:ascii="方正黑体_GBK" w:hAnsi="方正黑体_GBK" w:eastAsia="方正黑体_GBK" w:cs="宋体"/>
                <w:sz w:val="15"/>
                <w:szCs w:val="20"/>
              </w:rPr>
              <w:t>徐州市铜山区北京南路26号</w:t>
            </w:r>
          </w:p>
        </w:tc>
        <w:tc>
          <w:tcPr>
            <w:tcW w:w="1350" w:type="dxa"/>
            <w:tcMar>
              <w:left w:w="120" w:type="dxa"/>
            </w:tcMar>
            <w:vAlign w:val="center"/>
          </w:tcPr>
          <w:p w14:paraId="649F970C">
            <w:pPr>
              <w:spacing w:line="200" w:lineRule="exact"/>
            </w:pPr>
            <w:r>
              <w:rPr>
                <w:rFonts w:ascii="方正黑体_GBK" w:hAnsi="方正黑体_GBK" w:eastAsia="方正黑体_GBK" w:cs="宋体"/>
                <w:sz w:val="15"/>
                <w:szCs w:val="20"/>
              </w:rPr>
              <w:t>96008</w:t>
            </w:r>
          </w:p>
        </w:tc>
      </w:tr>
      <w:tr w14:paraId="696483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EA7BEAE">
            <w:pPr>
              <w:spacing w:line="200" w:lineRule="exact"/>
            </w:pPr>
            <w:r>
              <w:rPr>
                <w:rFonts w:ascii="方正黑体_GBK" w:hAnsi="方正黑体_GBK" w:eastAsia="方正黑体_GBK" w:cs="宋体"/>
                <w:sz w:val="15"/>
                <w:szCs w:val="20"/>
              </w:rPr>
              <w:t>江苏苏商银行股份有限公司</w:t>
            </w:r>
          </w:p>
        </w:tc>
        <w:tc>
          <w:tcPr>
            <w:tcW w:w="4050" w:type="dxa"/>
            <w:tcMar>
              <w:left w:w="120" w:type="dxa"/>
            </w:tcMar>
            <w:vAlign w:val="center"/>
          </w:tcPr>
          <w:p w14:paraId="0A929EB4">
            <w:pPr>
              <w:spacing w:line="200" w:lineRule="exact"/>
            </w:pPr>
            <w:r>
              <w:rPr>
                <w:rFonts w:ascii="方正黑体_GBK" w:hAnsi="方正黑体_GBK" w:eastAsia="方正黑体_GBK" w:cs="宋体"/>
                <w:sz w:val="15"/>
                <w:szCs w:val="20"/>
              </w:rPr>
              <w:t>南京市建邺区庐山路248号4号楼第7、8、9、27、28、29层,4号楼裙楼第1、2层</w:t>
            </w:r>
          </w:p>
        </w:tc>
        <w:tc>
          <w:tcPr>
            <w:tcW w:w="1350" w:type="dxa"/>
            <w:tcMar>
              <w:left w:w="120" w:type="dxa"/>
            </w:tcMar>
            <w:vAlign w:val="center"/>
          </w:tcPr>
          <w:p w14:paraId="02793E22">
            <w:pPr>
              <w:spacing w:line="200" w:lineRule="exact"/>
            </w:pPr>
            <w:r>
              <w:rPr>
                <w:rFonts w:ascii="方正黑体_GBK" w:hAnsi="方正黑体_GBK" w:eastAsia="方正黑体_GBK" w:cs="宋体"/>
                <w:sz w:val="15"/>
                <w:szCs w:val="20"/>
              </w:rPr>
              <w:t>956101</w:t>
            </w:r>
          </w:p>
        </w:tc>
      </w:tr>
      <w:tr w14:paraId="57E39D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B10DC30">
            <w:pPr>
              <w:spacing w:line="200" w:lineRule="exact"/>
            </w:pPr>
            <w:r>
              <w:rPr>
                <w:rFonts w:ascii="方正黑体_GBK" w:hAnsi="方正黑体_GBK" w:eastAsia="方正黑体_GBK" w:cs="宋体"/>
                <w:sz w:val="15"/>
                <w:szCs w:val="20"/>
              </w:rPr>
              <w:t>江苏丰县农村商业银行股份有限公司</w:t>
            </w:r>
          </w:p>
        </w:tc>
        <w:tc>
          <w:tcPr>
            <w:tcW w:w="4050" w:type="dxa"/>
            <w:tcMar>
              <w:left w:w="120" w:type="dxa"/>
            </w:tcMar>
            <w:vAlign w:val="center"/>
          </w:tcPr>
          <w:p w14:paraId="333D4437">
            <w:pPr>
              <w:spacing w:line="200" w:lineRule="exact"/>
            </w:pPr>
            <w:r>
              <w:rPr>
                <w:rFonts w:ascii="方正黑体_GBK" w:hAnsi="方正黑体_GBK" w:eastAsia="方正黑体_GBK" w:cs="宋体"/>
                <w:sz w:val="15"/>
                <w:szCs w:val="20"/>
              </w:rPr>
              <w:t>江苏省丰县人民中路9号</w:t>
            </w:r>
          </w:p>
        </w:tc>
        <w:tc>
          <w:tcPr>
            <w:tcW w:w="1350" w:type="dxa"/>
            <w:tcMar>
              <w:left w:w="120" w:type="dxa"/>
            </w:tcMar>
            <w:vAlign w:val="center"/>
          </w:tcPr>
          <w:p w14:paraId="7A8E6E98">
            <w:pPr>
              <w:spacing w:line="200" w:lineRule="exact"/>
            </w:pPr>
            <w:r>
              <w:rPr>
                <w:rFonts w:ascii="方正黑体_GBK" w:hAnsi="方正黑体_GBK" w:eastAsia="方正黑体_GBK" w:cs="宋体"/>
                <w:sz w:val="15"/>
                <w:szCs w:val="20"/>
              </w:rPr>
              <w:t>96008</w:t>
            </w:r>
          </w:p>
        </w:tc>
      </w:tr>
      <w:tr w14:paraId="2A55E1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5A06DAA">
            <w:pPr>
              <w:spacing w:line="200" w:lineRule="exact"/>
            </w:pPr>
            <w:r>
              <w:rPr>
                <w:rFonts w:ascii="方正黑体_GBK" w:hAnsi="方正黑体_GBK" w:eastAsia="方正黑体_GBK" w:cs="宋体"/>
                <w:sz w:val="15"/>
                <w:szCs w:val="20"/>
              </w:rPr>
              <w:t>江苏射阳农村商业银行股份有限公司</w:t>
            </w:r>
          </w:p>
        </w:tc>
        <w:tc>
          <w:tcPr>
            <w:tcW w:w="4050" w:type="dxa"/>
            <w:tcMar>
              <w:left w:w="120" w:type="dxa"/>
            </w:tcMar>
            <w:vAlign w:val="center"/>
          </w:tcPr>
          <w:p w14:paraId="39A1329E">
            <w:pPr>
              <w:spacing w:line="200" w:lineRule="exact"/>
            </w:pPr>
            <w:r>
              <w:rPr>
                <w:rFonts w:ascii="方正黑体_GBK" w:hAnsi="方正黑体_GBK" w:eastAsia="方正黑体_GBK" w:cs="宋体"/>
                <w:sz w:val="15"/>
                <w:szCs w:val="20"/>
              </w:rPr>
              <w:t>射阳县合德镇解放路385号</w:t>
            </w:r>
          </w:p>
        </w:tc>
        <w:tc>
          <w:tcPr>
            <w:tcW w:w="1350" w:type="dxa"/>
            <w:tcMar>
              <w:left w:w="120" w:type="dxa"/>
            </w:tcMar>
            <w:vAlign w:val="center"/>
          </w:tcPr>
          <w:p w14:paraId="18F69FF5">
            <w:pPr>
              <w:spacing w:line="200" w:lineRule="exact"/>
            </w:pPr>
            <w:r>
              <w:rPr>
                <w:rFonts w:ascii="方正黑体_GBK" w:hAnsi="方正黑体_GBK" w:eastAsia="方正黑体_GBK" w:cs="宋体"/>
                <w:sz w:val="15"/>
                <w:szCs w:val="20"/>
              </w:rPr>
              <w:t>96008</w:t>
            </w:r>
          </w:p>
        </w:tc>
      </w:tr>
      <w:tr w14:paraId="4FA032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D2C7993">
            <w:pPr>
              <w:spacing w:line="200" w:lineRule="exact"/>
            </w:pPr>
            <w:r>
              <w:rPr>
                <w:rFonts w:ascii="方正黑体_GBK" w:hAnsi="方正黑体_GBK" w:eastAsia="方正黑体_GBK" w:cs="宋体"/>
                <w:sz w:val="15"/>
                <w:szCs w:val="20"/>
              </w:rPr>
              <w:t>江苏句容农村商业银行股份有限公司</w:t>
            </w:r>
          </w:p>
        </w:tc>
        <w:tc>
          <w:tcPr>
            <w:tcW w:w="4050" w:type="dxa"/>
            <w:tcMar>
              <w:left w:w="120" w:type="dxa"/>
            </w:tcMar>
            <w:vAlign w:val="center"/>
          </w:tcPr>
          <w:p w14:paraId="4E83182F">
            <w:pPr>
              <w:spacing w:line="200" w:lineRule="exact"/>
            </w:pPr>
            <w:r>
              <w:rPr>
                <w:rFonts w:ascii="方正黑体_GBK" w:hAnsi="方正黑体_GBK" w:eastAsia="方正黑体_GBK" w:cs="宋体"/>
                <w:sz w:val="15"/>
                <w:szCs w:val="20"/>
              </w:rPr>
              <w:t>江苏省句容市福地东路66号</w:t>
            </w:r>
          </w:p>
        </w:tc>
        <w:tc>
          <w:tcPr>
            <w:tcW w:w="1350" w:type="dxa"/>
            <w:tcMar>
              <w:left w:w="120" w:type="dxa"/>
            </w:tcMar>
            <w:vAlign w:val="center"/>
          </w:tcPr>
          <w:p w14:paraId="46BBAD62">
            <w:pPr>
              <w:spacing w:line="200" w:lineRule="exact"/>
            </w:pPr>
            <w:r>
              <w:rPr>
                <w:rFonts w:ascii="方正黑体_GBK" w:hAnsi="方正黑体_GBK" w:eastAsia="方正黑体_GBK" w:cs="宋体"/>
                <w:sz w:val="15"/>
                <w:szCs w:val="20"/>
              </w:rPr>
              <w:t>96008</w:t>
            </w:r>
          </w:p>
        </w:tc>
      </w:tr>
      <w:tr w14:paraId="2694FD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031C073">
            <w:pPr>
              <w:spacing w:line="200" w:lineRule="exact"/>
            </w:pPr>
            <w:r>
              <w:rPr>
                <w:rFonts w:ascii="方正黑体_GBK" w:hAnsi="方正黑体_GBK" w:eastAsia="方正黑体_GBK" w:cs="宋体"/>
                <w:sz w:val="15"/>
                <w:szCs w:val="20"/>
              </w:rPr>
              <w:t>江苏张家港农村商业银行股份有限公司</w:t>
            </w:r>
          </w:p>
        </w:tc>
        <w:tc>
          <w:tcPr>
            <w:tcW w:w="4050" w:type="dxa"/>
            <w:tcMar>
              <w:left w:w="120" w:type="dxa"/>
            </w:tcMar>
            <w:vAlign w:val="center"/>
          </w:tcPr>
          <w:p w14:paraId="1A811739">
            <w:pPr>
              <w:spacing w:line="200" w:lineRule="exact"/>
            </w:pPr>
            <w:r>
              <w:rPr>
                <w:rFonts w:ascii="方正黑体_GBK" w:hAnsi="方正黑体_GBK" w:eastAsia="方正黑体_GBK" w:cs="宋体"/>
                <w:sz w:val="15"/>
                <w:szCs w:val="20"/>
              </w:rPr>
              <w:t>张家港市杨舍镇人民中路66号</w:t>
            </w:r>
          </w:p>
        </w:tc>
        <w:tc>
          <w:tcPr>
            <w:tcW w:w="1350" w:type="dxa"/>
            <w:tcMar>
              <w:left w:w="120" w:type="dxa"/>
            </w:tcMar>
            <w:vAlign w:val="center"/>
          </w:tcPr>
          <w:p w14:paraId="27B6749C">
            <w:pPr>
              <w:spacing w:line="200" w:lineRule="exact"/>
            </w:pPr>
            <w:r>
              <w:rPr>
                <w:rFonts w:ascii="方正黑体_GBK" w:hAnsi="方正黑体_GBK" w:eastAsia="方正黑体_GBK" w:cs="宋体"/>
                <w:sz w:val="15"/>
                <w:szCs w:val="20"/>
              </w:rPr>
              <w:t>96065</w:t>
            </w:r>
          </w:p>
        </w:tc>
      </w:tr>
      <w:tr w14:paraId="4DCB0B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F6E99E0">
            <w:pPr>
              <w:spacing w:line="200" w:lineRule="exact"/>
            </w:pPr>
            <w:r>
              <w:rPr>
                <w:rFonts w:ascii="方正黑体_GBK" w:hAnsi="方正黑体_GBK" w:eastAsia="方正黑体_GBK" w:cs="宋体"/>
                <w:sz w:val="15"/>
                <w:szCs w:val="20"/>
              </w:rPr>
              <w:t>江苏江阴农村商业银行股份有限公司</w:t>
            </w:r>
          </w:p>
        </w:tc>
        <w:tc>
          <w:tcPr>
            <w:tcW w:w="4050" w:type="dxa"/>
            <w:tcMar>
              <w:left w:w="120" w:type="dxa"/>
            </w:tcMar>
            <w:vAlign w:val="center"/>
          </w:tcPr>
          <w:p w14:paraId="3F795BDD">
            <w:pPr>
              <w:spacing w:line="200" w:lineRule="exact"/>
            </w:pPr>
            <w:r>
              <w:rPr>
                <w:rFonts w:ascii="方正黑体_GBK" w:hAnsi="方正黑体_GBK" w:eastAsia="方正黑体_GBK" w:cs="宋体"/>
                <w:sz w:val="15"/>
                <w:szCs w:val="20"/>
              </w:rPr>
              <w:t>江阴市澄江中路1号</w:t>
            </w:r>
          </w:p>
        </w:tc>
        <w:tc>
          <w:tcPr>
            <w:tcW w:w="1350" w:type="dxa"/>
            <w:tcMar>
              <w:left w:w="120" w:type="dxa"/>
            </w:tcMar>
            <w:vAlign w:val="center"/>
          </w:tcPr>
          <w:p w14:paraId="7C9E0282">
            <w:pPr>
              <w:spacing w:line="200" w:lineRule="exact"/>
            </w:pPr>
            <w:r>
              <w:rPr>
                <w:rFonts w:ascii="方正黑体_GBK" w:hAnsi="方正黑体_GBK" w:eastAsia="方正黑体_GBK" w:cs="宋体"/>
                <w:sz w:val="15"/>
                <w:szCs w:val="20"/>
              </w:rPr>
              <w:t>96078</w:t>
            </w:r>
          </w:p>
        </w:tc>
      </w:tr>
      <w:tr w14:paraId="408823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09B3F94">
            <w:pPr>
              <w:spacing w:line="200" w:lineRule="exact"/>
            </w:pPr>
            <w:r>
              <w:rPr>
                <w:rFonts w:ascii="方正黑体_GBK" w:hAnsi="方正黑体_GBK" w:eastAsia="方正黑体_GBK" w:cs="宋体"/>
                <w:sz w:val="15"/>
                <w:szCs w:val="20"/>
              </w:rPr>
              <w:t>廊坊银行股份有限公司</w:t>
            </w:r>
          </w:p>
        </w:tc>
        <w:tc>
          <w:tcPr>
            <w:tcW w:w="4050" w:type="dxa"/>
            <w:tcMar>
              <w:left w:w="120" w:type="dxa"/>
            </w:tcMar>
            <w:vAlign w:val="center"/>
          </w:tcPr>
          <w:p w14:paraId="453B35C9">
            <w:pPr>
              <w:spacing w:line="200" w:lineRule="exact"/>
            </w:pPr>
            <w:r>
              <w:rPr>
                <w:rFonts w:ascii="方正黑体_GBK" w:hAnsi="方正黑体_GBK" w:eastAsia="方正黑体_GBK" w:cs="宋体"/>
                <w:sz w:val="15"/>
                <w:szCs w:val="20"/>
              </w:rPr>
              <w:t>河北省廊坊市广阳区广阳道 31 号</w:t>
            </w:r>
          </w:p>
        </w:tc>
        <w:tc>
          <w:tcPr>
            <w:tcW w:w="1350" w:type="dxa"/>
            <w:tcMar>
              <w:left w:w="120" w:type="dxa"/>
            </w:tcMar>
            <w:vAlign w:val="center"/>
          </w:tcPr>
          <w:p w14:paraId="061A2B2A">
            <w:pPr>
              <w:spacing w:line="200" w:lineRule="exact"/>
            </w:pPr>
            <w:r>
              <w:rPr>
                <w:rFonts w:ascii="方正黑体_GBK" w:hAnsi="方正黑体_GBK" w:eastAsia="方正黑体_GBK" w:cs="宋体"/>
                <w:sz w:val="15"/>
                <w:szCs w:val="20"/>
              </w:rPr>
              <w:t>400-620-0099</w:t>
            </w:r>
          </w:p>
        </w:tc>
      </w:tr>
      <w:tr w14:paraId="6F5783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0B4D806">
            <w:pPr>
              <w:spacing w:line="200" w:lineRule="exact"/>
            </w:pPr>
            <w:r>
              <w:rPr>
                <w:rFonts w:ascii="方正黑体_GBK" w:hAnsi="方正黑体_GBK" w:eastAsia="方正黑体_GBK" w:cs="宋体"/>
                <w:sz w:val="15"/>
                <w:szCs w:val="20"/>
              </w:rPr>
              <w:t>乌鲁木齐银行股份有限公司</w:t>
            </w:r>
          </w:p>
        </w:tc>
        <w:tc>
          <w:tcPr>
            <w:tcW w:w="4050" w:type="dxa"/>
            <w:tcMar>
              <w:left w:w="120" w:type="dxa"/>
            </w:tcMar>
            <w:vAlign w:val="center"/>
          </w:tcPr>
          <w:p w14:paraId="166D6E6C">
            <w:pPr>
              <w:spacing w:line="200" w:lineRule="exact"/>
            </w:pPr>
            <w:r>
              <w:rPr>
                <w:rFonts w:ascii="方正黑体_GBK" w:hAnsi="方正黑体_GBK" w:eastAsia="方正黑体_GBK" w:cs="宋体"/>
                <w:sz w:val="15"/>
                <w:szCs w:val="20"/>
              </w:rPr>
              <w:t>新疆乌鲁木齐市水磨沟区会展大道 599 号新疆财富中心 A 座 4-31 层</w:t>
            </w:r>
          </w:p>
        </w:tc>
        <w:tc>
          <w:tcPr>
            <w:tcW w:w="1350" w:type="dxa"/>
            <w:tcMar>
              <w:left w:w="120" w:type="dxa"/>
            </w:tcMar>
            <w:vAlign w:val="center"/>
          </w:tcPr>
          <w:p w14:paraId="60D352F4">
            <w:pPr>
              <w:spacing w:line="200" w:lineRule="exact"/>
            </w:pPr>
            <w:r>
              <w:rPr>
                <w:rFonts w:ascii="方正黑体_GBK" w:hAnsi="方正黑体_GBK" w:eastAsia="方正黑体_GBK" w:cs="宋体"/>
                <w:sz w:val="15"/>
                <w:szCs w:val="20"/>
              </w:rPr>
              <w:t>0991-96518</w:t>
            </w:r>
          </w:p>
        </w:tc>
      </w:tr>
      <w:tr w14:paraId="5291F3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719F0EF">
            <w:pPr>
              <w:spacing w:line="200" w:lineRule="exact"/>
            </w:pPr>
            <w:r>
              <w:rPr>
                <w:rFonts w:ascii="方正黑体_GBK" w:hAnsi="方正黑体_GBK" w:eastAsia="方正黑体_GBK" w:cs="宋体"/>
                <w:sz w:val="15"/>
                <w:szCs w:val="20"/>
              </w:rPr>
              <w:t>河北银行股份有限公司</w:t>
            </w:r>
          </w:p>
        </w:tc>
        <w:tc>
          <w:tcPr>
            <w:tcW w:w="4050" w:type="dxa"/>
            <w:tcMar>
              <w:left w:w="120" w:type="dxa"/>
            </w:tcMar>
            <w:vAlign w:val="center"/>
          </w:tcPr>
          <w:p w14:paraId="2F23AF14">
            <w:pPr>
              <w:spacing w:line="200" w:lineRule="exact"/>
            </w:pPr>
            <w:r>
              <w:rPr>
                <w:rFonts w:ascii="方正黑体_GBK" w:hAnsi="方正黑体_GBK" w:eastAsia="方正黑体_GBK" w:cs="宋体"/>
                <w:sz w:val="15"/>
                <w:szCs w:val="20"/>
              </w:rPr>
              <w:t>河北省石家庄市平安北大街 28 号</w:t>
            </w:r>
          </w:p>
        </w:tc>
        <w:tc>
          <w:tcPr>
            <w:tcW w:w="1350" w:type="dxa"/>
            <w:tcMar>
              <w:left w:w="120" w:type="dxa"/>
            </w:tcMar>
            <w:vAlign w:val="center"/>
          </w:tcPr>
          <w:p w14:paraId="78146059">
            <w:pPr>
              <w:spacing w:line="200" w:lineRule="exact"/>
            </w:pPr>
            <w:r>
              <w:rPr>
                <w:rFonts w:ascii="方正黑体_GBK" w:hAnsi="方正黑体_GBK" w:eastAsia="方正黑体_GBK" w:cs="宋体"/>
                <w:sz w:val="15"/>
                <w:szCs w:val="20"/>
              </w:rPr>
              <w:t>400-612-9999</w:t>
            </w:r>
          </w:p>
        </w:tc>
      </w:tr>
      <w:tr w14:paraId="686FFE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2DCC405">
            <w:pPr>
              <w:spacing w:line="200" w:lineRule="exact"/>
            </w:pPr>
            <w:r>
              <w:rPr>
                <w:rFonts w:ascii="方正黑体_GBK" w:hAnsi="方正黑体_GBK" w:eastAsia="方正黑体_GBK" w:cs="宋体"/>
                <w:sz w:val="15"/>
                <w:szCs w:val="20"/>
              </w:rPr>
              <w:t>郑州银行股份有限公司</w:t>
            </w:r>
          </w:p>
        </w:tc>
        <w:tc>
          <w:tcPr>
            <w:tcW w:w="4050" w:type="dxa"/>
            <w:tcMar>
              <w:left w:w="120" w:type="dxa"/>
            </w:tcMar>
            <w:vAlign w:val="center"/>
          </w:tcPr>
          <w:p w14:paraId="25AA701A">
            <w:pPr>
              <w:spacing w:line="200" w:lineRule="exact"/>
            </w:pPr>
            <w:r>
              <w:rPr>
                <w:rFonts w:ascii="方正黑体_GBK" w:hAnsi="方正黑体_GBK" w:eastAsia="方正黑体_GBK" w:cs="宋体"/>
                <w:sz w:val="15"/>
                <w:szCs w:val="20"/>
              </w:rPr>
              <w:t>郑州市郑东新区商务外环路22号</w:t>
            </w:r>
          </w:p>
        </w:tc>
        <w:tc>
          <w:tcPr>
            <w:tcW w:w="1350" w:type="dxa"/>
            <w:tcMar>
              <w:left w:w="120" w:type="dxa"/>
            </w:tcMar>
            <w:vAlign w:val="center"/>
          </w:tcPr>
          <w:p w14:paraId="732BFFF3">
            <w:pPr>
              <w:spacing w:line="200" w:lineRule="exact"/>
            </w:pPr>
            <w:r>
              <w:rPr>
                <w:rFonts w:ascii="方正黑体_GBK" w:hAnsi="方正黑体_GBK" w:eastAsia="方正黑体_GBK" w:cs="宋体"/>
                <w:sz w:val="15"/>
                <w:szCs w:val="20"/>
              </w:rPr>
              <w:t>95097</w:t>
            </w:r>
          </w:p>
        </w:tc>
      </w:tr>
      <w:tr w14:paraId="28052B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4891B91">
            <w:pPr>
              <w:spacing w:line="200" w:lineRule="exact"/>
            </w:pPr>
            <w:r>
              <w:rPr>
                <w:rFonts w:ascii="方正黑体_GBK" w:hAnsi="方正黑体_GBK" w:eastAsia="方正黑体_GBK" w:cs="宋体"/>
                <w:sz w:val="15"/>
                <w:szCs w:val="20"/>
              </w:rPr>
              <w:t>江苏盱眙农村商业银行股份有限公司</w:t>
            </w:r>
          </w:p>
        </w:tc>
        <w:tc>
          <w:tcPr>
            <w:tcW w:w="4050" w:type="dxa"/>
            <w:tcMar>
              <w:left w:w="120" w:type="dxa"/>
            </w:tcMar>
            <w:vAlign w:val="center"/>
          </w:tcPr>
          <w:p w14:paraId="625294C0">
            <w:pPr>
              <w:spacing w:line="200" w:lineRule="exact"/>
            </w:pPr>
            <w:r>
              <w:rPr>
                <w:rFonts w:ascii="方正黑体_GBK" w:hAnsi="方正黑体_GBK" w:eastAsia="方正黑体_GBK" w:cs="宋体"/>
                <w:sz w:val="15"/>
                <w:szCs w:val="20"/>
              </w:rPr>
              <w:t>江苏省盱眙县合欢大道2号</w:t>
            </w:r>
          </w:p>
        </w:tc>
        <w:tc>
          <w:tcPr>
            <w:tcW w:w="1350" w:type="dxa"/>
            <w:tcMar>
              <w:left w:w="120" w:type="dxa"/>
            </w:tcMar>
            <w:vAlign w:val="center"/>
          </w:tcPr>
          <w:p w14:paraId="7B31CFBC">
            <w:pPr>
              <w:spacing w:line="200" w:lineRule="exact"/>
            </w:pPr>
            <w:r>
              <w:rPr>
                <w:rFonts w:ascii="方正黑体_GBK" w:hAnsi="方正黑体_GBK" w:eastAsia="方正黑体_GBK" w:cs="宋体"/>
                <w:sz w:val="15"/>
                <w:szCs w:val="20"/>
              </w:rPr>
              <w:t>96008</w:t>
            </w:r>
          </w:p>
        </w:tc>
      </w:tr>
      <w:tr w14:paraId="20E139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4CAAD92">
            <w:pPr>
              <w:spacing w:line="200" w:lineRule="exact"/>
            </w:pPr>
            <w:r>
              <w:rPr>
                <w:rFonts w:ascii="方正黑体_GBK" w:hAnsi="方正黑体_GBK" w:eastAsia="方正黑体_GBK" w:cs="宋体"/>
                <w:sz w:val="15"/>
                <w:szCs w:val="20"/>
              </w:rPr>
              <w:t>兰州银行股份有限公司</w:t>
            </w:r>
          </w:p>
        </w:tc>
        <w:tc>
          <w:tcPr>
            <w:tcW w:w="4050" w:type="dxa"/>
            <w:tcMar>
              <w:left w:w="120" w:type="dxa"/>
            </w:tcMar>
            <w:vAlign w:val="center"/>
          </w:tcPr>
          <w:p w14:paraId="5353FDE6">
            <w:pPr>
              <w:spacing w:line="200" w:lineRule="exact"/>
            </w:pPr>
            <w:r>
              <w:rPr>
                <w:rFonts w:ascii="方正黑体_GBK" w:hAnsi="方正黑体_GBK" w:eastAsia="方正黑体_GBK" w:cs="宋体"/>
                <w:sz w:val="15"/>
                <w:szCs w:val="20"/>
              </w:rPr>
              <w:t>甘肃省兰州市城关区酒泉路 211 号</w:t>
            </w:r>
          </w:p>
        </w:tc>
        <w:tc>
          <w:tcPr>
            <w:tcW w:w="1350" w:type="dxa"/>
            <w:tcMar>
              <w:left w:w="120" w:type="dxa"/>
            </w:tcMar>
            <w:vAlign w:val="center"/>
          </w:tcPr>
          <w:p w14:paraId="683C8A64">
            <w:pPr>
              <w:spacing w:line="200" w:lineRule="exact"/>
            </w:pPr>
            <w:r>
              <w:rPr>
                <w:rFonts w:ascii="方正黑体_GBK" w:hAnsi="方正黑体_GBK" w:eastAsia="方正黑体_GBK" w:cs="宋体"/>
                <w:sz w:val="15"/>
                <w:szCs w:val="20"/>
              </w:rPr>
              <w:t>96799</w:t>
            </w:r>
          </w:p>
        </w:tc>
      </w:tr>
      <w:tr w14:paraId="5B0554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E105571">
            <w:pPr>
              <w:spacing w:line="200" w:lineRule="exact"/>
            </w:pPr>
            <w:r>
              <w:rPr>
                <w:rFonts w:ascii="方正黑体_GBK" w:hAnsi="方正黑体_GBK" w:eastAsia="方正黑体_GBK" w:cs="宋体"/>
                <w:sz w:val="15"/>
                <w:szCs w:val="20"/>
              </w:rPr>
              <w:t>江苏沛县农村商业银行股份有限公司</w:t>
            </w:r>
          </w:p>
        </w:tc>
        <w:tc>
          <w:tcPr>
            <w:tcW w:w="4050" w:type="dxa"/>
            <w:tcMar>
              <w:left w:w="120" w:type="dxa"/>
            </w:tcMar>
            <w:vAlign w:val="center"/>
          </w:tcPr>
          <w:p w14:paraId="08B5EC4A">
            <w:pPr>
              <w:spacing w:line="200" w:lineRule="exact"/>
            </w:pPr>
            <w:r>
              <w:rPr>
                <w:rFonts w:ascii="方正黑体_GBK" w:hAnsi="方正黑体_GBK" w:eastAsia="方正黑体_GBK" w:cs="宋体"/>
                <w:sz w:val="15"/>
                <w:szCs w:val="20"/>
              </w:rPr>
              <w:t>江苏省沛县汤沐路中段11号</w:t>
            </w:r>
          </w:p>
        </w:tc>
        <w:tc>
          <w:tcPr>
            <w:tcW w:w="1350" w:type="dxa"/>
            <w:tcMar>
              <w:left w:w="120" w:type="dxa"/>
            </w:tcMar>
            <w:vAlign w:val="center"/>
          </w:tcPr>
          <w:p w14:paraId="6AC88068">
            <w:pPr>
              <w:spacing w:line="200" w:lineRule="exact"/>
            </w:pPr>
            <w:r>
              <w:rPr>
                <w:rFonts w:ascii="方正黑体_GBK" w:hAnsi="方正黑体_GBK" w:eastAsia="方正黑体_GBK" w:cs="宋体"/>
                <w:sz w:val="15"/>
                <w:szCs w:val="20"/>
              </w:rPr>
              <w:t>96008</w:t>
            </w:r>
          </w:p>
        </w:tc>
      </w:tr>
      <w:tr w14:paraId="75CA35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E4EF278">
            <w:pPr>
              <w:spacing w:line="200" w:lineRule="exact"/>
            </w:pPr>
            <w:r>
              <w:rPr>
                <w:rFonts w:ascii="方正黑体_GBK" w:hAnsi="方正黑体_GBK" w:eastAsia="方正黑体_GBK" w:cs="宋体"/>
                <w:sz w:val="15"/>
                <w:szCs w:val="20"/>
              </w:rPr>
              <w:t>交通银行股份有限公司</w:t>
            </w:r>
          </w:p>
        </w:tc>
        <w:tc>
          <w:tcPr>
            <w:tcW w:w="4050" w:type="dxa"/>
            <w:tcMar>
              <w:left w:w="120" w:type="dxa"/>
            </w:tcMar>
            <w:vAlign w:val="center"/>
          </w:tcPr>
          <w:p w14:paraId="027ABD99">
            <w:pPr>
              <w:spacing w:line="200" w:lineRule="exact"/>
            </w:pPr>
            <w:r>
              <w:rPr>
                <w:rFonts w:ascii="方正黑体_GBK" w:hAnsi="方正黑体_GBK" w:eastAsia="方正黑体_GBK" w:cs="宋体"/>
                <w:sz w:val="15"/>
                <w:szCs w:val="20"/>
              </w:rPr>
              <w:t>上海市浦东新区银城中路188号</w:t>
            </w:r>
          </w:p>
        </w:tc>
        <w:tc>
          <w:tcPr>
            <w:tcW w:w="1350" w:type="dxa"/>
            <w:tcMar>
              <w:left w:w="120" w:type="dxa"/>
            </w:tcMar>
            <w:vAlign w:val="center"/>
          </w:tcPr>
          <w:p w14:paraId="7557EB27">
            <w:pPr>
              <w:spacing w:line="200" w:lineRule="exact"/>
            </w:pPr>
            <w:r>
              <w:rPr>
                <w:rFonts w:ascii="方正黑体_GBK" w:hAnsi="方正黑体_GBK" w:eastAsia="方正黑体_GBK" w:cs="宋体"/>
                <w:sz w:val="15"/>
                <w:szCs w:val="20"/>
              </w:rPr>
              <w:t>95559</w:t>
            </w:r>
          </w:p>
        </w:tc>
      </w:tr>
      <w:tr w14:paraId="18D727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A87620F">
            <w:pPr>
              <w:spacing w:line="200" w:lineRule="exact"/>
            </w:pPr>
            <w:r>
              <w:rPr>
                <w:rFonts w:ascii="方正黑体_GBK" w:hAnsi="方正黑体_GBK" w:eastAsia="方正黑体_GBK" w:cs="宋体"/>
                <w:sz w:val="15"/>
                <w:szCs w:val="20"/>
              </w:rPr>
              <w:t>甘肃银行股份有限公司</w:t>
            </w:r>
          </w:p>
        </w:tc>
        <w:tc>
          <w:tcPr>
            <w:tcW w:w="4050" w:type="dxa"/>
            <w:tcMar>
              <w:left w:w="120" w:type="dxa"/>
            </w:tcMar>
            <w:vAlign w:val="center"/>
          </w:tcPr>
          <w:p w14:paraId="5A69AA53">
            <w:pPr>
              <w:spacing w:line="200" w:lineRule="exact"/>
            </w:pPr>
            <w:r>
              <w:rPr>
                <w:rFonts w:ascii="方正黑体_GBK" w:hAnsi="方正黑体_GBK" w:eastAsia="方正黑体_GBK" w:cs="宋体"/>
                <w:sz w:val="15"/>
                <w:szCs w:val="20"/>
              </w:rPr>
              <w:t>甘肃省兰州市城关区东岗西路 525-1 号甘肃银行大厦</w:t>
            </w:r>
          </w:p>
        </w:tc>
        <w:tc>
          <w:tcPr>
            <w:tcW w:w="1350" w:type="dxa"/>
            <w:tcMar>
              <w:left w:w="120" w:type="dxa"/>
            </w:tcMar>
            <w:vAlign w:val="center"/>
          </w:tcPr>
          <w:p w14:paraId="779AB99C">
            <w:pPr>
              <w:spacing w:line="200" w:lineRule="exact"/>
            </w:pPr>
            <w:r>
              <w:rPr>
                <w:rFonts w:ascii="方正黑体_GBK" w:hAnsi="方正黑体_GBK" w:eastAsia="方正黑体_GBK" w:cs="宋体"/>
                <w:sz w:val="15"/>
                <w:szCs w:val="20"/>
              </w:rPr>
              <w:t>96666</w:t>
            </w:r>
          </w:p>
        </w:tc>
      </w:tr>
      <w:tr w14:paraId="3DB406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806B6C6">
            <w:pPr>
              <w:spacing w:line="200" w:lineRule="exact"/>
            </w:pPr>
            <w:r>
              <w:rPr>
                <w:rFonts w:ascii="方正黑体_GBK" w:hAnsi="方正黑体_GBK" w:eastAsia="方正黑体_GBK" w:cs="宋体"/>
                <w:sz w:val="15"/>
                <w:szCs w:val="20"/>
              </w:rPr>
              <w:t>台州银行股份有限公司</w:t>
            </w:r>
          </w:p>
        </w:tc>
        <w:tc>
          <w:tcPr>
            <w:tcW w:w="4050" w:type="dxa"/>
            <w:tcMar>
              <w:left w:w="120" w:type="dxa"/>
            </w:tcMar>
            <w:vAlign w:val="center"/>
          </w:tcPr>
          <w:p w14:paraId="16D10731">
            <w:pPr>
              <w:spacing w:line="200" w:lineRule="exact"/>
            </w:pPr>
            <w:r>
              <w:rPr>
                <w:rFonts w:ascii="方正黑体_GBK" w:hAnsi="方正黑体_GBK" w:eastAsia="方正黑体_GBK" w:cs="宋体"/>
                <w:sz w:val="15"/>
                <w:szCs w:val="20"/>
              </w:rPr>
              <w:t>浙江省台州市路桥区南官大道92号</w:t>
            </w:r>
          </w:p>
        </w:tc>
        <w:tc>
          <w:tcPr>
            <w:tcW w:w="1350" w:type="dxa"/>
            <w:tcMar>
              <w:left w:w="120" w:type="dxa"/>
            </w:tcMar>
            <w:vAlign w:val="center"/>
          </w:tcPr>
          <w:p w14:paraId="52AD46E7">
            <w:pPr>
              <w:spacing w:line="200" w:lineRule="exact"/>
            </w:pPr>
            <w:r>
              <w:rPr>
                <w:rFonts w:ascii="方正黑体_GBK" w:hAnsi="方正黑体_GBK" w:eastAsia="方正黑体_GBK" w:cs="宋体"/>
                <w:sz w:val="15"/>
                <w:szCs w:val="20"/>
              </w:rPr>
              <w:t>95371</w:t>
            </w:r>
          </w:p>
        </w:tc>
      </w:tr>
      <w:tr w14:paraId="149E94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84CB8A7">
            <w:pPr>
              <w:spacing w:line="200" w:lineRule="exact"/>
            </w:pPr>
            <w:r>
              <w:rPr>
                <w:rFonts w:ascii="方正黑体_GBK" w:hAnsi="方正黑体_GBK" w:eastAsia="方正黑体_GBK" w:cs="宋体"/>
                <w:sz w:val="15"/>
                <w:szCs w:val="20"/>
              </w:rPr>
              <w:t>浙江民泰商业银行股份有限公司</w:t>
            </w:r>
          </w:p>
        </w:tc>
        <w:tc>
          <w:tcPr>
            <w:tcW w:w="4050" w:type="dxa"/>
            <w:tcMar>
              <w:left w:w="120" w:type="dxa"/>
            </w:tcMar>
            <w:vAlign w:val="center"/>
          </w:tcPr>
          <w:p w14:paraId="0F4B6A4C">
            <w:pPr>
              <w:spacing w:line="200" w:lineRule="exact"/>
            </w:pPr>
            <w:r>
              <w:rPr>
                <w:rFonts w:ascii="方正黑体_GBK" w:hAnsi="方正黑体_GBK" w:eastAsia="方正黑体_GBK" w:cs="宋体"/>
                <w:sz w:val="15"/>
                <w:szCs w:val="20"/>
              </w:rPr>
              <w:t>浙江省温岭市太平街道三星大道168号</w:t>
            </w:r>
          </w:p>
        </w:tc>
        <w:tc>
          <w:tcPr>
            <w:tcW w:w="1350" w:type="dxa"/>
            <w:tcMar>
              <w:left w:w="120" w:type="dxa"/>
            </w:tcMar>
            <w:vAlign w:val="center"/>
          </w:tcPr>
          <w:p w14:paraId="5A6D5226">
            <w:pPr>
              <w:spacing w:line="200" w:lineRule="exact"/>
            </w:pPr>
            <w:r>
              <w:rPr>
                <w:rFonts w:ascii="方正黑体_GBK" w:hAnsi="方正黑体_GBK" w:eastAsia="方正黑体_GBK" w:cs="宋体"/>
                <w:sz w:val="15"/>
                <w:szCs w:val="20"/>
              </w:rPr>
              <w:t>95343</w:t>
            </w:r>
          </w:p>
        </w:tc>
      </w:tr>
      <w:tr w14:paraId="35CB12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C381D43">
            <w:pPr>
              <w:spacing w:line="200" w:lineRule="exact"/>
            </w:pPr>
            <w:r>
              <w:rPr>
                <w:rFonts w:ascii="方正黑体_GBK" w:hAnsi="方正黑体_GBK" w:eastAsia="方正黑体_GBK" w:cs="宋体"/>
                <w:sz w:val="15"/>
                <w:szCs w:val="20"/>
              </w:rPr>
              <w:t>江苏仪征农村商业银行股份有限公司</w:t>
            </w:r>
          </w:p>
        </w:tc>
        <w:tc>
          <w:tcPr>
            <w:tcW w:w="4050" w:type="dxa"/>
            <w:tcMar>
              <w:left w:w="120" w:type="dxa"/>
            </w:tcMar>
            <w:vAlign w:val="center"/>
          </w:tcPr>
          <w:p w14:paraId="6E9D7C68">
            <w:pPr>
              <w:spacing w:line="200" w:lineRule="exact"/>
            </w:pPr>
            <w:r>
              <w:rPr>
                <w:rFonts w:ascii="方正黑体_GBK" w:hAnsi="方正黑体_GBK" w:eastAsia="方正黑体_GBK" w:cs="宋体"/>
                <w:sz w:val="15"/>
                <w:szCs w:val="20"/>
              </w:rPr>
              <w:t>江苏省仪征市真州镇解放东路818号金融集聚区1座801-811，901-911，1001-1011，2座101</w:t>
            </w:r>
          </w:p>
        </w:tc>
        <w:tc>
          <w:tcPr>
            <w:tcW w:w="1350" w:type="dxa"/>
            <w:tcMar>
              <w:left w:w="120" w:type="dxa"/>
            </w:tcMar>
            <w:vAlign w:val="center"/>
          </w:tcPr>
          <w:p w14:paraId="120FE82F">
            <w:pPr>
              <w:spacing w:line="200" w:lineRule="exact"/>
            </w:pPr>
            <w:r>
              <w:rPr>
                <w:rFonts w:ascii="方正黑体_GBK" w:hAnsi="方正黑体_GBK" w:eastAsia="方正黑体_GBK" w:cs="宋体"/>
                <w:sz w:val="15"/>
                <w:szCs w:val="20"/>
              </w:rPr>
              <w:t>96008</w:t>
            </w:r>
          </w:p>
        </w:tc>
      </w:tr>
      <w:tr w14:paraId="6F70CF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945FEC6">
            <w:pPr>
              <w:spacing w:line="200" w:lineRule="exact"/>
            </w:pPr>
            <w:r>
              <w:rPr>
                <w:rFonts w:ascii="方正黑体_GBK" w:hAnsi="方正黑体_GBK" w:eastAsia="方正黑体_GBK" w:cs="宋体"/>
                <w:sz w:val="15"/>
                <w:szCs w:val="20"/>
              </w:rPr>
              <w:t>昆山鹿城村镇银行股份有限公司</w:t>
            </w:r>
          </w:p>
        </w:tc>
        <w:tc>
          <w:tcPr>
            <w:tcW w:w="4050" w:type="dxa"/>
            <w:tcMar>
              <w:left w:w="120" w:type="dxa"/>
            </w:tcMar>
            <w:vAlign w:val="center"/>
          </w:tcPr>
          <w:p w14:paraId="42CB7592">
            <w:pPr>
              <w:spacing w:line="200" w:lineRule="exact"/>
            </w:pPr>
            <w:r>
              <w:rPr>
                <w:rFonts w:ascii="方正黑体_GBK" w:hAnsi="方正黑体_GBK" w:eastAsia="方正黑体_GBK" w:cs="宋体"/>
                <w:sz w:val="15"/>
                <w:szCs w:val="20"/>
              </w:rPr>
              <w:t>昆山市玉山镇前进西路1899号1号房</w:t>
            </w:r>
          </w:p>
        </w:tc>
        <w:tc>
          <w:tcPr>
            <w:tcW w:w="1350" w:type="dxa"/>
            <w:tcMar>
              <w:left w:w="120" w:type="dxa"/>
            </w:tcMar>
            <w:vAlign w:val="center"/>
          </w:tcPr>
          <w:p w14:paraId="5179DC15">
            <w:pPr>
              <w:spacing w:line="200" w:lineRule="exact"/>
            </w:pPr>
            <w:r>
              <w:rPr>
                <w:rFonts w:ascii="方正黑体_GBK" w:hAnsi="方正黑体_GBK" w:eastAsia="方正黑体_GBK" w:cs="宋体"/>
                <w:sz w:val="15"/>
                <w:szCs w:val="20"/>
              </w:rPr>
              <w:t>0512-962077</w:t>
            </w:r>
          </w:p>
        </w:tc>
      </w:tr>
      <w:tr w14:paraId="4B1EB8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6A6A93F">
            <w:pPr>
              <w:spacing w:line="200" w:lineRule="exact"/>
            </w:pPr>
            <w:r>
              <w:rPr>
                <w:rFonts w:ascii="方正黑体_GBK" w:hAnsi="方正黑体_GBK" w:eastAsia="方正黑体_GBK" w:cs="宋体"/>
                <w:sz w:val="15"/>
                <w:szCs w:val="20"/>
              </w:rPr>
              <w:t>成都银行股份有限公司</w:t>
            </w:r>
          </w:p>
        </w:tc>
        <w:tc>
          <w:tcPr>
            <w:tcW w:w="4050" w:type="dxa"/>
            <w:tcMar>
              <w:left w:w="120" w:type="dxa"/>
            </w:tcMar>
            <w:vAlign w:val="center"/>
          </w:tcPr>
          <w:p w14:paraId="75E7CBF9">
            <w:pPr>
              <w:spacing w:line="200" w:lineRule="exact"/>
            </w:pPr>
            <w:r>
              <w:rPr>
                <w:rFonts w:ascii="方正黑体_GBK" w:hAnsi="方正黑体_GBK" w:eastAsia="方正黑体_GBK" w:cs="宋体"/>
                <w:sz w:val="15"/>
                <w:szCs w:val="20"/>
              </w:rPr>
              <w:t>四川省成都市青羊区西御街 16 号</w:t>
            </w:r>
          </w:p>
        </w:tc>
        <w:tc>
          <w:tcPr>
            <w:tcW w:w="1350" w:type="dxa"/>
            <w:tcMar>
              <w:left w:w="120" w:type="dxa"/>
            </w:tcMar>
            <w:vAlign w:val="center"/>
          </w:tcPr>
          <w:p w14:paraId="53C04A34">
            <w:pPr>
              <w:spacing w:line="200" w:lineRule="exact"/>
            </w:pPr>
            <w:r>
              <w:rPr>
                <w:rFonts w:ascii="方正黑体_GBK" w:hAnsi="方正黑体_GBK" w:eastAsia="方正黑体_GBK" w:cs="宋体"/>
                <w:sz w:val="15"/>
                <w:szCs w:val="20"/>
              </w:rPr>
              <w:t>95507</w:t>
            </w:r>
          </w:p>
        </w:tc>
      </w:tr>
      <w:tr w14:paraId="7B6EB3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FAAE409">
            <w:pPr>
              <w:spacing w:line="200" w:lineRule="exact"/>
            </w:pPr>
            <w:r>
              <w:rPr>
                <w:rFonts w:ascii="方正黑体_GBK" w:hAnsi="方正黑体_GBK" w:eastAsia="方正黑体_GBK" w:cs="宋体"/>
                <w:sz w:val="15"/>
                <w:szCs w:val="20"/>
              </w:rPr>
              <w:t>江苏沭阳农村商业银行股份有限公司</w:t>
            </w:r>
          </w:p>
        </w:tc>
        <w:tc>
          <w:tcPr>
            <w:tcW w:w="4050" w:type="dxa"/>
            <w:tcMar>
              <w:left w:w="120" w:type="dxa"/>
            </w:tcMar>
            <w:vAlign w:val="center"/>
          </w:tcPr>
          <w:p w14:paraId="6F1AC8DD">
            <w:pPr>
              <w:spacing w:line="200" w:lineRule="exact"/>
            </w:pPr>
            <w:r>
              <w:rPr>
                <w:rFonts w:ascii="方正黑体_GBK" w:hAnsi="方正黑体_GBK" w:eastAsia="方正黑体_GBK" w:cs="宋体"/>
                <w:sz w:val="15"/>
                <w:szCs w:val="20"/>
              </w:rPr>
              <w:t>沭阳县沭城镇苏州东路与台州南路交汇处</w:t>
            </w:r>
          </w:p>
        </w:tc>
        <w:tc>
          <w:tcPr>
            <w:tcW w:w="1350" w:type="dxa"/>
            <w:tcMar>
              <w:left w:w="120" w:type="dxa"/>
            </w:tcMar>
            <w:vAlign w:val="center"/>
          </w:tcPr>
          <w:p w14:paraId="5E7993D4">
            <w:pPr>
              <w:spacing w:line="200" w:lineRule="exact"/>
            </w:pPr>
            <w:r>
              <w:rPr>
                <w:rFonts w:ascii="方正黑体_GBK" w:hAnsi="方正黑体_GBK" w:eastAsia="方正黑体_GBK" w:cs="宋体"/>
                <w:sz w:val="15"/>
                <w:szCs w:val="20"/>
              </w:rPr>
              <w:t>96008</w:t>
            </w:r>
          </w:p>
        </w:tc>
      </w:tr>
      <w:tr w14:paraId="7F4C72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BB0D6C2">
            <w:pPr>
              <w:spacing w:line="200" w:lineRule="exact"/>
            </w:pPr>
            <w:r>
              <w:rPr>
                <w:rFonts w:ascii="方正黑体_GBK" w:hAnsi="方正黑体_GBK" w:eastAsia="方正黑体_GBK" w:cs="宋体"/>
                <w:sz w:val="15"/>
                <w:szCs w:val="20"/>
              </w:rPr>
              <w:t>江苏海安农村商业银行股份有限公司</w:t>
            </w:r>
          </w:p>
        </w:tc>
        <w:tc>
          <w:tcPr>
            <w:tcW w:w="4050" w:type="dxa"/>
            <w:tcMar>
              <w:left w:w="120" w:type="dxa"/>
            </w:tcMar>
            <w:vAlign w:val="center"/>
          </w:tcPr>
          <w:p w14:paraId="10F15087">
            <w:pPr>
              <w:spacing w:line="200" w:lineRule="exact"/>
            </w:pPr>
            <w:r>
              <w:rPr>
                <w:rFonts w:ascii="方正黑体_GBK" w:hAnsi="方正黑体_GBK" w:eastAsia="方正黑体_GBK" w:cs="宋体"/>
                <w:sz w:val="15"/>
                <w:szCs w:val="20"/>
              </w:rPr>
              <w:t>江苏省海安市长江中路88号(东楼 )</w:t>
            </w:r>
          </w:p>
        </w:tc>
        <w:tc>
          <w:tcPr>
            <w:tcW w:w="1350" w:type="dxa"/>
            <w:tcMar>
              <w:left w:w="120" w:type="dxa"/>
            </w:tcMar>
            <w:vAlign w:val="center"/>
          </w:tcPr>
          <w:p w14:paraId="6046E834">
            <w:pPr>
              <w:spacing w:line="200" w:lineRule="exact"/>
            </w:pPr>
            <w:r>
              <w:rPr>
                <w:rFonts w:ascii="方正黑体_GBK" w:hAnsi="方正黑体_GBK" w:eastAsia="方正黑体_GBK" w:cs="宋体"/>
                <w:sz w:val="15"/>
                <w:szCs w:val="20"/>
              </w:rPr>
              <w:t>96008</w:t>
            </w:r>
          </w:p>
        </w:tc>
      </w:tr>
      <w:tr w14:paraId="07D339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97A03A7">
            <w:pPr>
              <w:spacing w:line="200" w:lineRule="exact"/>
            </w:pPr>
            <w:r>
              <w:rPr>
                <w:rFonts w:ascii="方正黑体_GBK" w:hAnsi="方正黑体_GBK" w:eastAsia="方正黑体_GBK" w:cs="宋体"/>
                <w:sz w:val="15"/>
                <w:szCs w:val="20"/>
              </w:rPr>
              <w:t>江苏海门农村商业银行股份有限公司</w:t>
            </w:r>
          </w:p>
        </w:tc>
        <w:tc>
          <w:tcPr>
            <w:tcW w:w="4050" w:type="dxa"/>
            <w:tcMar>
              <w:left w:w="120" w:type="dxa"/>
            </w:tcMar>
            <w:vAlign w:val="center"/>
          </w:tcPr>
          <w:p w14:paraId="3EEE1BCA">
            <w:pPr>
              <w:spacing w:line="200" w:lineRule="exact"/>
            </w:pPr>
            <w:r>
              <w:rPr>
                <w:rFonts w:ascii="方正黑体_GBK" w:hAnsi="方正黑体_GBK" w:eastAsia="方正黑体_GBK" w:cs="宋体"/>
                <w:sz w:val="15"/>
                <w:szCs w:val="20"/>
              </w:rPr>
              <w:t>江苏省南通市海门区解放中路137号</w:t>
            </w:r>
          </w:p>
        </w:tc>
        <w:tc>
          <w:tcPr>
            <w:tcW w:w="1350" w:type="dxa"/>
            <w:tcMar>
              <w:left w:w="120" w:type="dxa"/>
            </w:tcMar>
            <w:vAlign w:val="center"/>
          </w:tcPr>
          <w:p w14:paraId="5E190E37">
            <w:pPr>
              <w:spacing w:line="200" w:lineRule="exact"/>
            </w:pPr>
            <w:r>
              <w:rPr>
                <w:rFonts w:ascii="方正黑体_GBK" w:hAnsi="方正黑体_GBK" w:eastAsia="方正黑体_GBK" w:cs="宋体"/>
                <w:sz w:val="15"/>
                <w:szCs w:val="20"/>
              </w:rPr>
              <w:t>96008</w:t>
            </w:r>
          </w:p>
        </w:tc>
      </w:tr>
      <w:tr w14:paraId="697BA9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3CEF8AF">
            <w:pPr>
              <w:spacing w:line="200" w:lineRule="exact"/>
            </w:pPr>
            <w:r>
              <w:rPr>
                <w:rFonts w:ascii="方正黑体_GBK" w:hAnsi="方正黑体_GBK" w:eastAsia="方正黑体_GBK" w:cs="宋体"/>
                <w:sz w:val="15"/>
                <w:szCs w:val="20"/>
              </w:rPr>
              <w:t>成都农村商业银行股份有限公司</w:t>
            </w:r>
          </w:p>
        </w:tc>
        <w:tc>
          <w:tcPr>
            <w:tcW w:w="4050" w:type="dxa"/>
            <w:tcMar>
              <w:left w:w="120" w:type="dxa"/>
            </w:tcMar>
            <w:vAlign w:val="center"/>
          </w:tcPr>
          <w:p w14:paraId="10432A30">
            <w:pPr>
              <w:spacing w:line="200" w:lineRule="exact"/>
            </w:pPr>
            <w:r>
              <w:rPr>
                <w:rFonts w:ascii="方正黑体_GBK" w:hAnsi="方正黑体_GBK" w:eastAsia="方正黑体_GBK" w:cs="宋体"/>
                <w:sz w:val="15"/>
                <w:szCs w:val="20"/>
              </w:rPr>
              <w:t>四川省成都市武侯区科华中路 88 号</w:t>
            </w:r>
          </w:p>
        </w:tc>
        <w:tc>
          <w:tcPr>
            <w:tcW w:w="1350" w:type="dxa"/>
            <w:tcMar>
              <w:left w:w="120" w:type="dxa"/>
            </w:tcMar>
            <w:vAlign w:val="center"/>
          </w:tcPr>
          <w:p w14:paraId="7A787E41">
            <w:pPr>
              <w:spacing w:line="200" w:lineRule="exact"/>
            </w:pPr>
            <w:r>
              <w:rPr>
                <w:rFonts w:ascii="方正黑体_GBK" w:hAnsi="方正黑体_GBK" w:eastAsia="方正黑体_GBK" w:cs="宋体"/>
                <w:sz w:val="15"/>
                <w:szCs w:val="20"/>
              </w:rPr>
              <w:t>95392</w:t>
            </w:r>
          </w:p>
        </w:tc>
      </w:tr>
      <w:tr w14:paraId="797B96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DEA18BD">
            <w:pPr>
              <w:spacing w:line="200" w:lineRule="exact"/>
            </w:pPr>
            <w:r>
              <w:rPr>
                <w:rFonts w:ascii="方正黑体_GBK" w:hAnsi="方正黑体_GBK" w:eastAsia="方正黑体_GBK" w:cs="宋体"/>
                <w:sz w:val="15"/>
                <w:szCs w:val="20"/>
              </w:rPr>
              <w:t>江苏睢宁农村商业银行股份有限公司</w:t>
            </w:r>
          </w:p>
        </w:tc>
        <w:tc>
          <w:tcPr>
            <w:tcW w:w="4050" w:type="dxa"/>
            <w:tcMar>
              <w:left w:w="120" w:type="dxa"/>
            </w:tcMar>
            <w:vAlign w:val="center"/>
          </w:tcPr>
          <w:p w14:paraId="5E284648">
            <w:pPr>
              <w:spacing w:line="200" w:lineRule="exact"/>
            </w:pPr>
            <w:r>
              <w:rPr>
                <w:rFonts w:ascii="方正黑体_GBK" w:hAnsi="方正黑体_GBK" w:eastAsia="方正黑体_GBK" w:cs="宋体"/>
                <w:sz w:val="15"/>
                <w:szCs w:val="20"/>
              </w:rPr>
              <w:t>江苏省睢宁县元府东街99号</w:t>
            </w:r>
          </w:p>
        </w:tc>
        <w:tc>
          <w:tcPr>
            <w:tcW w:w="1350" w:type="dxa"/>
            <w:tcMar>
              <w:left w:w="120" w:type="dxa"/>
            </w:tcMar>
            <w:vAlign w:val="center"/>
          </w:tcPr>
          <w:p w14:paraId="613B93AD">
            <w:pPr>
              <w:spacing w:line="200" w:lineRule="exact"/>
            </w:pPr>
            <w:r>
              <w:rPr>
                <w:rFonts w:ascii="方正黑体_GBK" w:hAnsi="方正黑体_GBK" w:eastAsia="方正黑体_GBK" w:cs="宋体"/>
                <w:sz w:val="15"/>
                <w:szCs w:val="20"/>
              </w:rPr>
              <w:t>96008</w:t>
            </w:r>
          </w:p>
        </w:tc>
      </w:tr>
    </w:tbl>
    <w:p w14:paraId="46E0BD21">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（二）关联关系信息</w:t>
      </w:r>
    </w:p>
    <w:p w14:paraId="214A3476">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（1）与管理人有关联关系的机构信息如下</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3000"/>
        <w:gridCol w:w="4500"/>
      </w:tblGrid>
      <w:tr w14:paraId="7C5E7A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vAlign w:val="center"/>
          </w:tcPr>
          <w:p w14:paraId="61BCB55C">
            <w:pPr>
              <w:spacing w:line="200" w:lineRule="exact"/>
              <w:jc w:val="center"/>
            </w:pPr>
            <w:r>
              <w:rPr>
                <w:rFonts w:ascii="方正黑体_GBK" w:hAnsi="方正黑体_GBK" w:eastAsia="方正黑体_GBK" w:cs="宋体"/>
                <w:b/>
                <w:sz w:val="15"/>
                <w:szCs w:val="20"/>
              </w:rPr>
              <w:t>机构名称</w:t>
            </w:r>
          </w:p>
        </w:tc>
        <w:tc>
          <w:tcPr>
            <w:tcW w:w="4500" w:type="dxa"/>
            <w:vAlign w:val="center"/>
          </w:tcPr>
          <w:p w14:paraId="533F90B5">
            <w:pPr>
              <w:spacing w:line="200" w:lineRule="exact"/>
              <w:jc w:val="center"/>
            </w:pPr>
            <w:r>
              <w:rPr>
                <w:rFonts w:ascii="方正黑体_GBK" w:hAnsi="方正黑体_GBK" w:eastAsia="方正黑体_GBK" w:cs="宋体"/>
                <w:b/>
                <w:sz w:val="15"/>
                <w:szCs w:val="20"/>
              </w:rPr>
              <w:t>关联关系</w:t>
            </w:r>
          </w:p>
        </w:tc>
      </w:tr>
      <w:tr w14:paraId="51B65A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29B36D5A">
            <w:pPr>
              <w:spacing w:line="200" w:lineRule="exact"/>
            </w:pPr>
            <w:r>
              <w:rPr>
                <w:rFonts w:ascii="方正黑体_GBK" w:hAnsi="方正黑体_GBK" w:eastAsia="方正黑体_GBK" w:cs="宋体"/>
                <w:sz w:val="15"/>
                <w:szCs w:val="20"/>
              </w:rPr>
              <w:t>江苏丹阳农村商业银行股份有限公司</w:t>
            </w:r>
          </w:p>
        </w:tc>
        <w:tc>
          <w:tcPr>
            <w:tcW w:w="4500" w:type="dxa"/>
            <w:tcMar>
              <w:left w:w="120" w:type="dxa"/>
            </w:tcMar>
            <w:vAlign w:val="center"/>
          </w:tcPr>
          <w:p w14:paraId="40BC7659">
            <w:pPr>
              <w:spacing w:line="200" w:lineRule="exact"/>
            </w:pPr>
            <w:r>
              <w:rPr>
                <w:rFonts w:ascii="方正黑体_GBK" w:hAnsi="方正黑体_GBK" w:eastAsia="方正黑体_GBK" w:cs="宋体"/>
                <w:sz w:val="15"/>
                <w:szCs w:val="20"/>
              </w:rPr>
              <w:t>发行机构的董事、高管及其近亲属控制的法人或非法人组织</w:t>
            </w:r>
          </w:p>
        </w:tc>
      </w:tr>
      <w:tr w14:paraId="727242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3310FCAD">
            <w:pPr>
              <w:spacing w:line="200" w:lineRule="exact"/>
            </w:pPr>
            <w:r>
              <w:rPr>
                <w:rFonts w:ascii="方正黑体_GBK" w:hAnsi="方正黑体_GBK" w:eastAsia="方正黑体_GBK" w:cs="宋体"/>
                <w:sz w:val="15"/>
                <w:szCs w:val="20"/>
              </w:rPr>
              <w:t>昆山鹿城村镇银行股份有限公司</w:t>
            </w:r>
          </w:p>
        </w:tc>
        <w:tc>
          <w:tcPr>
            <w:tcW w:w="4500" w:type="dxa"/>
            <w:tcMar>
              <w:left w:w="120" w:type="dxa"/>
            </w:tcMar>
            <w:vAlign w:val="center"/>
          </w:tcPr>
          <w:p w14:paraId="0734075F">
            <w:pPr>
              <w:spacing w:line="200" w:lineRule="exact"/>
            </w:pPr>
            <w:r>
              <w:rPr>
                <w:rFonts w:ascii="方正黑体_GBK" w:hAnsi="方正黑体_GBK" w:eastAsia="方正黑体_GBK" w:cs="宋体"/>
                <w:sz w:val="15"/>
                <w:szCs w:val="20"/>
              </w:rPr>
              <w:t>发行机构股东控制或可施加重大影响的法人或非法人组织</w:t>
            </w:r>
          </w:p>
        </w:tc>
      </w:tr>
      <w:tr w14:paraId="75FCC7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5231FBCC">
            <w:pPr>
              <w:spacing w:line="200" w:lineRule="exact"/>
            </w:pPr>
            <w:r>
              <w:rPr>
                <w:rFonts w:ascii="方正黑体_GBK" w:hAnsi="方正黑体_GBK" w:eastAsia="方正黑体_GBK" w:cs="宋体"/>
                <w:sz w:val="15"/>
                <w:szCs w:val="20"/>
              </w:rPr>
              <w:t>南京银行股份有限公司</w:t>
            </w:r>
          </w:p>
        </w:tc>
        <w:tc>
          <w:tcPr>
            <w:tcW w:w="4500" w:type="dxa"/>
            <w:tcMar>
              <w:left w:w="120" w:type="dxa"/>
            </w:tcMar>
            <w:vAlign w:val="center"/>
          </w:tcPr>
          <w:p w14:paraId="5099A347">
            <w:pPr>
              <w:spacing w:line="200" w:lineRule="exact"/>
            </w:pPr>
            <w:r>
              <w:rPr>
                <w:rFonts w:ascii="方正黑体_GBK" w:hAnsi="方正黑体_GBK" w:eastAsia="方正黑体_GBK" w:cs="宋体"/>
                <w:sz w:val="15"/>
                <w:szCs w:val="20"/>
              </w:rPr>
              <w:t>发行机构股东</w:t>
            </w:r>
          </w:p>
        </w:tc>
      </w:tr>
      <w:tr w14:paraId="6FCA38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03DE9D21">
            <w:pPr>
              <w:spacing w:line="200" w:lineRule="exact"/>
            </w:pPr>
            <w:r>
              <w:rPr>
                <w:rFonts w:ascii="方正黑体_GBK" w:hAnsi="方正黑体_GBK" w:eastAsia="方正黑体_GBK" w:cs="宋体"/>
                <w:sz w:val="15"/>
                <w:szCs w:val="20"/>
              </w:rPr>
              <w:t>日照银行股份有限公司</w:t>
            </w:r>
          </w:p>
        </w:tc>
        <w:tc>
          <w:tcPr>
            <w:tcW w:w="4500" w:type="dxa"/>
            <w:tcMar>
              <w:left w:w="120" w:type="dxa"/>
            </w:tcMar>
            <w:vAlign w:val="center"/>
          </w:tcPr>
          <w:p w14:paraId="2CFD682C">
            <w:pPr>
              <w:spacing w:line="200" w:lineRule="exact"/>
            </w:pPr>
            <w:r>
              <w:rPr>
                <w:rFonts w:ascii="方正黑体_GBK" w:hAnsi="方正黑体_GBK" w:eastAsia="方正黑体_GBK" w:cs="宋体"/>
                <w:sz w:val="15"/>
                <w:szCs w:val="20"/>
              </w:rPr>
              <w:t>发行机构股东控制或可施加重大影响的法人或非法人组织</w:t>
            </w:r>
          </w:p>
        </w:tc>
      </w:tr>
    </w:tbl>
    <w:p w14:paraId="0DA7700C">
      <w:pPr>
        <w:pStyle w:val="29"/>
        <w:spacing w:line="200" w:lineRule="exact"/>
        <w:ind w:firstLine="300" w:firstLineChars="200"/>
        <w:rPr>
          <w:rFonts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（2）与托管人有关联关系的机构信息如下</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3000"/>
        <w:gridCol w:w="4500"/>
      </w:tblGrid>
      <w:tr w14:paraId="10DCAC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vAlign w:val="center"/>
          </w:tcPr>
          <w:p w14:paraId="5B1F8915">
            <w:pPr>
              <w:spacing w:line="200" w:lineRule="exact"/>
              <w:jc w:val="center"/>
            </w:pPr>
            <w:r>
              <w:rPr>
                <w:rFonts w:ascii="方正黑体_GBK" w:hAnsi="方正黑体_GBK" w:eastAsia="方正黑体_GBK" w:cs="宋体"/>
                <w:b/>
                <w:sz w:val="15"/>
                <w:szCs w:val="20"/>
              </w:rPr>
              <w:t>机构名称</w:t>
            </w:r>
          </w:p>
        </w:tc>
        <w:tc>
          <w:tcPr>
            <w:tcW w:w="4500" w:type="dxa"/>
            <w:vAlign w:val="center"/>
          </w:tcPr>
          <w:p w14:paraId="7F3088EE">
            <w:pPr>
              <w:spacing w:line="200" w:lineRule="exact"/>
              <w:jc w:val="center"/>
            </w:pPr>
            <w:r>
              <w:rPr>
                <w:rFonts w:ascii="方正黑体_GBK" w:hAnsi="方正黑体_GBK" w:eastAsia="方正黑体_GBK" w:cs="宋体"/>
                <w:b/>
                <w:sz w:val="15"/>
                <w:szCs w:val="20"/>
              </w:rPr>
              <w:t>关联关系</w:t>
            </w:r>
          </w:p>
        </w:tc>
      </w:tr>
      <w:tr w14:paraId="19A6D0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1740EC78">
            <w:pPr>
              <w:spacing w:line="200" w:lineRule="exact"/>
            </w:pPr>
            <w:r>
              <w:rPr>
                <w:rFonts w:ascii="方正黑体_GBK" w:hAnsi="方正黑体_GBK" w:eastAsia="方正黑体_GBK" w:cs="宋体"/>
                <w:sz w:val="15"/>
                <w:szCs w:val="20"/>
              </w:rPr>
              <w:t>昆山鹿城村镇银行股份有限公司</w:t>
            </w:r>
          </w:p>
        </w:tc>
        <w:tc>
          <w:tcPr>
            <w:tcW w:w="4500" w:type="dxa"/>
            <w:tcMar>
              <w:left w:w="120" w:type="dxa"/>
            </w:tcMar>
            <w:vAlign w:val="center"/>
          </w:tcPr>
          <w:p w14:paraId="71039E97">
            <w:pPr>
              <w:spacing w:line="200" w:lineRule="exact"/>
            </w:pPr>
            <w:r>
              <w:rPr>
                <w:rFonts w:ascii="方正黑体_GBK" w:hAnsi="方正黑体_GBK" w:eastAsia="方正黑体_GBK" w:cs="宋体"/>
                <w:sz w:val="15"/>
                <w:szCs w:val="20"/>
              </w:rPr>
              <w:t>托管机构的控股机构</w:t>
            </w:r>
          </w:p>
        </w:tc>
      </w:tr>
      <w:tr w14:paraId="790319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14C18F52">
            <w:pPr>
              <w:spacing w:line="200" w:lineRule="exact"/>
            </w:pPr>
            <w:r>
              <w:rPr>
                <w:rFonts w:ascii="方正黑体_GBK" w:hAnsi="方正黑体_GBK" w:eastAsia="方正黑体_GBK" w:cs="宋体"/>
                <w:sz w:val="15"/>
                <w:szCs w:val="20"/>
              </w:rPr>
              <w:t>南银理财有限责任公司</w:t>
            </w:r>
          </w:p>
        </w:tc>
        <w:tc>
          <w:tcPr>
            <w:tcW w:w="4500" w:type="dxa"/>
            <w:tcMar>
              <w:left w:w="120" w:type="dxa"/>
            </w:tcMar>
            <w:vAlign w:val="center"/>
          </w:tcPr>
          <w:p w14:paraId="1EE996A1">
            <w:pPr>
              <w:spacing w:line="200" w:lineRule="exact"/>
            </w:pPr>
            <w:r>
              <w:rPr>
                <w:rFonts w:ascii="方正黑体_GBK" w:hAnsi="方正黑体_GBK" w:eastAsia="方正黑体_GBK" w:cs="宋体"/>
                <w:sz w:val="15"/>
                <w:szCs w:val="20"/>
              </w:rPr>
              <w:t>托管机构的控股机构</w:t>
            </w:r>
          </w:p>
        </w:tc>
      </w:tr>
      <w:tr w14:paraId="19899F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71473DDB">
            <w:pPr>
              <w:spacing w:line="200" w:lineRule="exact"/>
            </w:pPr>
            <w:r>
              <w:rPr>
                <w:rFonts w:ascii="方正黑体_GBK" w:hAnsi="方正黑体_GBK" w:eastAsia="方正黑体_GBK" w:cs="宋体"/>
                <w:sz w:val="15"/>
                <w:szCs w:val="20"/>
              </w:rPr>
              <w:t>日照银行股份有限公司</w:t>
            </w:r>
          </w:p>
        </w:tc>
        <w:tc>
          <w:tcPr>
            <w:tcW w:w="4500" w:type="dxa"/>
            <w:tcMar>
              <w:left w:w="120" w:type="dxa"/>
            </w:tcMar>
            <w:vAlign w:val="center"/>
          </w:tcPr>
          <w:p w14:paraId="190A3BAC">
            <w:pPr>
              <w:spacing w:line="200" w:lineRule="exact"/>
            </w:pPr>
            <w:r>
              <w:rPr>
                <w:rFonts w:ascii="方正黑体_GBK" w:hAnsi="方正黑体_GBK" w:eastAsia="方正黑体_GBK" w:cs="宋体"/>
                <w:sz w:val="15"/>
                <w:szCs w:val="20"/>
              </w:rPr>
              <w:t>与托管机构存在重大利害关系</w:t>
            </w:r>
          </w:p>
        </w:tc>
      </w:tr>
    </w:tbl>
    <w:p w14:paraId="554AE8E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D8C48E9">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7F7EB30">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4AFBB168">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56F499F5">
      <w:pPr>
        <w:spacing w:line="200" w:lineRule="exact"/>
        <w:ind w:firstLine="300"/>
      </w:pPr>
      <w:r>
        <w:rPr>
          <w:rFonts w:ascii="方正黑体_GBK" w:hAnsi="方正黑体_GBK" w:eastAsia="方正黑体_GBK" w:cs="宋体"/>
          <w:color w:val="3D3D3D"/>
          <w:sz w:val="15"/>
          <w:szCs w:val="20"/>
        </w:rPr>
        <w:t>1.净值信息</w:t>
      </w:r>
    </w:p>
    <w:p w14:paraId="2288BB8A">
      <w:pPr>
        <w:spacing w:line="200" w:lineRule="exact"/>
        <w:ind w:firstLine="300"/>
      </w:pPr>
      <w:r>
        <w:rPr>
          <w:rFonts w:ascii="方正黑体_GBK" w:hAnsi="方正黑体_GBK" w:eastAsia="方正黑体_GBK" w:cs="宋体"/>
          <w:color w:val="3D3D3D"/>
          <w:sz w:val="15"/>
          <w:szCs w:val="20"/>
        </w:rPr>
        <w:t>管理人在本理财产品存续期间至少</w:t>
      </w:r>
      <w:r>
        <w:rPr>
          <w:rFonts w:ascii="方正黑体_GBK" w:hAnsi="方正黑体_GBK" w:eastAsia="方正黑体_GBK" w:cs="宋体"/>
          <w:color w:val="3D3D3D"/>
          <w:sz w:val="15"/>
          <w:szCs w:val="20"/>
          <w:shd w:val="clear" w:fill="FFFFFF"/>
        </w:rPr>
        <w:t>按月</w:t>
      </w:r>
      <w:r>
        <w:rPr>
          <w:rFonts w:ascii="方正黑体_GBK" w:hAnsi="方正黑体_GBK" w:eastAsia="方正黑体_GBK" w:cs="宋体"/>
          <w:color w:val="3D3D3D"/>
          <w:sz w:val="15"/>
          <w:szCs w:val="20"/>
        </w:rPr>
        <w:t>向投资者披露净值。</w:t>
      </w:r>
    </w:p>
    <w:p w14:paraId="66AC3297">
      <w:pPr>
        <w:spacing w:line="200" w:lineRule="exact"/>
        <w:ind w:firstLine="300"/>
      </w:pPr>
      <w:r>
        <w:rPr>
          <w:rFonts w:ascii="方正黑体_GBK" w:hAnsi="方正黑体_GBK" w:eastAsia="方正黑体_GBK" w:cs="宋体"/>
          <w:color w:val="3D3D3D"/>
          <w:sz w:val="15"/>
          <w:szCs w:val="20"/>
        </w:rPr>
        <w:t>2.产品发行公告</w:t>
      </w:r>
    </w:p>
    <w:p w14:paraId="11719B75">
      <w:pPr>
        <w:spacing w:line="200" w:lineRule="exact"/>
        <w:ind w:firstLine="300"/>
      </w:pPr>
      <w:r>
        <w:rPr>
          <w:rFonts w:ascii="方正黑体_GBK" w:hAnsi="方正黑体_GBK" w:eastAsia="方正黑体_GBK" w:cs="宋体"/>
          <w:color w:val="3D3D3D"/>
          <w:sz w:val="15"/>
          <w:szCs w:val="20"/>
        </w:rPr>
        <w:t>管理人将在本理财产品成立后5个工作日内披露产品发行公告。</w:t>
      </w:r>
    </w:p>
    <w:p w14:paraId="217D8A7C">
      <w:pPr>
        <w:spacing w:line="200" w:lineRule="exact"/>
        <w:ind w:firstLine="300"/>
      </w:pPr>
      <w:r>
        <w:rPr>
          <w:rFonts w:ascii="方正黑体_GBK" w:hAnsi="方正黑体_GBK" w:eastAsia="方正黑体_GBK" w:cs="宋体"/>
          <w:color w:val="3D3D3D"/>
          <w:sz w:val="15"/>
          <w:szCs w:val="20"/>
        </w:rPr>
        <w:t>3.定期报告</w:t>
      </w:r>
    </w:p>
    <w:p w14:paraId="3003597F">
      <w:pPr>
        <w:spacing w:line="200" w:lineRule="exact"/>
        <w:ind w:firstLine="300"/>
      </w:pPr>
      <w:r>
        <w:rPr>
          <w:rFonts w:ascii="方正黑体_GBK" w:hAnsi="方正黑体_GBK" w:eastAsia="方正黑体_GBK"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14:paraId="22945701">
      <w:pPr>
        <w:spacing w:line="200" w:lineRule="exact"/>
        <w:ind w:firstLine="300"/>
      </w:pPr>
      <w:r>
        <w:rPr>
          <w:rFonts w:ascii="方正黑体_GBK" w:hAnsi="方正黑体_GBK" w:eastAsia="方正黑体_GBK" w:cs="宋体"/>
          <w:color w:val="3D3D3D"/>
          <w:sz w:val="15"/>
          <w:szCs w:val="20"/>
        </w:rPr>
        <w:t>4.到期公告</w:t>
      </w:r>
    </w:p>
    <w:p w14:paraId="0BE58D36">
      <w:pPr>
        <w:spacing w:line="200" w:lineRule="exact"/>
        <w:ind w:firstLine="300"/>
      </w:pPr>
      <w:r>
        <w:rPr>
          <w:rFonts w:ascii="方正黑体_GBK" w:hAnsi="方正黑体_GBK" w:eastAsia="方正黑体_GBK" w:cs="宋体"/>
          <w:color w:val="3D3D3D"/>
          <w:sz w:val="15"/>
          <w:szCs w:val="20"/>
        </w:rPr>
        <w:t>管理人将在本理财产品终止后5个工作日内披露产品到期公告。</w:t>
      </w:r>
    </w:p>
    <w:p w14:paraId="3E43D19C">
      <w:pPr>
        <w:spacing w:line="200" w:lineRule="exact"/>
        <w:ind w:firstLine="300"/>
      </w:pPr>
      <w:r>
        <w:rPr>
          <w:rFonts w:ascii="方正黑体_GBK" w:hAnsi="方正黑体_GBK" w:eastAsia="方正黑体_GBK" w:cs="宋体"/>
          <w:color w:val="3D3D3D"/>
          <w:sz w:val="15"/>
          <w:szCs w:val="20"/>
        </w:rPr>
        <w:t>5.重大事项公告</w:t>
      </w:r>
    </w:p>
    <w:p w14:paraId="4C7E8F1A">
      <w:pPr>
        <w:spacing w:line="200" w:lineRule="exact"/>
        <w:ind w:firstLine="300"/>
      </w:pPr>
      <w:r>
        <w:rPr>
          <w:rFonts w:ascii="方正黑体_GBK" w:hAnsi="方正黑体_GBK" w:eastAsia="方正黑体_GBK" w:cs="宋体"/>
          <w:color w:val="3D3D3D"/>
          <w:sz w:val="15"/>
          <w:szCs w:val="20"/>
        </w:rPr>
        <w:t>管理人将在发生可能对本理财产品投资者或者理财产品收益产生重大影响的事件后2个工作日内披露重大事项公告。</w:t>
      </w:r>
    </w:p>
    <w:p w14:paraId="1BA93D56">
      <w:pPr>
        <w:spacing w:line="200" w:lineRule="exact"/>
        <w:ind w:firstLine="300"/>
      </w:pPr>
      <w:r>
        <w:rPr>
          <w:rFonts w:ascii="方正黑体_GBK" w:hAnsi="方正黑体_GBK" w:eastAsia="方正黑体_GBK" w:cs="宋体"/>
          <w:color w:val="3D3D3D"/>
          <w:sz w:val="15"/>
          <w:szCs w:val="20"/>
        </w:rPr>
        <w:t>6.临时公告</w:t>
      </w:r>
    </w:p>
    <w:p w14:paraId="185E070F">
      <w:pPr>
        <w:spacing w:line="200" w:lineRule="exact"/>
        <w:ind w:firstLine="300"/>
      </w:pPr>
      <w:r>
        <w:rPr>
          <w:rFonts w:ascii="方正黑体_GBK" w:hAnsi="方正黑体_GBK" w:eastAsia="方正黑体_GBK" w:cs="宋体"/>
          <w:color w:val="3D3D3D"/>
          <w:sz w:val="15"/>
          <w:szCs w:val="20"/>
        </w:rPr>
        <w:t>理财产品在运作管理过程中，发生可能对理财产品持有人权益产生影响的事项时，管理人将根据法律法规规定及时进行临时信息披露。</w:t>
      </w:r>
    </w:p>
    <w:p w14:paraId="68765692">
      <w:pPr>
        <w:spacing w:line="200" w:lineRule="exact"/>
        <w:ind w:firstLine="300"/>
      </w:pPr>
      <w:r>
        <w:rPr>
          <w:rFonts w:ascii="方正黑体_GBK" w:hAnsi="方正黑体_GBK" w:eastAsia="方正黑体_GBK" w:cs="宋体"/>
          <w:color w:val="3D3D3D"/>
          <w:sz w:val="15"/>
          <w:szCs w:val="20"/>
        </w:rPr>
        <w:t>7.关联交易信息披露</w:t>
      </w:r>
    </w:p>
    <w:p w14:paraId="6D8013BC">
      <w:pPr>
        <w:spacing w:line="200" w:lineRule="exact"/>
        <w:ind w:firstLine="300"/>
      </w:pPr>
      <w:r>
        <w:rPr>
          <w:rFonts w:ascii="方正黑体_GBK" w:hAnsi="方正黑体_GBK" w:eastAsia="方正黑体_GBK"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755109CF">
      <w:pPr>
        <w:spacing w:line="200" w:lineRule="exact"/>
        <w:ind w:firstLine="300"/>
      </w:pPr>
      <w:r>
        <w:rPr>
          <w:rFonts w:ascii="方正黑体_GBK" w:hAnsi="方正黑体_GBK" w:eastAsia="方正黑体_GBK" w:cs="宋体"/>
          <w:color w:val="3D3D3D"/>
          <w:sz w:val="15"/>
          <w:szCs w:val="20"/>
        </w:rPr>
        <w:t>8.账单</w:t>
      </w:r>
    </w:p>
    <w:p w14:paraId="4E83F724">
      <w:pPr>
        <w:spacing w:line="200" w:lineRule="exact"/>
        <w:ind w:firstLine="300"/>
      </w:pPr>
      <w:r>
        <w:rPr>
          <w:rFonts w:ascii="方正黑体_GBK" w:hAnsi="方正黑体_GBK" w:eastAsia="方正黑体_GBK"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0FA6D3AD">
      <w:pPr>
        <w:spacing w:line="200" w:lineRule="exact"/>
        <w:ind w:firstLine="301"/>
      </w:pPr>
      <w:r>
        <w:rPr>
          <w:rFonts w:ascii="方正黑体_GBK" w:hAnsi="方正黑体_GBK" w:eastAsia="方正黑体_GBK" w:cs="宋体"/>
          <w:b/>
          <w:sz w:val="15"/>
          <w:szCs w:val="20"/>
        </w:rPr>
        <w:t>9.在本理财产品存续期内：</w:t>
      </w:r>
    </w:p>
    <w:p w14:paraId="641AC4FE">
      <w:pPr>
        <w:spacing w:line="200" w:lineRule="exact"/>
        <w:ind w:firstLine="301"/>
      </w:pPr>
      <w:r>
        <w:rPr>
          <w:rFonts w:ascii="方正黑体_GBK" w:hAnsi="方正黑体_GBK" w:eastAsia="方正黑体_GBK" w:cs="宋体"/>
          <w:b/>
          <w:sz w:val="15"/>
          <w:szCs w:val="20"/>
        </w:rPr>
        <w:t>（1）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7390017">
      <w:pPr>
        <w:spacing w:line="200" w:lineRule="exact"/>
        <w:ind w:firstLine="301"/>
      </w:pPr>
      <w:r>
        <w:rPr>
          <w:rFonts w:ascii="方正黑体_GBK" w:hAnsi="方正黑体_GBK" w:eastAsia="方正黑体_GBK" w:cs="宋体"/>
          <w:b/>
          <w:sz w:val="15"/>
          <w:szCs w:val="20"/>
        </w:rPr>
        <w:t>（2）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BC65B1F">
      <w:pPr>
        <w:spacing w:line="200" w:lineRule="exact"/>
        <w:ind w:firstLine="300"/>
      </w:pPr>
      <w:r>
        <w:rPr>
          <w:rFonts w:ascii="方正黑体_GBK" w:hAnsi="方正黑体_GBK" w:eastAsia="方正黑体_GBK" w:cs="宋体"/>
          <w:color w:val="3D3D3D"/>
          <w:sz w:val="15"/>
          <w:szCs w:val="20"/>
        </w:rPr>
        <w:t>10.其他公告</w:t>
      </w:r>
    </w:p>
    <w:p w14:paraId="754F8A99">
      <w:pPr>
        <w:spacing w:line="200" w:lineRule="exact"/>
        <w:ind w:firstLine="300"/>
      </w:pPr>
      <w:r>
        <w:rPr>
          <w:rFonts w:ascii="方正黑体_GBK" w:hAnsi="方正黑体_GBK" w:eastAsia="方正黑体_GBK" w:cs="宋体"/>
          <w:color w:val="3D3D3D"/>
          <w:sz w:val="15"/>
          <w:szCs w:val="20"/>
        </w:rPr>
        <w:t>理财产品在运作管理过程中，管理人根据实际运作情况发布的其他公告。</w:t>
      </w:r>
    </w:p>
    <w:p w14:paraId="0BD7753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788F2A1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30C773B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61F74BB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7F39153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45A46C1C">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30FC18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九</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21B622E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76FE723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3F2DD85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5EA4AF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77285BC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F091FB0">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EE37DCD9">
    <w:panose1 w:val="020B07030202040202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D28C1">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1">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2">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6955D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28e42c8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aef2a65d"/>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16566a32"/>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9d043a00"/>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e18ee651"/>
    <w:uiPriority w:val="0"/>
  </w:style>
  <w:style w:type="paragraph" w:customStyle="1" w:styleId="20">
    <w:name w:val="toc 1b4f400f5"/>
    <w:basedOn w:val="15"/>
    <w:next w:val="1"/>
    <w:autoRedefine/>
    <w:uiPriority w:val="0"/>
  </w:style>
  <w:style w:type="paragraph" w:customStyle="1" w:styleId="21">
    <w:name w:val="toc 2e9a1ab08"/>
    <w:basedOn w:val="15"/>
    <w:next w:val="1"/>
    <w:autoRedefine/>
    <w:qFormat/>
    <w:uiPriority w:val="0"/>
    <w:pPr>
      <w:ind w:left="420"/>
    </w:pPr>
  </w:style>
  <w:style w:type="paragraph" w:customStyle="1" w:styleId="22">
    <w:name w:val="toc 30614a600"/>
    <w:basedOn w:val="15"/>
    <w:next w:val="1"/>
    <w:autoRedefine/>
    <w:qFormat/>
    <w:uiPriority w:val="0"/>
    <w:pPr>
      <w:ind w:left="840"/>
    </w:pPr>
  </w:style>
  <w:style w:type="paragraph" w:customStyle="1" w:styleId="23">
    <w:name w:val="toc 494145ce4"/>
    <w:basedOn w:val="15"/>
    <w:next w:val="1"/>
    <w:autoRedefine/>
    <w:uiPriority w:val="0"/>
    <w:pPr>
      <w:ind w:left="1260"/>
    </w:pPr>
  </w:style>
  <w:style w:type="paragraph" w:customStyle="1" w:styleId="24">
    <w:name w:val="toc 5257c61d0"/>
    <w:basedOn w:val="15"/>
    <w:next w:val="1"/>
    <w:autoRedefine/>
    <w:qFormat/>
    <w:uiPriority w:val="0"/>
    <w:pPr>
      <w:ind w:left="1680"/>
    </w:pPr>
  </w:style>
  <w:style w:type="paragraph" w:customStyle="1" w:styleId="25">
    <w:name w:val="header4ef462af"/>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ccba021f"/>
    <w:basedOn w:val="15"/>
    <w:uiPriority w:val="0"/>
    <w:pPr>
      <w:tabs>
        <w:tab w:val="center" w:pos="4153"/>
        <w:tab w:val="right" w:pos="8307"/>
      </w:tabs>
      <w:adjustRightInd/>
      <w:snapToGrid w:val="0"/>
      <w:contextualSpacing w:val="0"/>
      <w:jc w:val="left"/>
    </w:pPr>
    <w:rPr>
      <w:sz w:val="18"/>
    </w:rPr>
  </w:style>
  <w:style w:type="character" w:customStyle="1" w:styleId="27">
    <w:name w:val="Strongbd3a2d52"/>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c819ecf"/>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ff823b9f"/>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e69d4978"/>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ef959c40"/>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8ac883e8"/>
    <w:uiPriority w:val="0"/>
  </w:style>
  <w:style w:type="paragraph" w:customStyle="1" w:styleId="34">
    <w:name w:val="Normal Indent21b86530"/>
    <w:basedOn w:val="29"/>
    <w:uiPriority w:val="0"/>
    <w:pPr>
      <w:ind w:firstLine="200" w:firstLineChars="200"/>
    </w:pPr>
  </w:style>
  <w:style w:type="paragraph" w:customStyle="1" w:styleId="35">
    <w:name w:val="toc 504c1cdb3"/>
    <w:basedOn w:val="29"/>
    <w:next w:val="1"/>
    <w:qFormat/>
    <w:uiPriority w:val="0"/>
    <w:pPr>
      <w:ind w:left="1680"/>
    </w:pPr>
  </w:style>
  <w:style w:type="paragraph" w:customStyle="1" w:styleId="36">
    <w:name w:val="toc 34530d3df"/>
    <w:basedOn w:val="29"/>
    <w:next w:val="1"/>
    <w:qFormat/>
    <w:uiPriority w:val="0"/>
    <w:pPr>
      <w:ind w:left="840"/>
    </w:pPr>
  </w:style>
  <w:style w:type="paragraph" w:customStyle="1" w:styleId="37">
    <w:name w:val="footerd3d9365f"/>
    <w:basedOn w:val="29"/>
    <w:uiPriority w:val="0"/>
    <w:pPr>
      <w:tabs>
        <w:tab w:val="center" w:pos="4153"/>
        <w:tab w:val="right" w:pos="8307"/>
      </w:tabs>
      <w:adjustRightInd/>
      <w:snapToGrid w:val="0"/>
      <w:contextualSpacing w:val="0"/>
      <w:jc w:val="left"/>
    </w:pPr>
    <w:rPr>
      <w:sz w:val="18"/>
    </w:rPr>
  </w:style>
  <w:style w:type="paragraph" w:customStyle="1" w:styleId="38">
    <w:name w:val="header548da4a0"/>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c3defe92"/>
    <w:basedOn w:val="29"/>
    <w:next w:val="1"/>
    <w:uiPriority w:val="0"/>
  </w:style>
  <w:style w:type="paragraph" w:customStyle="1" w:styleId="40">
    <w:name w:val="toc 4d63d79a2"/>
    <w:basedOn w:val="29"/>
    <w:next w:val="1"/>
    <w:uiPriority w:val="0"/>
    <w:pPr>
      <w:ind w:left="1260"/>
    </w:pPr>
  </w:style>
  <w:style w:type="paragraph" w:customStyle="1" w:styleId="41">
    <w:name w:val="toc 2c41fa9af"/>
    <w:basedOn w:val="29"/>
    <w:next w:val="1"/>
    <w:uiPriority w:val="0"/>
    <w:pPr>
      <w:ind w:left="420"/>
    </w:pPr>
  </w:style>
  <w:style w:type="paragraph" w:customStyle="1" w:styleId="42">
    <w:name w:val="Normal (Web)4c8cd67b"/>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af758120af758120"/>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c4a3022ec4a3022"/>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69daf2da69daf2da"/>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4049a9104049a91"/>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3c0ada6c3c0ada6c"/>
    <w:uiPriority w:val="0"/>
  </w:style>
  <w:style w:type="paragraph" w:customStyle="1" w:styleId="49">
    <w:name w:val="引文目录1a4e7730da4e7730d"/>
    <w:basedOn w:val="44"/>
    <w:next w:val="1"/>
    <w:qFormat/>
    <w:uiPriority w:val="0"/>
    <w:pPr>
      <w:ind w:left="200" w:leftChars="200"/>
    </w:pPr>
  </w:style>
  <w:style w:type="paragraph" w:customStyle="1" w:styleId="50">
    <w:name w:val="toc 56785720667857206"/>
    <w:basedOn w:val="44"/>
    <w:next w:val="1"/>
    <w:uiPriority w:val="0"/>
    <w:pPr>
      <w:ind w:left="1680"/>
    </w:pPr>
  </w:style>
  <w:style w:type="paragraph" w:customStyle="1" w:styleId="51">
    <w:name w:val="toc 332511ed932511ed9"/>
    <w:basedOn w:val="44"/>
    <w:next w:val="1"/>
    <w:uiPriority w:val="0"/>
    <w:pPr>
      <w:ind w:left="840"/>
    </w:pPr>
  </w:style>
  <w:style w:type="paragraph" w:customStyle="1" w:styleId="52">
    <w:name w:val="footer545c58b0545c58b0"/>
    <w:basedOn w:val="44"/>
    <w:uiPriority w:val="0"/>
    <w:pPr>
      <w:tabs>
        <w:tab w:val="center" w:pos="4153"/>
        <w:tab w:val="right" w:pos="8307"/>
      </w:tabs>
      <w:adjustRightInd/>
      <w:snapToGrid w:val="0"/>
      <w:contextualSpacing w:val="0"/>
      <w:jc w:val="left"/>
    </w:pPr>
    <w:rPr>
      <w:sz w:val="18"/>
    </w:rPr>
  </w:style>
  <w:style w:type="paragraph" w:customStyle="1" w:styleId="53">
    <w:name w:val="headerd0d67d3dd0d67d3d"/>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804f3ca7804f3ca"/>
    <w:basedOn w:val="44"/>
    <w:next w:val="1"/>
    <w:uiPriority w:val="0"/>
  </w:style>
  <w:style w:type="paragraph" w:customStyle="1" w:styleId="55">
    <w:name w:val="toc 445b4dcec45b4dcec"/>
    <w:basedOn w:val="44"/>
    <w:next w:val="1"/>
    <w:uiPriority w:val="0"/>
    <w:pPr>
      <w:ind w:left="1260"/>
    </w:pPr>
  </w:style>
  <w:style w:type="paragraph" w:customStyle="1" w:styleId="56">
    <w:name w:val="toc 2d274ac8dd274ac8d"/>
    <w:basedOn w:val="44"/>
    <w:next w:val="1"/>
    <w:uiPriority w:val="0"/>
    <w:pPr>
      <w:ind w:left="420"/>
    </w:pPr>
  </w:style>
  <w:style w:type="paragraph" w:customStyle="1" w:styleId="57">
    <w:name w:val="列出段落1f9e6fef9f9e6fef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18</Pages>
  <Words>27645</Words>
  <Characters>29296</Characters>
  <Lines>81</Lines>
  <Paragraphs>27</Paragraphs>
  <TotalTime>9</TotalTime>
  <ScaleCrop>false</ScaleCrop>
  <LinksUpToDate>false</LinksUpToDate>
  <CharactersWithSpaces>29518</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2026-08-07T07:30:10Z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