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D1396">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232D573F">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1DB41C41">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19C6E5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04480B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6187CF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南银理财鼎瑞安稳一年定开2025第31期公募人民币理财产品</w:t>
            </w:r>
          </w:p>
        </w:tc>
      </w:tr>
      <w:tr w14:paraId="6347EF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60355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6771C8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定期开放式、固定收益类、公募、净值型</w:t>
            </w:r>
          </w:p>
        </w:tc>
      </w:tr>
      <w:tr w14:paraId="54E0A1A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77682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2489E5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334130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35DBD3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5D2DEE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ZZ700322500468</w:t>
            </w:r>
          </w:p>
        </w:tc>
      </w:tr>
      <w:tr w14:paraId="28D4575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721F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7070BB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Z7003225000363(投资者可依据该编码在中国理财网www.chinawealth.com.cn查询理财产品相关信息）</w:t>
            </w:r>
          </w:p>
        </w:tc>
      </w:tr>
      <w:tr w14:paraId="5C9E935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3EBD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76F4CFFE">
            <w:pPr>
              <w:spacing w:line="200" w:lineRule="exact"/>
            </w:pPr>
            <w:r>
              <w:rPr>
                <w:rFonts w:ascii="方正黑体_GBK" w:hAnsi="方正黑体_GBK" w:eastAsia="方正黑体_GBK" w:cs="宋体"/>
                <w:sz w:val="18"/>
                <w:szCs w:val="18"/>
              </w:rPr>
              <w:t>A份额：Z30041</w:t>
            </w:r>
          </w:p>
          <w:p w14:paraId="3777E1E9">
            <w:pPr>
              <w:spacing w:line="200" w:lineRule="exact"/>
            </w:pPr>
            <w:r>
              <w:rPr>
                <w:rFonts w:ascii="方正黑体_GBK" w:hAnsi="方正黑体_GBK" w:eastAsia="方正黑体_GBK" w:cs="宋体"/>
                <w:sz w:val="18"/>
                <w:szCs w:val="18"/>
              </w:rPr>
              <w:t>B份额：ZB30041</w:t>
            </w:r>
          </w:p>
          <w:p w14:paraId="69B1A307">
            <w:pPr>
              <w:spacing w:line="200" w:lineRule="exact"/>
            </w:pPr>
            <w:r>
              <w:rPr>
                <w:rFonts w:ascii="方正黑体_GBK" w:hAnsi="方正黑体_GBK" w:eastAsia="方正黑体_GBK" w:cs="宋体"/>
                <w:sz w:val="18"/>
                <w:szCs w:val="18"/>
              </w:rPr>
              <w:t>C份额：ZC30041</w:t>
            </w:r>
          </w:p>
          <w:p w14:paraId="0BD1E4B8">
            <w:pPr>
              <w:spacing w:line="200" w:lineRule="exact"/>
            </w:pPr>
            <w:r>
              <w:rPr>
                <w:rFonts w:ascii="方正黑体_GBK" w:hAnsi="方正黑体_GBK" w:eastAsia="方正黑体_GBK" w:cs="宋体"/>
                <w:sz w:val="18"/>
                <w:szCs w:val="18"/>
              </w:rPr>
              <w:t>D份额：ZD30041</w:t>
            </w:r>
          </w:p>
          <w:p w14:paraId="225B06E2">
            <w:pPr>
              <w:spacing w:line="200" w:lineRule="exact"/>
            </w:pPr>
            <w:r>
              <w:rPr>
                <w:rFonts w:ascii="方正黑体_GBK" w:hAnsi="方正黑体_GBK" w:eastAsia="方正黑体_GBK" w:cs="宋体"/>
                <w:sz w:val="18"/>
                <w:szCs w:val="18"/>
              </w:rPr>
              <w:t>E份额：ZE30041</w:t>
            </w:r>
          </w:p>
          <w:p w14:paraId="3E151B8C">
            <w:pPr>
              <w:spacing w:line="200" w:lineRule="exact"/>
            </w:pPr>
            <w:r>
              <w:rPr>
                <w:rFonts w:ascii="方正黑体_GBK" w:hAnsi="方正黑体_GBK" w:eastAsia="方正黑体_GBK" w:cs="宋体"/>
                <w:sz w:val="18"/>
                <w:szCs w:val="18"/>
              </w:rPr>
              <w:t>F份额：ZF30041</w:t>
            </w:r>
          </w:p>
          <w:p w14:paraId="0CBFE735">
            <w:pPr>
              <w:spacing w:line="200" w:lineRule="exact"/>
            </w:pPr>
            <w:r>
              <w:rPr>
                <w:rFonts w:ascii="方正黑体_GBK" w:hAnsi="方正黑体_GBK" w:eastAsia="方正黑体_GBK" w:cs="宋体"/>
                <w:sz w:val="18"/>
                <w:szCs w:val="18"/>
              </w:rPr>
              <w:t>G份额：ZG30041</w:t>
            </w:r>
          </w:p>
          <w:p w14:paraId="4BB97A67">
            <w:pPr>
              <w:spacing w:line="200" w:lineRule="exact"/>
            </w:pPr>
            <w:r>
              <w:rPr>
                <w:rFonts w:ascii="方正黑体_GBK" w:hAnsi="方正黑体_GBK" w:eastAsia="方正黑体_GBK" w:cs="宋体"/>
                <w:sz w:val="18"/>
                <w:szCs w:val="18"/>
              </w:rPr>
              <w:t>M份额：ZM30041</w:t>
            </w:r>
          </w:p>
          <w:p w14:paraId="4C6DC71D">
            <w:pPr>
              <w:spacing w:line="200" w:lineRule="exact"/>
            </w:pPr>
            <w:r>
              <w:rPr>
                <w:rFonts w:ascii="方正黑体_GBK" w:hAnsi="方正黑体_GBK" w:eastAsia="方正黑体_GBK" w:cs="宋体"/>
                <w:sz w:val="18"/>
                <w:szCs w:val="18"/>
              </w:rPr>
              <w:t>Q份额：ZQ30041</w:t>
            </w:r>
          </w:p>
          <w:p w14:paraId="64355C35">
            <w:pPr>
              <w:spacing w:line="200" w:lineRule="exact"/>
            </w:pPr>
            <w:r>
              <w:rPr>
                <w:rFonts w:ascii="方正黑体_GBK" w:hAnsi="方正黑体_GBK" w:eastAsia="方正黑体_GBK" w:cs="宋体"/>
                <w:sz w:val="18"/>
                <w:szCs w:val="18"/>
              </w:rPr>
              <w:t>R份额：ZR30041</w:t>
            </w:r>
          </w:p>
          <w:p w14:paraId="19183D30">
            <w:pPr>
              <w:spacing w:line="200" w:lineRule="exact"/>
            </w:pPr>
            <w:r>
              <w:rPr>
                <w:rFonts w:ascii="方正黑体_GBK" w:hAnsi="方正黑体_GBK" w:eastAsia="方正黑体_GBK" w:cs="宋体"/>
                <w:sz w:val="18"/>
                <w:szCs w:val="18"/>
              </w:rPr>
              <w:t>S份额：ZS30041</w:t>
            </w:r>
          </w:p>
          <w:p w14:paraId="77EC901A">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308D043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57D26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理财期限</w:t>
            </w:r>
          </w:p>
        </w:tc>
        <w:tc>
          <w:tcPr>
            <w:tcW w:w="5543" w:type="dxa"/>
            <w:tcBorders>
              <w:top w:val="single" w:color="auto" w:sz="4" w:space="0"/>
              <w:left w:val="nil"/>
              <w:bottom w:val="single" w:color="auto" w:sz="4" w:space="0"/>
              <w:right w:val="single" w:color="auto" w:sz="4" w:space="0"/>
              <w:tl2br w:val="nil"/>
              <w:tr2bl w:val="nil"/>
            </w:tcBorders>
            <w:vAlign w:val="center"/>
          </w:tcPr>
          <w:p w14:paraId="68A6DA4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sz w:val="18"/>
                <w:szCs w:val="18"/>
              </w:rPr>
              <w:t>10年</w:t>
            </w:r>
            <w:r>
              <w:rPr>
                <w:rFonts w:hint="eastAsia" w:ascii="方正黑体_GBK" w:hAnsi="方正黑体_GBK" w:eastAsia="方正黑体_GBK" w:cs="宋体"/>
                <w:kern w:val="0"/>
                <w:sz w:val="18"/>
                <w:szCs w:val="18"/>
                <w:lang w:val="en-US" w:eastAsia="zh-CN"/>
              </w:rPr>
              <w:t>（管理人有权提前终止或延期终止）</w:t>
            </w:r>
          </w:p>
        </w:tc>
      </w:tr>
      <w:tr w14:paraId="7683EB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8A93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1BFC5EF6">
            <w:pPr>
              <w:spacing w:line="200" w:lineRule="exact"/>
            </w:pPr>
            <w:r>
              <w:rPr>
                <w:rFonts w:ascii="方正黑体_GBK" w:hAnsi="方正黑体_GBK" w:eastAsia="方正黑体_GBK" w:cs="宋体"/>
                <w:sz w:val="18"/>
                <w:szCs w:val="18"/>
              </w:rPr>
              <w:t>全国</w:t>
            </w:r>
          </w:p>
        </w:tc>
      </w:tr>
      <w:tr w14:paraId="617565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6179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6126591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0E7942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70EB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34601043">
            <w:pPr>
              <w:spacing w:line="200" w:lineRule="exact"/>
            </w:pPr>
            <w:r>
              <w:rPr>
                <w:rFonts w:ascii="方正黑体_GBK" w:hAnsi="方正黑体_GBK" w:eastAsia="方正黑体_GBK" w:cs="宋体"/>
                <w:sz w:val="18"/>
                <w:szCs w:val="18"/>
              </w:rPr>
              <w:t>本理财产品规模上限为500亿元。理财产品管理人有权对上述规模上限根据实际业务需求进行调整。</w:t>
            </w:r>
          </w:p>
        </w:tc>
      </w:tr>
      <w:tr w14:paraId="33D6D5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939E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06CB6EB1">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405CC5EA">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2EC159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A472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1DC160F5">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24D925B4">
            <w:pPr>
              <w:spacing w:line="200" w:lineRule="exact"/>
            </w:pPr>
            <w:r>
              <w:rPr>
                <w:rFonts w:ascii="方正黑体_GBK" w:hAnsi="方正黑体_GBK" w:eastAsia="方正黑体_GBK" w:cs="宋体"/>
                <w:sz w:val="18"/>
                <w:szCs w:val="18"/>
              </w:rPr>
              <w:t>A份额：南京银行股份有限公司、九江银行股份有限公司、北京中关村银行股份有限公司、南银理财有限责任公司客户。</w:t>
            </w:r>
          </w:p>
          <w:p w14:paraId="0ECC7B64">
            <w:pPr>
              <w:spacing w:line="200" w:lineRule="exact"/>
            </w:pPr>
            <w:r>
              <w:rPr>
                <w:rFonts w:ascii="方正黑体_GBK" w:hAnsi="方正黑体_GBK" w:eastAsia="方正黑体_GBK" w:cs="宋体"/>
                <w:sz w:val="18"/>
                <w:szCs w:val="18"/>
              </w:rPr>
              <w:t>B份额：江苏常熟农村商业银行股份有限公司、江苏苏州农村商业银行股份有限公司、潍坊银行股份有限公司、泰安银行股份有限公司、齐鲁银行股份有限公司、贵阳银行股份有限公司、天津农村商业银行股份有限公司（大众客群）、云南红塔银行股份有限公司（代发客户）、廊坊银行股份有限公司、乌鲁木齐银行股份有限公司、桂林银行股份有限公司(常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普通客户）、江苏洪泽农村商业银行股份有限公司、江苏镇江农村商业银行股份有限公司、徐州农村商业银行股份有限公司、江苏丰县农村商业银行股份有限公司、江苏沛县农村商业银行股份有限公司、江苏仪征农村商业银行股份有限公司、江苏沭阳农村商业银行股份有限公司客户、江苏睢宁农村商业银行股份有限公司客户。</w:t>
            </w:r>
          </w:p>
          <w:p w14:paraId="7375F258">
            <w:pPr>
              <w:spacing w:line="200" w:lineRule="exact"/>
            </w:pPr>
            <w:r>
              <w:rPr>
                <w:rFonts w:ascii="方正黑体_GBK" w:hAnsi="方正黑体_GBK" w:eastAsia="方正黑体_GBK" w:cs="宋体"/>
                <w:sz w:val="18"/>
                <w:szCs w:val="18"/>
              </w:rPr>
              <w:t>C份额：江苏常熟农村商业银行股份有限公司（特定客群）、河北银行股份有限公司（常规客户）、天津农村商业银行股份有限公司（社保专属）、桂林银行股份有限公司、云南红塔银行股份有限公司（财富客户）、江苏扬州农村商业银行股份有限公司。</w:t>
            </w:r>
          </w:p>
          <w:p w14:paraId="6D95279C">
            <w:pPr>
              <w:spacing w:line="200" w:lineRule="exact"/>
            </w:pPr>
            <w:r>
              <w:rPr>
                <w:rFonts w:ascii="方正黑体_GBK" w:hAnsi="方正黑体_GBK" w:eastAsia="方正黑体_GBK" w:cs="宋体"/>
                <w:sz w:val="18"/>
                <w:szCs w:val="18"/>
              </w:rPr>
              <w:t>D份额：河北银行股份有限公司（分行特供）、秦皇岛银行股份有限公司、天津农村商业银行股份有限公司（专属客户）、云南红塔银行股份有限公司（新客户）、桂林银行股份有限公司（高净值客户）、甘肃银行股份有限公司（常规客群）、重庆富民银行股份有限公司、江苏宜兴农村商业银行股份有限公司、江苏镇江农村商业银行股份有限公司（20 万元起购）、江苏紫金农村商业银行股份有限公司、江苏沛县农村商业银行股份有限公司、江苏海安农村商业银行股份有限公司客户。</w:t>
            </w:r>
          </w:p>
          <w:p w14:paraId="01FD7122">
            <w:pPr>
              <w:spacing w:line="200" w:lineRule="exact"/>
            </w:pPr>
            <w:r>
              <w:rPr>
                <w:rFonts w:ascii="方正黑体_GBK" w:hAnsi="方正黑体_GBK" w:eastAsia="方正黑体_GBK" w:cs="宋体"/>
                <w:sz w:val="18"/>
                <w:szCs w:val="18"/>
              </w:rPr>
              <w:t>E份额：天津农村商业银行股份有限公司（特邀客户）、甘肃银行股份有限公司（教师节特供）、桂林银行股份有限公司、江苏镇江农村商业银行股份有限公司（100 万元起购）、江苏射阳农村商业银行股份有限公司、江苏句容农村商业银行股份有限公司、江苏沛县农村商业银行股份有限公司（高端客户专属）、江苏海门农村商业银行股份有限公司客户。</w:t>
            </w:r>
          </w:p>
          <w:p w14:paraId="4171E780">
            <w:pPr>
              <w:spacing w:line="200" w:lineRule="exact"/>
            </w:pPr>
            <w:r>
              <w:rPr>
                <w:rFonts w:ascii="方正黑体_GBK" w:hAnsi="方正黑体_GBK" w:eastAsia="方正黑体_GBK" w:cs="宋体"/>
                <w:sz w:val="18"/>
                <w:szCs w:val="18"/>
              </w:rPr>
              <w:t>F份额：南京银行私行客户、钻石客户、新晋私行客户、新晋钻石户及南京银行认定的其他符合标准的客户。</w:t>
            </w:r>
          </w:p>
          <w:p w14:paraId="11110313">
            <w:pPr>
              <w:spacing w:line="200" w:lineRule="exact"/>
            </w:pPr>
            <w:r>
              <w:rPr>
                <w:rFonts w:ascii="方正黑体_GBK" w:hAnsi="方正黑体_GBK" w:eastAsia="方正黑体_GBK" w:cs="宋体"/>
                <w:sz w:val="18"/>
                <w:szCs w:val="18"/>
              </w:rPr>
              <w:t>G份额：成都银行股份有限公司客户。</w:t>
            </w:r>
          </w:p>
          <w:p w14:paraId="6097CE9F">
            <w:pPr>
              <w:spacing w:line="200" w:lineRule="exact"/>
            </w:pPr>
            <w:r>
              <w:rPr>
                <w:rFonts w:ascii="方正黑体_GBK" w:hAnsi="方正黑体_GBK" w:eastAsia="方正黑体_GBK" w:cs="宋体"/>
                <w:sz w:val="18"/>
                <w:szCs w:val="18"/>
              </w:rPr>
              <w:t>M份额：苏州银行股份有限公司、浙江民泰商业银行股份有限公司、嘉兴银行股份有限公司、福建海峡银行股份有限公司、宁波通商银行股份有限公司客户。</w:t>
            </w:r>
          </w:p>
          <w:p w14:paraId="57DAFB38">
            <w:pPr>
              <w:spacing w:line="200" w:lineRule="exact"/>
            </w:pPr>
            <w:r>
              <w:rPr>
                <w:rFonts w:ascii="方正黑体_GBK" w:hAnsi="方正黑体_GBK" w:eastAsia="方正黑体_GBK" w:cs="宋体"/>
                <w:sz w:val="18"/>
                <w:szCs w:val="18"/>
              </w:rPr>
              <w:t>Q份额：台州银行股份有限公司所有客户。</w:t>
            </w:r>
          </w:p>
          <w:p w14:paraId="6EA10426">
            <w:pPr>
              <w:spacing w:line="200" w:lineRule="exact"/>
            </w:pPr>
            <w:r>
              <w:rPr>
                <w:rFonts w:ascii="方正黑体_GBK" w:hAnsi="方正黑体_GBK" w:eastAsia="方正黑体_GBK" w:cs="宋体"/>
                <w:sz w:val="18"/>
                <w:szCs w:val="18"/>
              </w:rPr>
              <w:t>R份额：台州银行股份有限公司白名单客户。</w:t>
            </w:r>
          </w:p>
          <w:p w14:paraId="20245A8D">
            <w:pPr>
              <w:spacing w:line="200" w:lineRule="exact"/>
            </w:pPr>
            <w:r>
              <w:rPr>
                <w:rFonts w:ascii="方正黑体_GBK" w:hAnsi="方正黑体_GBK" w:eastAsia="方正黑体_GBK" w:cs="宋体"/>
                <w:sz w:val="18"/>
                <w:szCs w:val="18"/>
              </w:rPr>
              <w:t>S份额：成都农村商业银行股份有限公司。</w:t>
            </w:r>
          </w:p>
          <w:p w14:paraId="78FB2195">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016A500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4F94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30FEB90F">
            <w:pPr>
              <w:spacing w:line="200" w:lineRule="exact"/>
            </w:pPr>
            <w:r>
              <w:rPr>
                <w:rFonts w:ascii="方正黑体_GBK" w:hAnsi="方正黑体_GBK" w:eastAsia="方正黑体_GBK" w:cs="宋体"/>
                <w:sz w:val="18"/>
                <w:szCs w:val="18"/>
              </w:rPr>
              <w:t>A份额/B份额/C份额/D份额/E份额/F份额/G份额/M份额/Q份额/R份额/S份额：</w:t>
            </w:r>
          </w:p>
          <w:p w14:paraId="4EAB821A">
            <w:pPr>
              <w:spacing w:line="200" w:lineRule="exact"/>
            </w:pPr>
            <w:r>
              <w:rPr>
                <w:rFonts w:ascii="方正黑体_GBK" w:hAnsi="方正黑体_GBK" w:eastAsia="方正黑体_GBK" w:cs="宋体"/>
                <w:sz w:val="18"/>
                <w:szCs w:val="18"/>
              </w:rPr>
              <w:t>个人投资者投资起点金额1元人民币，以1元的整数倍递增；</w:t>
            </w:r>
          </w:p>
          <w:p w14:paraId="4C3252DF">
            <w:pPr>
              <w:spacing w:line="200" w:lineRule="exact"/>
            </w:pPr>
            <w:r>
              <w:rPr>
                <w:rFonts w:ascii="方正黑体_GBK" w:hAnsi="方正黑体_GBK" w:eastAsia="方正黑体_GBK" w:cs="宋体"/>
                <w:sz w:val="18"/>
                <w:szCs w:val="18"/>
              </w:rPr>
              <w:t>机构投资者投资起点金额1元人民币，以1元的整数倍递增；</w:t>
            </w:r>
          </w:p>
          <w:p w14:paraId="4F557014">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后续在符合监管政策规定的条件下，理财产品管理人有权对上述投资起点金额和递增金额进行调整，并进行信息披露。</w:t>
            </w:r>
          </w:p>
          <w:p w14:paraId="79B9C56F">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04BC5E9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846F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148EC773">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58D4D9CF">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6250022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C9FB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75E3447E">
            <w:pPr>
              <w:spacing w:line="200" w:lineRule="exact"/>
            </w:pPr>
            <w:r>
              <w:rPr>
                <w:rFonts w:ascii="方正黑体_GBK" w:hAnsi="方正黑体_GBK" w:eastAsia="方正黑体_GBK" w:cs="宋体"/>
                <w:color w:val="000000"/>
                <w:sz w:val="18"/>
                <w:szCs w:val="18"/>
              </w:rPr>
              <w:t>2025年12月11日 09:00—2025年12月17日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75FA884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DB432E">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0564476">
            <w:pPr>
              <w:spacing w:line="200" w:lineRule="exact"/>
            </w:pPr>
            <w:r>
              <w:rPr>
                <w:rFonts w:ascii="方正黑体_GBK" w:hAnsi="方正黑体_GBK" w:eastAsia="方正黑体_GBK" w:cs="宋体"/>
                <w:sz w:val="18"/>
                <w:szCs w:val="18"/>
              </w:rPr>
              <w:t>认购份额=确认认购金额/1。（认购份额以去尾法保留两位小数）</w:t>
            </w:r>
          </w:p>
        </w:tc>
      </w:tr>
      <w:tr w14:paraId="38655A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A4A3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理财封闭期</w:t>
            </w:r>
          </w:p>
        </w:tc>
        <w:tc>
          <w:tcPr>
            <w:tcW w:w="5543" w:type="dxa"/>
            <w:tcBorders>
              <w:top w:val="single" w:color="auto" w:sz="4" w:space="0"/>
              <w:left w:val="nil"/>
              <w:bottom w:val="single" w:color="auto" w:sz="4" w:space="0"/>
              <w:right w:val="single" w:color="auto" w:sz="4" w:space="0"/>
              <w:tl2br w:val="nil"/>
              <w:tr2bl w:val="nil"/>
            </w:tcBorders>
            <w:vAlign w:val="center"/>
          </w:tcPr>
          <w:p w14:paraId="099AD6F1">
            <w:pPr>
              <w:spacing w:line="200" w:lineRule="exact"/>
            </w:pPr>
            <w:r>
              <w:rPr>
                <w:rFonts w:ascii="方正黑体_GBK" w:hAnsi="方正黑体_GBK" w:eastAsia="方正黑体_GBK" w:cs="宋体"/>
                <w:sz w:val="18"/>
                <w:szCs w:val="18"/>
              </w:rPr>
              <w:t>本理财产品每期封闭期为一年，当期封闭期起止时间以信息披露为准</w:t>
            </w:r>
            <w:r>
              <w:rPr>
                <w:rFonts w:ascii="方正黑体_GBK" w:hAnsi="方正黑体_GBK" w:eastAsia="方正黑体_GBK" w:cs="宋体"/>
                <w:color w:val="000000"/>
                <w:sz w:val="18"/>
                <w:szCs w:val="18"/>
              </w:rPr>
              <w:t>。</w:t>
            </w:r>
          </w:p>
        </w:tc>
      </w:tr>
      <w:tr w14:paraId="17B211B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F4C5E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793AF795">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138A383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59D4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6F40E1BB">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2025年12月18日</w:t>
            </w:r>
          </w:p>
        </w:tc>
      </w:tr>
      <w:tr w14:paraId="31276D9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60DE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78B79808">
            <w:pPr>
              <w:spacing w:line="200" w:lineRule="exact"/>
            </w:pPr>
            <w:r>
              <w:rPr>
                <w:rFonts w:ascii="方正黑体_GBK" w:hAnsi="方正黑体_GBK" w:eastAsia="方正黑体_GBK" w:cs="宋体"/>
                <w:sz w:val="18"/>
                <w:szCs w:val="18"/>
              </w:rPr>
              <w:t>2025年12月18日—实际到期日（若本理财产品未被提前终止或延期终止，则实际到期日即为名义到期日，存续期限10年；若本理财产品被提前终止或延期终止，则实际到期日为提前终止日或延期终止日。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eastAsia="方正黑体_GBK" w:cs="宋体"/>
                <w:b/>
                <w:sz w:val="18"/>
                <w:szCs w:val="18"/>
              </w:rPr>
              <w:t>理财产品管理人有权根据市场变化情况调整产品存续期，届时管理人将调整相关日期并进行信息披露。）</w:t>
            </w:r>
          </w:p>
        </w:tc>
      </w:tr>
      <w:tr w14:paraId="76619FA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4152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4D3BA8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2035年12月28日</w:t>
            </w:r>
            <w:r>
              <w:rPr>
                <w:rFonts w:hint="eastAsia" w:ascii="方正黑体_GBK" w:hAnsi="方正黑体_GBK" w:eastAsia="方正黑体_GBK" w:cs="Times New Roman"/>
                <w:b/>
                <w:bCs/>
                <w:caps w:val="0"/>
                <w:smallCaps w:val="0"/>
                <w:snapToGrid/>
                <w:vanish w:val="0"/>
                <w:color w:val="auto"/>
                <w:kern w:val="0"/>
                <w:sz w:val="18"/>
                <w:szCs w:val="18"/>
                <w:vertAlign w:val="baseline"/>
              </w:rPr>
              <w:t>（如遇国家法定节假日，管理人可结合国家法定节假日安排进行调整，并进行</w:t>
            </w:r>
            <w:r>
              <w:rPr>
                <w:rFonts w:hint="eastAsia" w:ascii="方正黑体_GBK" w:hAnsi="方正黑体_GBK" w:eastAsia="方正黑体_GBK"/>
                <w:b/>
                <w:bCs/>
                <w:caps w:val="0"/>
                <w:smallCaps w:val="0"/>
                <w:snapToGrid/>
                <w:vanish w:val="0"/>
                <w:color w:val="auto"/>
                <w:kern w:val="0"/>
                <w:sz w:val="18"/>
                <w:szCs w:val="18"/>
                <w:vertAlign w:val="baseline"/>
              </w:rPr>
              <w:t>信息披露</w:t>
            </w:r>
            <w:r>
              <w:rPr>
                <w:rFonts w:hint="eastAsia" w:ascii="方正黑体_GBK" w:hAnsi="方正黑体_GBK" w:eastAsia="方正黑体_GBK" w:cs="Times New Roman"/>
                <w:b/>
                <w:bCs/>
                <w:caps w:val="0"/>
                <w:smallCaps w:val="0"/>
                <w:snapToGrid/>
                <w:vanish w:val="0"/>
                <w:color w:val="auto"/>
                <w:kern w:val="0"/>
                <w:sz w:val="18"/>
                <w:szCs w:val="18"/>
                <w:vertAlign w:val="baseline"/>
              </w:rPr>
              <w:t>）</w:t>
            </w:r>
          </w:p>
        </w:tc>
      </w:tr>
      <w:tr w14:paraId="2DAD5B9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E5AD3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6F870DBF">
            <w:pPr>
              <w:spacing w:line="200" w:lineRule="exact"/>
            </w:pPr>
            <w:r>
              <w:rPr>
                <w:rFonts w:ascii="方正黑体_GBK" w:hAnsi="方正黑体_GBK" w:eastAsia="方正黑体_GBK" w:cs="宋体"/>
                <w:sz w:val="18"/>
                <w:szCs w:val="18"/>
              </w:rPr>
              <w:t>本理财产品存续期内按年开放申购，如遇节假日调整，申购开放日和申购确认日以公告为准。</w:t>
            </w:r>
          </w:p>
        </w:tc>
      </w:tr>
      <w:tr w14:paraId="6733528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9C65F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赎回开放日和确认日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73470511">
            <w:pPr>
              <w:spacing w:line="200" w:lineRule="exact"/>
            </w:pPr>
            <w:r>
              <w:rPr>
                <w:rFonts w:ascii="方正黑体_GBK" w:hAnsi="方正黑体_GBK" w:eastAsia="方正黑体_GBK" w:cs="宋体"/>
                <w:sz w:val="18"/>
                <w:szCs w:val="18"/>
              </w:rPr>
              <w:t>本理财产品存续期内按年开放赎回，如遇节假日调整，赎回开放日和赎回确认日以公告为准，投资者可提交赎回申请，系统不自动赎回。产品终止时，产品将对所有份额进行强制赎回。</w:t>
            </w:r>
          </w:p>
        </w:tc>
      </w:tr>
      <w:tr w14:paraId="01EAC6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B5E2D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申购/赎回规则</w:t>
            </w:r>
          </w:p>
        </w:tc>
        <w:tc>
          <w:tcPr>
            <w:tcW w:w="5543" w:type="dxa"/>
            <w:tcBorders>
              <w:top w:val="single" w:color="auto" w:sz="4" w:space="0"/>
              <w:left w:val="nil"/>
              <w:bottom w:val="single" w:color="auto" w:sz="4" w:space="0"/>
              <w:right w:val="single" w:color="auto" w:sz="4" w:space="0"/>
              <w:tl2br w:val="nil"/>
              <w:tr2bl w:val="nil"/>
            </w:tcBorders>
            <w:vAlign w:val="center"/>
          </w:tcPr>
          <w:p w14:paraId="126E5640">
            <w:pPr>
              <w:spacing w:line="200" w:lineRule="exact"/>
              <w:jc w:val="left"/>
            </w:pPr>
            <w:r>
              <w:rPr>
                <w:rFonts w:ascii="方正黑体_GBK" w:hAnsi="方正黑体_GBK" w:eastAsia="方正黑体_GBK" w:cs="宋体"/>
                <w:color w:val="000000"/>
                <w:sz w:val="18"/>
                <w:szCs w:val="18"/>
                <w:shd w:val="clear" w:fill="FFFFFF"/>
              </w:rPr>
              <w:t>A份额/F份额/Q份额/R份额：募集期为2025年12月11日9：00至2025年12月17日17：00；下一个开放期为2026年12月24日9：00至2026年12月29日17：00，投资者可以提交或撤销申购/赎回申请。</w:t>
            </w:r>
          </w:p>
          <w:p w14:paraId="58E744D6">
            <w:pPr>
              <w:spacing w:line="200" w:lineRule="exact"/>
              <w:jc w:val="left"/>
            </w:pPr>
            <w:r>
              <w:rPr>
                <w:rFonts w:ascii="方正黑体_GBK" w:hAnsi="方正黑体_GBK" w:eastAsia="方正黑体_GBK" w:cs="宋体"/>
                <w:color w:val="000000"/>
                <w:sz w:val="18"/>
                <w:szCs w:val="18"/>
                <w:shd w:val="clear" w:fill="FFFFFF"/>
              </w:rPr>
              <w:t>B份额/C份额/D份额/E份额/G份额/M份额/S份额：募集期为2025年12月11日9：00至2025年12月17日17：00；确认成功的份额均将于下一个开放期（2026年12月24日9：00至2026年12月29日17：00）由系统自动发起赎回申请。</w:t>
            </w:r>
          </w:p>
          <w:p w14:paraId="6C348F34">
            <w:pPr>
              <w:spacing w:line="200" w:lineRule="exact"/>
              <w:jc w:val="left"/>
            </w:pPr>
            <w:r>
              <w:rPr>
                <w:rFonts w:ascii="方正黑体_GBK" w:hAnsi="方正黑体_GBK" w:eastAsia="方正黑体_GBK" w:cs="宋体"/>
                <w:color w:val="000000"/>
                <w:sz w:val="18"/>
                <w:szCs w:val="18"/>
                <w:shd w:val="clear" w:fill="FFFFFF"/>
              </w:rPr>
              <w:t>产品开放期如有调整以管理人公告为准。</w:t>
            </w:r>
          </w:p>
          <w:p w14:paraId="71D94323">
            <w:pPr>
              <w:spacing w:line="200" w:lineRule="exact"/>
              <w:jc w:val="left"/>
            </w:pPr>
            <w:r>
              <w:rPr>
                <w:rFonts w:ascii="方正黑体_GBK" w:hAnsi="方正黑体_GBK" w:eastAsia="方正黑体_GBK" w:cs="宋体"/>
                <w:color w:val="000000"/>
                <w:sz w:val="18"/>
                <w:szCs w:val="18"/>
                <w:shd w:val="clear" w:fill="FFFFFF"/>
              </w:rPr>
              <w:t>在销售机构支持的前提下，认购/申购/赎回开放期末日17:00前可以撤销申请。</w:t>
            </w:r>
          </w:p>
          <w:p w14:paraId="61433E0F">
            <w:pPr>
              <w:spacing w:line="200" w:lineRule="exact"/>
              <w:jc w:val="left"/>
            </w:pPr>
            <w:r>
              <w:rPr>
                <w:rFonts w:ascii="方正黑体_GBK" w:hAnsi="方正黑体_GBK" w:eastAsia="方正黑体_GBK" w:cs="宋体"/>
                <w:color w:val="000000"/>
                <w:sz w:val="18"/>
                <w:szCs w:val="18"/>
                <w:shd w:val="clear" w:fill="FFFFFF"/>
              </w:rPr>
              <w:t>代销机构可根据其销售需要在管理人设定的申购/赎回时间范围内对申购/赎回时间进行重新设定，投资者通过代销机构购买本理财产品的，以该代销机构最终披露的时间为准。</w:t>
            </w:r>
          </w:p>
        </w:tc>
      </w:tr>
      <w:tr w14:paraId="68D12B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8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7CC67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w:t>
            </w:r>
            <w:r>
              <w:rPr>
                <w:rFonts w:hint="eastAsia" w:ascii="方正黑体_GBK" w:hAnsi="方正黑体_GBK" w:eastAsia="方正黑体_GBK"/>
                <w:caps w:val="0"/>
                <w:smallCaps w:val="0"/>
                <w:snapToGrid/>
                <w:vanish w:val="0"/>
                <w:color w:val="auto"/>
                <w:kern w:val="0"/>
                <w:sz w:val="18"/>
                <w:szCs w:val="18"/>
                <w:vertAlign w:val="baseline"/>
              </w:rPr>
              <w:t>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8D4B849">
            <w:pPr>
              <w:spacing w:line="200" w:lineRule="exact"/>
            </w:pPr>
            <w:r>
              <w:rPr>
                <w:rFonts w:ascii="方正黑体_GBK" w:hAnsi="方正黑体_GBK" w:eastAsia="方正黑体_GBK" w:cs="宋体"/>
                <w:sz w:val="18"/>
                <w:szCs w:val="18"/>
              </w:rPr>
              <w:t>申购份额=确认申购金额/S。S为申购确认日理财产品单位净值（已扣除相关费用）。申购份额以去尾法保留两位小数。</w:t>
            </w:r>
          </w:p>
        </w:tc>
      </w:tr>
      <w:tr w14:paraId="2ACAD9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A52A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赎回金额计算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D22E2EC">
            <w:pPr>
              <w:spacing w:line="200" w:lineRule="exact"/>
            </w:pPr>
            <w:r>
              <w:rPr>
                <w:rFonts w:ascii="方正黑体_GBK" w:hAnsi="方正黑体_GBK" w:eastAsia="方正黑体_GBK" w:cs="宋体"/>
                <w:sz w:val="18"/>
                <w:szCs w:val="18"/>
              </w:rPr>
              <w:t>赎回金额=确认赎回份额×R。 R为赎回确认日理财产品单位净值（已扣除相关费用，赎回金额以去尾法保留两位小数）</w:t>
            </w:r>
          </w:p>
        </w:tc>
      </w:tr>
      <w:tr w14:paraId="526B4A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FB25D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D4FD8BA">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69782DE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07BD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1E4DC9E7">
            <w:pPr>
              <w:spacing w:line="200" w:lineRule="exact"/>
            </w:pPr>
            <w:r>
              <w:rPr>
                <w:rFonts w:ascii="方正黑体_GBK" w:hAnsi="方正黑体_GBK" w:eastAsia="方正黑体_GBK" w:cs="宋体"/>
                <w:sz w:val="18"/>
                <w:szCs w:val="18"/>
              </w:rPr>
              <w:t>当理财产品单位净值不低于1时，管理人可以根据实际情况进行收益分配，分配方式为现金分红，具体分配方案以信息披露为准（分配后理财产品净值不低于1）。</w:t>
            </w:r>
          </w:p>
          <w:p w14:paraId="58CB0C96">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4C31FC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5EFB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731A0087">
            <w:pPr>
              <w:spacing w:line="200" w:lineRule="exact"/>
              <w:jc w:val="left"/>
            </w:pPr>
            <w:r>
              <w:rPr>
                <w:rFonts w:ascii="方正黑体_GBK" w:hAnsi="方正黑体_GBK" w:eastAsia="方正黑体_GBK" w:cs="宋体"/>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14:paraId="55F67E0E">
            <w:pPr>
              <w:spacing w:line="200" w:lineRule="exact"/>
              <w:jc w:val="left"/>
            </w:pPr>
            <w:r>
              <w:rPr>
                <w:rFonts w:ascii="方正黑体_GBK" w:hAnsi="方正黑体_GBK" w:eastAsia="方正黑体_GBK" w:cs="宋体"/>
                <w:sz w:val="18"/>
                <w:szCs w:val="18"/>
              </w:rPr>
              <w:t>分红权益登记日指管理人确认投资者所持份额是否享受本次分红的日期。</w:t>
            </w:r>
          </w:p>
        </w:tc>
      </w:tr>
      <w:tr w14:paraId="09D57E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05EF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46A31B08">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3A3FF3A4">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713888FA">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3863A45B">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6FCAD7A7">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03255103">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4856AE8E">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37E987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D5F8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1E6D41B8">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1A42084C">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06CF12C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E7EF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5FE2D70F">
            <w:pPr>
              <w:spacing w:line="200" w:lineRule="exact"/>
            </w:pPr>
            <w:r>
              <w:rPr>
                <w:rFonts w:ascii="方正黑体_GBK" w:hAnsi="方正黑体_GBK" w:eastAsia="方正黑体_GBK" w:cs="宋体"/>
                <w:sz w:val="18"/>
                <w:szCs w:val="18"/>
              </w:rPr>
              <w:t>本理财产品通过对宏观经济、政策环境、市场状况和资金供求的深入分析，对所投资产行业和品种的深入分析，自上而下进行积极主动的资产配置，构建合理的投资组合方案。力争控制回撤幅度，追求稳健的投资回报。</w:t>
            </w:r>
          </w:p>
        </w:tc>
      </w:tr>
      <w:tr w14:paraId="55B1BA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5159E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02C55317">
            <w:pPr>
              <w:spacing w:line="200" w:lineRule="exact"/>
            </w:pPr>
            <w:r>
              <w:rPr>
                <w:rFonts w:ascii="方正黑体_GBK" w:hAnsi="方正黑体_GBK" w:eastAsia="方正黑体_GBK" w:cs="宋体"/>
                <w:b/>
                <w:sz w:val="18"/>
                <w:szCs w:val="18"/>
              </w:rPr>
              <w:t>本理财产品拟投资以下备选非标准化债权类资产：</w:t>
            </w:r>
          </w:p>
          <w:p w14:paraId="2698B620">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14:paraId="665FFBEB">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14:paraId="49801E82">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14:paraId="28174614">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14:paraId="30BEC863">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最近一次开放日，仅投资优先级。</w:t>
            </w:r>
          </w:p>
          <w:p w14:paraId="6F5A9F03">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14:paraId="3EF9C9E7">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14:paraId="1A5707DA">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8.信托贷款：资产类型为信托公司设立的资金信托计划，底层资产为京东及信托公司双重审核、信托公司自主风控后发放的“白条”个人消费贷款债权，资产到期日不超过理财产品最近一次开放日。</w:t>
            </w:r>
          </w:p>
          <w:p w14:paraId="0F61F2D4">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9.信托贷款：资产类型为信托公司设立的资金信托计划，底层资产为京东及信托公司双重审核、信托公司自主风控后发放的“金条”个人消费贷款债权，资产到期日不超过理财产品最近一次开放日。</w:t>
            </w:r>
          </w:p>
          <w:p w14:paraId="40FABC13">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10.信托贷款：资产类型为信托公司设立的资金信托计划，底层资产为京东及信托公司双重审核、信托公司自主风控后发放的“白条取现”个人消费贷款债权，资产到期日不超过理财产品最近一次开放日。</w:t>
            </w:r>
          </w:p>
          <w:p w14:paraId="1B86996B">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11.信托贷款：资产类型为信托公司设立的资金信托计划，底层资产为抖音及信托公司双重审核、信托公司自主风控后发放的“月付”个人消费贷款债权，资产到期日不超过理财产品最近一次开放日。</w:t>
            </w:r>
          </w:p>
          <w:p w14:paraId="204F413E">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12.信托贷款：资产类型为信托公司设立的资金信托计划，底层资产为抖音及信托公司双重审核、信托公司自主风控后发放的“放心借”贷款资产，资产到期日不超过理财产品最近一次开放日。</w:t>
            </w:r>
          </w:p>
          <w:p w14:paraId="48996730">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13.信托贷款：资产类型为信托公司设立的资金信托计划，底层资产为蚂蚁及信托公司双重审核、信托公司自主风控后发放的“花呗”个人消费贷款债权，资产到期日不超过理财产品最近一次开放日。</w:t>
            </w:r>
          </w:p>
          <w:p w14:paraId="5AA38084">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14.信托贷款：资产类型为信托公司设立的资金信托计划，底层资产为蚂蚁及信托公司双重审核、信托公司自主风控后发放的“借呗”个人消费贷款债权，资产到期日不超过理财产品最近一次开放日。</w:t>
            </w:r>
          </w:p>
          <w:p w14:paraId="3D3CF1DF">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15.信托贷款：资产类型为信托公司设立的资金信托计划，底层资产为微信及信托公司双重审核、信托公司自主风控后发放的“分付”个人消费贷款债权，资产到期日不超过理财产品最近一次开放日。</w:t>
            </w:r>
          </w:p>
          <w:p w14:paraId="6C5F5491">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16.信托贷款：资产类型为信托公司设立的资金信托计划，底层资产为度小满及信托公司双重审核、信托公司自主风控后发放的“满易贷”个人消费贷款债权，资产到期日不超过理财产品最近一次开放日。</w:t>
            </w:r>
          </w:p>
          <w:p w14:paraId="446BA083">
            <w:pPr>
              <w:spacing w:line="200" w:lineRule="exact"/>
            </w:pPr>
            <w:r>
              <w:rPr>
                <w:rFonts w:ascii="方正黑体_GBK" w:hAnsi="方正黑体_GBK" w:eastAsia="方正黑体_GBK" w:cs="宋体"/>
                <w:b/>
                <w:sz w:val="18"/>
                <w:szCs w:val="18"/>
              </w:rPr>
              <w:t>以上资产剩余期限均不超过产品期限。</w:t>
            </w:r>
            <w:r>
              <w:rPr>
                <w:rFonts w:ascii="方正黑体_GBK" w:hAnsi="方正黑体_GBK" w:eastAsia="方正黑体_GBK"/>
              </w:rPr>
              <w:br w:type="textWrapping"/>
            </w:r>
            <w:r>
              <w:rPr>
                <w:rFonts w:ascii="方正黑体_GBK" w:hAnsi="方正黑体_GBK" w:eastAsia="方正黑体_GBK"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14:paraId="4D1929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6B56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0D04B271">
            <w:pPr>
              <w:spacing w:line="200" w:lineRule="exact"/>
            </w:pPr>
            <w:r>
              <w:rPr>
                <w:rFonts w:ascii="方正黑体_GBK" w:hAnsi="方正黑体_GBK" w:eastAsia="方正黑体_GBK" w:cs="宋体"/>
                <w:sz w:val="18"/>
                <w:szCs w:val="18"/>
              </w:rPr>
              <w:t>A份额：业绩比较基准为年化2.35%-2.6% 。</w:t>
            </w:r>
          </w:p>
          <w:p w14:paraId="417B6A48">
            <w:pPr>
              <w:spacing w:line="200" w:lineRule="exact"/>
            </w:pPr>
            <w:r>
              <w:rPr>
                <w:rFonts w:ascii="方正黑体_GBK" w:hAnsi="方正黑体_GBK" w:eastAsia="方正黑体_GBK" w:cs="宋体"/>
                <w:sz w:val="18"/>
                <w:szCs w:val="18"/>
              </w:rPr>
              <w:t>B份额：业绩比较基准为年化2.35%-2.6% 。</w:t>
            </w:r>
          </w:p>
          <w:p w14:paraId="0AC00C3B">
            <w:pPr>
              <w:spacing w:line="200" w:lineRule="exact"/>
            </w:pPr>
            <w:r>
              <w:rPr>
                <w:rFonts w:ascii="方正黑体_GBK" w:hAnsi="方正黑体_GBK" w:eastAsia="方正黑体_GBK" w:cs="宋体"/>
                <w:sz w:val="18"/>
                <w:szCs w:val="18"/>
              </w:rPr>
              <w:t>C份额：业绩比较基准为年化2.4%-2.65% 。</w:t>
            </w:r>
          </w:p>
          <w:p w14:paraId="1E1DF99E">
            <w:pPr>
              <w:spacing w:line="200" w:lineRule="exact"/>
            </w:pPr>
            <w:r>
              <w:rPr>
                <w:rFonts w:ascii="方正黑体_GBK" w:hAnsi="方正黑体_GBK" w:eastAsia="方正黑体_GBK" w:cs="宋体"/>
                <w:sz w:val="18"/>
                <w:szCs w:val="18"/>
              </w:rPr>
              <w:t>D份额：业绩比较基准为年化2.45%-2.7% 。</w:t>
            </w:r>
          </w:p>
          <w:p w14:paraId="20FD4D46">
            <w:pPr>
              <w:spacing w:line="200" w:lineRule="exact"/>
            </w:pPr>
            <w:r>
              <w:rPr>
                <w:rFonts w:ascii="方正黑体_GBK" w:hAnsi="方正黑体_GBK" w:eastAsia="方正黑体_GBK" w:cs="宋体"/>
                <w:sz w:val="18"/>
                <w:szCs w:val="18"/>
              </w:rPr>
              <w:t>E份额：业绩比较基准为年化2.55%-2.8% 。</w:t>
            </w:r>
          </w:p>
          <w:p w14:paraId="60480CDA">
            <w:pPr>
              <w:spacing w:line="200" w:lineRule="exact"/>
            </w:pPr>
            <w:r>
              <w:rPr>
                <w:rFonts w:ascii="方正黑体_GBK" w:hAnsi="方正黑体_GBK" w:eastAsia="方正黑体_GBK" w:cs="宋体"/>
                <w:sz w:val="18"/>
                <w:szCs w:val="18"/>
              </w:rPr>
              <w:t>F份额：业绩比较基准为年化2.45%-2.7% 。</w:t>
            </w:r>
          </w:p>
          <w:p w14:paraId="78B91CC0">
            <w:pPr>
              <w:spacing w:line="200" w:lineRule="exact"/>
            </w:pPr>
            <w:r>
              <w:rPr>
                <w:rFonts w:ascii="方正黑体_GBK" w:hAnsi="方正黑体_GBK" w:eastAsia="方正黑体_GBK" w:cs="宋体"/>
                <w:sz w:val="18"/>
                <w:szCs w:val="18"/>
              </w:rPr>
              <w:t>G份额：业绩比较基准为年化2.5%-2.75% 。</w:t>
            </w:r>
          </w:p>
          <w:p w14:paraId="3BB66EC5">
            <w:pPr>
              <w:spacing w:line="200" w:lineRule="exact"/>
            </w:pPr>
            <w:r>
              <w:rPr>
                <w:rFonts w:ascii="方正黑体_GBK" w:hAnsi="方正黑体_GBK" w:eastAsia="方正黑体_GBK" w:cs="宋体"/>
                <w:sz w:val="18"/>
                <w:szCs w:val="18"/>
              </w:rPr>
              <w:t>M份额：业绩比较基准为年化2.35%-2.6% 。</w:t>
            </w:r>
          </w:p>
          <w:p w14:paraId="58C9CDCB">
            <w:pPr>
              <w:spacing w:line="200" w:lineRule="exact"/>
            </w:pPr>
            <w:r>
              <w:rPr>
                <w:rFonts w:ascii="方正黑体_GBK" w:hAnsi="方正黑体_GBK" w:eastAsia="方正黑体_GBK" w:cs="宋体"/>
                <w:sz w:val="18"/>
                <w:szCs w:val="18"/>
              </w:rPr>
              <w:t>Q份额：业绩比较基准为年化2.35%-2.6% 。</w:t>
            </w:r>
          </w:p>
          <w:p w14:paraId="2A20B4A4">
            <w:pPr>
              <w:spacing w:line="200" w:lineRule="exact"/>
            </w:pPr>
            <w:r>
              <w:rPr>
                <w:rFonts w:ascii="方正黑体_GBK" w:hAnsi="方正黑体_GBK" w:eastAsia="方正黑体_GBK" w:cs="宋体"/>
                <w:sz w:val="18"/>
                <w:szCs w:val="18"/>
              </w:rPr>
              <w:t>R份额：业绩比较基准为年化2.55%-2.8% 。</w:t>
            </w:r>
          </w:p>
          <w:p w14:paraId="3B0F8A77">
            <w:pPr>
              <w:spacing w:line="200" w:lineRule="exact"/>
            </w:pPr>
            <w:r>
              <w:rPr>
                <w:rFonts w:ascii="方正黑体_GBK" w:hAnsi="方正黑体_GBK" w:eastAsia="方正黑体_GBK" w:cs="宋体"/>
                <w:sz w:val="18"/>
                <w:szCs w:val="18"/>
              </w:rPr>
              <w:t>S份额：业绩比较基准为年化2.5%-2.75% 。</w:t>
            </w:r>
          </w:p>
          <w:p w14:paraId="7B4A092E">
            <w:pPr>
              <w:spacing w:line="200" w:lineRule="exact"/>
              <w:jc w:val="lef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4A4D5CF4">
            <w:pPr>
              <w:spacing w:line="200" w:lineRule="exact"/>
              <w:jc w:val="left"/>
            </w:pPr>
            <w:r>
              <w:rPr>
                <w:rFonts w:ascii="方正黑体_GBK" w:hAnsi="方正黑体_GBK" w:eastAsia="方正黑体_GBK" w:cs="宋体"/>
                <w:sz w:val="18"/>
                <w:szCs w:val="18"/>
              </w:rPr>
              <w:t>注：管理人可根据市场情况对业绩比较基准进行适当调整，如有调整，将至少于调整前3个工作日公布调整方案。</w:t>
            </w:r>
          </w:p>
          <w:p w14:paraId="72184EE4">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04F490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8949C8">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4CCE8BEE">
            <w:pPr>
              <w:spacing w:line="200" w:lineRule="exact"/>
            </w:pPr>
            <w:r>
              <w:rPr>
                <w:rFonts w:ascii="方正黑体_GBK" w:hAnsi="方正黑体_GBK" w:eastAsia="方正黑体_GBK" w:cs="宋体"/>
                <w:b/>
                <w:sz w:val="18"/>
                <w:szCs w:val="18"/>
              </w:rPr>
              <w:t>认/申购费：本理财产品暂不收取认/申购费。</w:t>
            </w:r>
          </w:p>
          <w:p w14:paraId="3CE79AF8">
            <w:pPr>
              <w:spacing w:line="200" w:lineRule="exact"/>
            </w:pPr>
            <w:r>
              <w:rPr>
                <w:rFonts w:ascii="方正黑体_GBK" w:hAnsi="方正黑体_GBK" w:eastAsia="方正黑体_GBK" w:cs="宋体"/>
                <w:b/>
                <w:sz w:val="18"/>
                <w:szCs w:val="18"/>
              </w:rPr>
              <w:t>赎回费：本理财产品暂不收取赎回费。</w:t>
            </w:r>
          </w:p>
          <w:p w14:paraId="1D8CF832">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4D94AC4D">
            <w:pPr>
              <w:spacing w:line="200" w:lineRule="exact"/>
            </w:pPr>
            <w:r>
              <w:rPr>
                <w:rFonts w:ascii="方正黑体_GBK" w:hAnsi="方正黑体_GBK" w:eastAsia="方正黑体_GBK" w:cs="宋体"/>
                <w:b/>
                <w:sz w:val="18"/>
                <w:szCs w:val="18"/>
              </w:rPr>
              <w:t>A份额：销售费年化0.2%</w:t>
            </w:r>
          </w:p>
          <w:p w14:paraId="7EE51094">
            <w:pPr>
              <w:spacing w:line="200" w:lineRule="exact"/>
            </w:pPr>
            <w:r>
              <w:rPr>
                <w:rFonts w:ascii="方正黑体_GBK" w:hAnsi="方正黑体_GBK" w:eastAsia="方正黑体_GBK" w:cs="宋体"/>
                <w:b/>
                <w:sz w:val="18"/>
                <w:szCs w:val="18"/>
              </w:rPr>
              <w:t>B份额：销售费年化0.2%</w:t>
            </w:r>
          </w:p>
          <w:p w14:paraId="452798BC">
            <w:pPr>
              <w:spacing w:line="200" w:lineRule="exact"/>
            </w:pPr>
            <w:r>
              <w:rPr>
                <w:rFonts w:ascii="方正黑体_GBK" w:hAnsi="方正黑体_GBK" w:eastAsia="方正黑体_GBK" w:cs="宋体"/>
                <w:b/>
                <w:sz w:val="18"/>
                <w:szCs w:val="18"/>
              </w:rPr>
              <w:t>C份额：销售费年化0.15%</w:t>
            </w:r>
          </w:p>
          <w:p w14:paraId="042055B8">
            <w:pPr>
              <w:spacing w:line="200" w:lineRule="exact"/>
            </w:pPr>
            <w:r>
              <w:rPr>
                <w:rFonts w:ascii="方正黑体_GBK" w:hAnsi="方正黑体_GBK" w:eastAsia="方正黑体_GBK" w:cs="宋体"/>
                <w:b/>
                <w:sz w:val="18"/>
                <w:szCs w:val="18"/>
              </w:rPr>
              <w:t>D份额：销售费年化0.15%</w:t>
            </w:r>
          </w:p>
          <w:p w14:paraId="1F0ED9EF">
            <w:pPr>
              <w:spacing w:line="200" w:lineRule="exact"/>
            </w:pPr>
            <w:r>
              <w:rPr>
                <w:rFonts w:ascii="方正黑体_GBK" w:hAnsi="方正黑体_GBK" w:eastAsia="方正黑体_GBK" w:cs="宋体"/>
                <w:b/>
                <w:sz w:val="18"/>
                <w:szCs w:val="18"/>
              </w:rPr>
              <w:t>E份额：销售费年化0.05%</w:t>
            </w:r>
          </w:p>
          <w:p w14:paraId="783A6B80">
            <w:pPr>
              <w:spacing w:line="200" w:lineRule="exact"/>
            </w:pPr>
            <w:r>
              <w:rPr>
                <w:rFonts w:ascii="方正黑体_GBK" w:hAnsi="方正黑体_GBK" w:eastAsia="方正黑体_GBK" w:cs="宋体"/>
                <w:b/>
                <w:sz w:val="18"/>
                <w:szCs w:val="18"/>
              </w:rPr>
              <w:t>F份额：销售费年化0.15%</w:t>
            </w:r>
          </w:p>
          <w:p w14:paraId="1C8BCABD">
            <w:pPr>
              <w:spacing w:line="200" w:lineRule="exact"/>
            </w:pPr>
            <w:r>
              <w:rPr>
                <w:rFonts w:ascii="方正黑体_GBK" w:hAnsi="方正黑体_GBK" w:eastAsia="方正黑体_GBK" w:cs="宋体"/>
                <w:b/>
                <w:sz w:val="18"/>
                <w:szCs w:val="18"/>
              </w:rPr>
              <w:t>G份额：销售费年化0.1%</w:t>
            </w:r>
          </w:p>
          <w:p w14:paraId="6A82AA54">
            <w:pPr>
              <w:spacing w:line="200" w:lineRule="exact"/>
            </w:pPr>
            <w:r>
              <w:rPr>
                <w:rFonts w:ascii="方正黑体_GBK" w:hAnsi="方正黑体_GBK" w:eastAsia="方正黑体_GBK" w:cs="宋体"/>
                <w:b/>
                <w:sz w:val="18"/>
                <w:szCs w:val="18"/>
              </w:rPr>
              <w:t>M份额：销售费年化0.2%</w:t>
            </w:r>
          </w:p>
          <w:p w14:paraId="591B5B95">
            <w:pPr>
              <w:spacing w:line="200" w:lineRule="exact"/>
            </w:pPr>
            <w:r>
              <w:rPr>
                <w:rFonts w:ascii="方正黑体_GBK" w:hAnsi="方正黑体_GBK" w:eastAsia="方正黑体_GBK" w:cs="宋体"/>
                <w:b/>
                <w:sz w:val="18"/>
                <w:szCs w:val="18"/>
              </w:rPr>
              <w:t>Q份额：销售费年化0.2%</w:t>
            </w:r>
          </w:p>
          <w:p w14:paraId="686770E4">
            <w:pPr>
              <w:spacing w:line="200" w:lineRule="exact"/>
            </w:pPr>
            <w:r>
              <w:rPr>
                <w:rFonts w:ascii="方正黑体_GBK" w:hAnsi="方正黑体_GBK" w:eastAsia="方正黑体_GBK" w:cs="宋体"/>
                <w:b/>
                <w:sz w:val="18"/>
                <w:szCs w:val="18"/>
              </w:rPr>
              <w:t>R份额：销售费年化0.05%</w:t>
            </w:r>
          </w:p>
          <w:p w14:paraId="79265EAF">
            <w:pPr>
              <w:spacing w:line="200" w:lineRule="exact"/>
            </w:pPr>
            <w:r>
              <w:rPr>
                <w:rFonts w:ascii="方正黑体_GBK" w:hAnsi="方正黑体_GBK" w:eastAsia="方正黑体_GBK" w:cs="宋体"/>
                <w:b/>
                <w:sz w:val="18"/>
                <w:szCs w:val="18"/>
              </w:rPr>
              <w:t>S份额：销售费年化0.1%</w:t>
            </w:r>
          </w:p>
          <w:p w14:paraId="0BA70D09">
            <w:pPr>
              <w:spacing w:line="200" w:lineRule="exact"/>
            </w:pPr>
            <w:r>
              <w:rPr>
                <w:rFonts w:ascii="方正黑体_GBK" w:hAnsi="方正黑体_GBK" w:eastAsia="方正黑体_GBK" w:cs="宋体"/>
                <w:b/>
                <w:sz w:val="18"/>
                <w:szCs w:val="18"/>
              </w:rPr>
              <w:t>每日计提的销售费=前一日理财产品资产净值×年化销售费率÷365</w:t>
            </w:r>
          </w:p>
          <w:p w14:paraId="2446B675">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3C334397">
            <w:pPr>
              <w:spacing w:line="200" w:lineRule="exact"/>
            </w:pPr>
            <w:r>
              <w:rPr>
                <w:rFonts w:ascii="方正黑体_GBK" w:hAnsi="方正黑体_GBK" w:eastAsia="方正黑体_GBK" w:cs="宋体"/>
                <w:b/>
                <w:sz w:val="18"/>
                <w:szCs w:val="18"/>
              </w:rPr>
              <w:t>A份额：固定管理费年化0.2%</w:t>
            </w:r>
          </w:p>
          <w:p w14:paraId="495A8672">
            <w:pPr>
              <w:spacing w:line="200" w:lineRule="exact"/>
            </w:pPr>
            <w:r>
              <w:rPr>
                <w:rFonts w:ascii="方正黑体_GBK" w:hAnsi="方正黑体_GBK" w:eastAsia="方正黑体_GBK" w:cs="宋体"/>
                <w:b/>
                <w:sz w:val="18"/>
                <w:szCs w:val="18"/>
              </w:rPr>
              <w:t>B份额：固定管理费年化0.2%</w:t>
            </w:r>
          </w:p>
          <w:p w14:paraId="537ECCA9">
            <w:pPr>
              <w:spacing w:line="200" w:lineRule="exact"/>
            </w:pPr>
            <w:r>
              <w:rPr>
                <w:rFonts w:ascii="方正黑体_GBK" w:hAnsi="方正黑体_GBK" w:eastAsia="方正黑体_GBK" w:cs="宋体"/>
                <w:b/>
                <w:sz w:val="18"/>
                <w:szCs w:val="18"/>
              </w:rPr>
              <w:t>C份额：固定管理费年化0.2%</w:t>
            </w:r>
          </w:p>
          <w:p w14:paraId="49AE4289">
            <w:pPr>
              <w:spacing w:line="200" w:lineRule="exact"/>
            </w:pPr>
            <w:r>
              <w:rPr>
                <w:rFonts w:ascii="方正黑体_GBK" w:hAnsi="方正黑体_GBK" w:eastAsia="方正黑体_GBK" w:cs="宋体"/>
                <w:b/>
                <w:sz w:val="18"/>
                <w:szCs w:val="18"/>
              </w:rPr>
              <w:t>D份额：固定管理费年化0.15%</w:t>
            </w:r>
          </w:p>
          <w:p w14:paraId="487B4FB5">
            <w:pPr>
              <w:spacing w:line="200" w:lineRule="exact"/>
            </w:pPr>
            <w:r>
              <w:rPr>
                <w:rFonts w:ascii="方正黑体_GBK" w:hAnsi="方正黑体_GBK" w:eastAsia="方正黑体_GBK" w:cs="宋体"/>
                <w:b/>
                <w:sz w:val="18"/>
                <w:szCs w:val="18"/>
              </w:rPr>
              <w:t>E份额：固定管理费年化0.15%</w:t>
            </w:r>
          </w:p>
          <w:p w14:paraId="1BBDE686">
            <w:pPr>
              <w:spacing w:line="200" w:lineRule="exact"/>
            </w:pPr>
            <w:r>
              <w:rPr>
                <w:rFonts w:ascii="方正黑体_GBK" w:hAnsi="方正黑体_GBK" w:eastAsia="方正黑体_GBK" w:cs="宋体"/>
                <w:b/>
                <w:sz w:val="18"/>
                <w:szCs w:val="18"/>
              </w:rPr>
              <w:t>F份额：固定管理费年化0.15%</w:t>
            </w:r>
          </w:p>
          <w:p w14:paraId="66E06ACC">
            <w:pPr>
              <w:spacing w:line="200" w:lineRule="exact"/>
            </w:pPr>
            <w:r>
              <w:rPr>
                <w:rFonts w:ascii="方正黑体_GBK" w:hAnsi="方正黑体_GBK" w:eastAsia="方正黑体_GBK" w:cs="宋体"/>
                <w:b/>
                <w:sz w:val="18"/>
                <w:szCs w:val="18"/>
              </w:rPr>
              <w:t>G份额：固定管理费年化0.15%</w:t>
            </w:r>
          </w:p>
          <w:p w14:paraId="18AC0E72">
            <w:pPr>
              <w:spacing w:line="200" w:lineRule="exact"/>
            </w:pPr>
            <w:r>
              <w:rPr>
                <w:rFonts w:ascii="方正黑体_GBK" w:hAnsi="方正黑体_GBK" w:eastAsia="方正黑体_GBK" w:cs="宋体"/>
                <w:b/>
                <w:sz w:val="18"/>
                <w:szCs w:val="18"/>
              </w:rPr>
              <w:t>M份额：固定管理费年化0.2%</w:t>
            </w:r>
          </w:p>
          <w:p w14:paraId="71D3B302">
            <w:pPr>
              <w:spacing w:line="200" w:lineRule="exact"/>
            </w:pPr>
            <w:r>
              <w:rPr>
                <w:rFonts w:ascii="方正黑体_GBK" w:hAnsi="方正黑体_GBK" w:eastAsia="方正黑体_GBK" w:cs="宋体"/>
                <w:b/>
                <w:sz w:val="18"/>
                <w:szCs w:val="18"/>
              </w:rPr>
              <w:t>Q份额：固定管理费年化0.2%</w:t>
            </w:r>
          </w:p>
          <w:p w14:paraId="54300B6C">
            <w:pPr>
              <w:spacing w:line="200" w:lineRule="exact"/>
            </w:pPr>
            <w:r>
              <w:rPr>
                <w:rFonts w:ascii="方正黑体_GBK" w:hAnsi="方正黑体_GBK" w:eastAsia="方正黑体_GBK" w:cs="宋体"/>
                <w:b/>
                <w:sz w:val="18"/>
                <w:szCs w:val="18"/>
              </w:rPr>
              <w:t>R份额：固定管理费年化0.15%</w:t>
            </w:r>
          </w:p>
          <w:p w14:paraId="3B71D0DD">
            <w:pPr>
              <w:spacing w:line="200" w:lineRule="exact"/>
            </w:pPr>
            <w:r>
              <w:rPr>
                <w:rFonts w:ascii="方正黑体_GBK" w:hAnsi="方正黑体_GBK" w:eastAsia="方正黑体_GBK" w:cs="宋体"/>
                <w:b/>
                <w:sz w:val="18"/>
                <w:szCs w:val="18"/>
              </w:rPr>
              <w:t>S份额：固定管理费年化0.15%</w:t>
            </w:r>
          </w:p>
          <w:p w14:paraId="6692BFE9">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01AF0972">
            <w:pPr>
              <w:spacing w:line="200" w:lineRule="exact"/>
            </w:pPr>
            <w:r>
              <w:rPr>
                <w:rFonts w:ascii="方正黑体_GBK" w:hAnsi="方正黑体_GBK" w:eastAsia="方正黑体_GBK" w:cs="宋体"/>
                <w:b/>
                <w:sz w:val="18"/>
                <w:szCs w:val="18"/>
              </w:rPr>
              <w:t>托管费：</w:t>
            </w:r>
          </w:p>
          <w:p w14:paraId="24C0C6B2">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6E7E1BFB">
            <w:pPr>
              <w:spacing w:line="200" w:lineRule="exact"/>
            </w:pPr>
            <w:r>
              <w:rPr>
                <w:rFonts w:ascii="方正黑体_GBK" w:hAnsi="方正黑体_GBK" w:eastAsia="方正黑体_GBK" w:cs="宋体"/>
                <w:b/>
                <w:sz w:val="18"/>
                <w:szCs w:val="18"/>
              </w:rPr>
              <w:t>每日计提的托管费=前一日理财产品资产净值×年化托管费率÷365</w:t>
            </w:r>
          </w:p>
          <w:p w14:paraId="297D0287">
            <w:pPr>
              <w:spacing w:line="200" w:lineRule="exact"/>
            </w:pPr>
            <w:r>
              <w:rPr>
                <w:rFonts w:ascii="方正黑体_GBK" w:hAnsi="方正黑体_GBK" w:eastAsia="方正黑体_GBK" w:cs="宋体"/>
                <w:b/>
                <w:sz w:val="18"/>
                <w:szCs w:val="18"/>
              </w:rPr>
              <w:t>业绩报酬：</w:t>
            </w:r>
          </w:p>
          <w:p w14:paraId="68960E37">
            <w:pPr>
              <w:spacing w:line="200" w:lineRule="exact"/>
            </w:pPr>
            <w:r>
              <w:rPr>
                <w:rFonts w:ascii="方正黑体_GBK" w:hAnsi="方正黑体_GBK" w:eastAsia="方正黑体_GBK" w:cs="宋体"/>
                <w:b/>
                <w:sz w:val="18"/>
                <w:szCs w:val="18"/>
              </w:rPr>
              <w:t>A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14:paraId="1EDD5F35">
            <w:pPr>
              <w:spacing w:line="200" w:lineRule="exact"/>
            </w:pPr>
            <w:r>
              <w:rPr>
                <w:rFonts w:ascii="方正黑体_GBK" w:hAnsi="方正黑体_GBK" w:eastAsia="方正黑体_GBK" w:cs="宋体"/>
                <w:b/>
                <w:sz w:val="18"/>
                <w:szCs w:val="18"/>
              </w:rPr>
              <w:t>B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14:paraId="3CA9018D">
            <w:pPr>
              <w:spacing w:line="200" w:lineRule="exact"/>
            </w:pPr>
            <w:r>
              <w:rPr>
                <w:rFonts w:ascii="方正黑体_GBK" w:hAnsi="方正黑体_GBK" w:eastAsia="方正黑体_GBK" w:cs="宋体"/>
                <w:b/>
                <w:sz w:val="18"/>
                <w:szCs w:val="18"/>
              </w:rPr>
              <w:t>C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590FF83C">
            <w:pPr>
              <w:spacing w:line="200" w:lineRule="exact"/>
            </w:pPr>
            <w:r>
              <w:rPr>
                <w:rFonts w:ascii="方正黑体_GBK" w:hAnsi="方正黑体_GBK" w:eastAsia="方正黑体_GBK" w:cs="宋体"/>
                <w:b/>
                <w:sz w:val="18"/>
                <w:szCs w:val="18"/>
              </w:rPr>
              <w:t>D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4E8B3764">
            <w:pPr>
              <w:spacing w:line="200" w:lineRule="exact"/>
            </w:pPr>
            <w:r>
              <w:rPr>
                <w:rFonts w:ascii="方正黑体_GBK" w:hAnsi="方正黑体_GBK" w:eastAsia="方正黑体_GBK" w:cs="宋体"/>
                <w:b/>
                <w:sz w:val="18"/>
                <w:szCs w:val="18"/>
              </w:rPr>
              <w:t>E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10E8AC72">
            <w:pPr>
              <w:spacing w:line="200" w:lineRule="exact"/>
            </w:pPr>
            <w:r>
              <w:rPr>
                <w:rFonts w:ascii="方正黑体_GBK" w:hAnsi="方正黑体_GBK" w:eastAsia="方正黑体_GBK" w:cs="宋体"/>
                <w:b/>
                <w:sz w:val="18"/>
                <w:szCs w:val="18"/>
              </w:rPr>
              <w:t>F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0C8D2CC7">
            <w:pPr>
              <w:spacing w:line="200" w:lineRule="exact"/>
            </w:pPr>
            <w:r>
              <w:rPr>
                <w:rFonts w:ascii="方正黑体_GBK" w:hAnsi="方正黑体_GBK" w:eastAsia="方正黑体_GBK" w:cs="宋体"/>
                <w:b/>
                <w:sz w:val="18"/>
                <w:szCs w:val="18"/>
              </w:rPr>
              <w:t>G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4E730FB3">
            <w:pPr>
              <w:spacing w:line="200" w:lineRule="exact"/>
            </w:pPr>
            <w:r>
              <w:rPr>
                <w:rFonts w:ascii="方正黑体_GBK" w:hAnsi="方正黑体_GBK" w:eastAsia="方正黑体_GBK" w:cs="宋体"/>
                <w:b/>
                <w:sz w:val="18"/>
                <w:szCs w:val="18"/>
              </w:rPr>
              <w:t>M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14:paraId="2BA2B68D">
            <w:pPr>
              <w:spacing w:line="200" w:lineRule="exact"/>
            </w:pPr>
            <w:r>
              <w:rPr>
                <w:rFonts w:ascii="方正黑体_GBK" w:hAnsi="方正黑体_GBK" w:eastAsia="方正黑体_GBK" w:cs="宋体"/>
                <w:b/>
                <w:sz w:val="18"/>
                <w:szCs w:val="18"/>
              </w:rPr>
              <w:t>Q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14:paraId="6CD0B09F">
            <w:pPr>
              <w:spacing w:line="200" w:lineRule="exact"/>
            </w:pPr>
            <w:r>
              <w:rPr>
                <w:rFonts w:ascii="方正黑体_GBK" w:hAnsi="方正黑体_GBK" w:eastAsia="方正黑体_GBK" w:cs="宋体"/>
                <w:b/>
                <w:sz w:val="18"/>
                <w:szCs w:val="18"/>
              </w:rPr>
              <w:t>R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5FA7B158">
            <w:pPr>
              <w:spacing w:line="200" w:lineRule="exact"/>
            </w:pPr>
            <w:r>
              <w:rPr>
                <w:rFonts w:ascii="方正黑体_GBK" w:hAnsi="方正黑体_GBK" w:eastAsia="方正黑体_GBK" w:cs="宋体"/>
                <w:b/>
                <w:sz w:val="18"/>
                <w:szCs w:val="18"/>
              </w:rPr>
              <w:t>S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0219677A">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7F438259">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5CB01313">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4EE6FC26">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2F0AC915">
            <w:pPr>
              <w:spacing w:line="200" w:lineRule="exact"/>
            </w:pPr>
            <w:r>
              <w:rPr>
                <w:rFonts w:ascii="方正黑体_GBK" w:hAnsi="方正黑体_GBK" w:eastAsia="方正黑体_GBK" w:cs="宋体"/>
                <w:b/>
                <w:sz w:val="18"/>
                <w:szCs w:val="18"/>
              </w:rPr>
              <w:t>计算本区间业绩报酬的公式如下：</w:t>
            </w:r>
          </w:p>
          <w:p w14:paraId="48754FFE">
            <w:pPr>
              <w:spacing w:line="200" w:lineRule="exact"/>
            </w:pPr>
            <w:r>
              <w:rPr>
                <w:rFonts w:ascii="方正黑体_GBK" w:hAnsi="方正黑体_GBK" w:eastAsia="方正黑体_GBK" w:cs="宋体"/>
                <w:b/>
                <w:sz w:val="18"/>
                <w:szCs w:val="18"/>
              </w:rPr>
              <w:t>A={B-C*D*(1+E*F/365)}*G。</w:t>
            </w:r>
          </w:p>
          <w:p w14:paraId="1E1A6054">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3CFA9B2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0358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0B9954FB">
            <w:pPr>
              <w:spacing w:line="200" w:lineRule="exact"/>
              <w:jc w:val="left"/>
            </w:pPr>
            <w:r>
              <w:rPr>
                <w:rFonts w:ascii="方正黑体_GBK" w:hAnsi="方正黑体_GBK" w:eastAsia="方正黑体_GBK" w:cs="宋体"/>
                <w:color w:val="000000"/>
                <w:sz w:val="18"/>
                <w:szCs w:val="18"/>
              </w:rPr>
              <w:t>具体参见本理财产品风险揭示书。</w:t>
            </w:r>
          </w:p>
          <w:p w14:paraId="5E6D56D5">
            <w:pPr>
              <w:spacing w:line="200" w:lineRule="exact"/>
              <w:jc w:val="left"/>
            </w:pPr>
            <w:r>
              <w:rPr>
                <w:rFonts w:ascii="方正黑体_GBK" w:hAnsi="方正黑体_GBK" w:eastAsia="方正黑体_GBK"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550C8DAA">
            <w:pPr>
              <w:spacing w:line="200" w:lineRule="exact"/>
              <w:jc w:val="left"/>
            </w:pPr>
            <w:r>
              <w:rPr>
                <w:rFonts w:ascii="方正黑体_GBK" w:hAnsi="方正黑体_GBK" w:eastAsia="方正黑体_GBK" w:cs="宋体"/>
                <w:color w:val="000000"/>
                <w:sz w:val="18"/>
                <w:szCs w:val="18"/>
              </w:rPr>
              <w:t>一是建仓或进行组合调整时，若投资资产包括债券或基金，可能由于特定债券或基金的流动性相对不足而无法按预期的价格买进（申购）或卖出（赎回）；</w:t>
            </w:r>
          </w:p>
          <w:p w14:paraId="15A8AF88">
            <w:pPr>
              <w:spacing w:line="200" w:lineRule="exact"/>
              <w:jc w:val="left"/>
            </w:pPr>
            <w:r>
              <w:rPr>
                <w:rFonts w:ascii="方正黑体_GBK" w:hAnsi="方正黑体_GBK" w:eastAsia="方正黑体_GBK" w:cs="宋体"/>
                <w:color w:val="000000"/>
                <w:sz w:val="18"/>
                <w:szCs w:val="18"/>
              </w:rPr>
              <w:t>二是为应对投资者的赎回，被迫以不适当的价格卖出债券或赎回基金；</w:t>
            </w:r>
          </w:p>
          <w:p w14:paraId="2D7500C1">
            <w:pPr>
              <w:spacing w:line="200" w:lineRule="exact"/>
              <w:jc w:val="left"/>
            </w:pPr>
            <w:r>
              <w:rPr>
                <w:rFonts w:ascii="方正黑体_GBK" w:hAnsi="方正黑体_GBK" w:eastAsia="方正黑体_GBK" w:cs="宋体"/>
                <w:color w:val="000000"/>
                <w:sz w:val="18"/>
                <w:szCs w:val="18"/>
              </w:rPr>
              <w:t>三是若投资资产包括非标准化债权类资产，可能由于资产缺少流动性而难以变现。</w:t>
            </w:r>
          </w:p>
          <w:p w14:paraId="6D643D83">
            <w:pPr>
              <w:spacing w:line="200" w:lineRule="exact"/>
              <w:jc w:val="left"/>
            </w:pPr>
            <w:r>
              <w:rPr>
                <w:rFonts w:ascii="方正黑体_GBK" w:hAnsi="方正黑体_GBK" w:eastAsia="方正黑体_GBK" w:cs="宋体"/>
                <w:color w:val="000000"/>
                <w:sz w:val="18"/>
                <w:szCs w:val="18"/>
              </w:rPr>
              <w:t>以上情形均可能使产品净值受到不利影响。</w:t>
            </w:r>
          </w:p>
        </w:tc>
      </w:tr>
      <w:tr w14:paraId="5FE8422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202A4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54E4A0F">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0E5E44CA">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425A977E">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0469F1D6">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63429D5E">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22B5814B">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1FEB9C78">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4AA04EEF">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69A3ED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57C7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024253D5">
            <w:pPr>
              <w:spacing w:line="200" w:lineRule="exact"/>
              <w:jc w:val="left"/>
            </w:pPr>
            <w:r>
              <w:rPr>
                <w:rFonts w:ascii="方正黑体_GBK" w:hAnsi="方正黑体_GBK" w:eastAsia="方正黑体_GBK" w:cs="宋体"/>
                <w:sz w:val="18"/>
                <w:szCs w:val="18"/>
              </w:rPr>
              <w:t>本理财产品销售机构为南银理财有限责任公司、南京银行股份有限公司、嘉兴银行股份有限公司、江苏常熟农村商业银行股份有限公司、江苏苏州农村商业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天津农村商业银行股份有限公司、江苏紫金农村商业银行股份有限公司、苏州银行股份有限公司、桂林银行股份有限公司、重庆富民银行股份有限公司、宁波通商银行股份有限公司、石嘴山银行股份有限公司、江苏丹阳农村商业银行股份有限公司、江苏宜兴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扬州农村商业银行股份有限公司、江苏大丰农村商业银行股份有限公司、江苏洪泽农村商业银行股份有限公司、江苏镇江农村商业银行股份有限公司、徐州农村商业银行股份有限公司、江苏苏商银行股份有限公司、江苏丰县农村商业银行股份有限公司、江苏射阳农村商业银行股份有限公司、江苏句容农村商业银行股份有限公司、北京中关村银行股份有限公司、廊坊银行股份有限公司、乌鲁木齐银行股份有限公司、河北银行股份有限公司、江苏沛县农村商业银行股份有限公司、潍坊银行股份有限公司、台州银行股份有限公司、浙江民泰商业银行股份有限公司、江苏仪征农村商业银行股份有限公司、成都银行股份有限公司、江苏沭阳农村商业银行股份有限公司、江苏海安农村商业银行股份有限公司、江苏海门农村商业银行股份有限公司、成都农村商业银行股份有限公司、江苏睢宁农村商业银行股份有限公司。管理人有权调整本理财产品的销售机构并进行信息披露。</w:t>
            </w:r>
          </w:p>
          <w:p w14:paraId="6634EEFC">
            <w:pPr>
              <w:spacing w:line="200" w:lineRule="exact"/>
              <w:jc w:val="left"/>
            </w:pPr>
            <w:r>
              <w:rPr>
                <w:rFonts w:ascii="方正黑体_GBK" w:hAnsi="方正黑体_GBK" w:eastAsia="方正黑体_GBK" w:cs="宋体"/>
                <w:sz w:val="18"/>
                <w:szCs w:val="18"/>
              </w:rPr>
              <w:t>销售机构主要职责如下：</w:t>
            </w:r>
          </w:p>
          <w:p w14:paraId="61073774">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6AE43A5E">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43006251">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1711D04F">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0D40763C">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65193A10">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28A0A9E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1639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454D94A">
            <w:pPr>
              <w:spacing w:line="200" w:lineRule="exact"/>
            </w:pPr>
            <w:r>
              <w:rPr>
                <w:rFonts w:ascii="方正黑体_GBK" w:hAnsi="方正黑体_GBK" w:eastAsia="方正黑体_GBK" w:cs="宋体"/>
                <w:sz w:val="18"/>
                <w:szCs w:val="18"/>
              </w:rPr>
              <w:t>本理财产品托管人为南京银行股份有限公司，主要职责如下：</w:t>
            </w:r>
          </w:p>
          <w:p w14:paraId="3FF6F9B1">
            <w:pPr>
              <w:spacing w:line="200" w:lineRule="exact"/>
            </w:pPr>
            <w:r>
              <w:rPr>
                <w:rFonts w:ascii="方正黑体_GBK" w:hAnsi="方正黑体_GBK" w:eastAsia="方正黑体_GBK" w:cs="宋体"/>
                <w:sz w:val="18"/>
                <w:szCs w:val="18"/>
              </w:rPr>
              <w:t>1.安全保管理财产品财产；</w:t>
            </w:r>
          </w:p>
          <w:p w14:paraId="02091F31">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69A69DDB">
            <w:pPr>
              <w:spacing w:line="200" w:lineRule="exact"/>
            </w:pPr>
            <w:r>
              <w:rPr>
                <w:rFonts w:ascii="方正黑体_GBK" w:hAnsi="方正黑体_GBK" w:eastAsia="方正黑体_GBK" w:cs="宋体"/>
                <w:sz w:val="18"/>
                <w:szCs w:val="18"/>
              </w:rPr>
              <w:t>3.按照托管协议约定和管理人的投资指令，及时办理清算、交割事宜；</w:t>
            </w:r>
          </w:p>
          <w:p w14:paraId="266D46CF">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5DBE0409">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55274852">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C5E2D57">
            <w:pPr>
              <w:spacing w:line="200" w:lineRule="exact"/>
            </w:pPr>
            <w:r>
              <w:rPr>
                <w:rFonts w:ascii="方正黑体_GBK" w:hAnsi="方正黑体_GBK" w:eastAsia="方正黑体_GBK" w:cs="宋体"/>
                <w:sz w:val="18"/>
                <w:szCs w:val="18"/>
              </w:rPr>
              <w:t>7.理财托管业务活动的记录、账册、报表和其他相关资料保存20年以上；</w:t>
            </w:r>
          </w:p>
          <w:p w14:paraId="075A2D41">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34F2DA84">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1E6B23D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CFAC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0BBD9F78">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14:paraId="7E9877B2">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14:paraId="0BC26BE5">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15AA7121">
            <w:pPr>
              <w:spacing w:line="200" w:lineRule="exact"/>
            </w:pPr>
            <w:r>
              <w:rPr>
                <w:rFonts w:ascii="方正黑体_GBK" w:hAnsi="方正黑体_GBK" w:eastAsia="方正黑体_GBK" w:cs="宋体"/>
                <w:sz w:val="18"/>
                <w:szCs w:val="18"/>
              </w:rPr>
              <w:t>上述投资合作机构简介：</w:t>
            </w:r>
          </w:p>
          <w:p w14:paraId="5A0EDBE8">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6FC505FB">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5729335A">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62691969">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04CA7538">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70F139C7">
            <w:pPr>
              <w:spacing w:line="200" w:lineRule="exact"/>
            </w:pPr>
            <w:r>
              <w:rPr>
                <w:rFonts w:ascii="方正黑体_GBK" w:hAnsi="方正黑体_GBK" w:eastAsia="方正黑体_GBK" w:cs="宋体"/>
                <w:sz w:val="18"/>
                <w:szCs w:val="18"/>
              </w:rPr>
              <w:t>华鑫国际信托有限公司成立于1984年06月01日，注册资本金73.95亿元。</w:t>
            </w:r>
          </w:p>
          <w:p w14:paraId="0F035D51">
            <w:pPr>
              <w:spacing w:line="200" w:lineRule="exact"/>
            </w:pPr>
            <w:r>
              <w:rPr>
                <w:rFonts w:ascii="方正黑体_GBK" w:hAnsi="方正黑体_GBK" w:eastAsia="方正黑体_GBK" w:cs="宋体"/>
                <w:sz w:val="18"/>
                <w:szCs w:val="18"/>
              </w:rPr>
              <w:t>建信保险资产管理有限公司成立于2016年04月27日，注册资本金3亿元。</w:t>
            </w:r>
          </w:p>
          <w:p w14:paraId="10E21223">
            <w:pPr>
              <w:spacing w:line="200" w:lineRule="exact"/>
            </w:pPr>
            <w:r>
              <w:rPr>
                <w:rFonts w:ascii="方正黑体_GBK" w:hAnsi="方正黑体_GBK" w:eastAsia="方正黑体_GBK" w:cs="宋体"/>
                <w:sz w:val="18"/>
                <w:szCs w:val="18"/>
              </w:rPr>
              <w:t>泰康资产管理有限责任公司成立于2006年02月21日，注册资本金10亿元。</w:t>
            </w:r>
          </w:p>
          <w:p w14:paraId="410B8DAB">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46C5D539">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6C5838AA">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2A0F8E93">
            <w:pPr>
              <w:spacing w:line="200" w:lineRule="exact"/>
            </w:pPr>
            <w:r>
              <w:rPr>
                <w:rFonts w:ascii="方正黑体_GBK" w:hAnsi="方正黑体_GBK" w:eastAsia="方正黑体_GBK" w:cs="宋体"/>
                <w:sz w:val="18"/>
                <w:szCs w:val="18"/>
              </w:rPr>
              <w:t>中粮信托有限责任公司成立于2009年07月27日，注册资本金28.3亿元。</w:t>
            </w:r>
          </w:p>
          <w:p w14:paraId="571CED30">
            <w:pPr>
              <w:spacing w:line="200" w:lineRule="exact"/>
            </w:pPr>
            <w:r>
              <w:rPr>
                <w:rFonts w:ascii="方正黑体_GBK" w:hAnsi="方正黑体_GBK" w:eastAsia="方正黑体_GBK" w:cs="宋体"/>
                <w:sz w:val="18"/>
                <w:szCs w:val="18"/>
              </w:rPr>
              <w:t>中信信托有限责任公司成立于1988年03月01日，注册资本金1127600万元人民币。</w:t>
            </w:r>
          </w:p>
        </w:tc>
      </w:tr>
      <w:tr w14:paraId="2F411B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88DB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6C10CB9D">
            <w:pPr>
              <w:spacing w:line="200" w:lineRule="exact"/>
              <w:jc w:val="left"/>
            </w:pPr>
            <w:r>
              <w:rPr>
                <w:rFonts w:ascii="方正黑体_GBK" w:hAnsi="方正黑体_GBK" w:eastAsia="方正黑体_GBK"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14:paraId="6563EDDE">
            <w:pPr>
              <w:spacing w:line="200" w:lineRule="exact"/>
              <w:jc w:val="left"/>
            </w:pPr>
            <w:r>
              <w:rPr>
                <w:rFonts w:ascii="方正黑体_GBK" w:hAnsi="方正黑体_GBK" w:eastAsia="方正黑体_GBK" w:cs="宋体"/>
                <w:color w:val="000000"/>
                <w:sz w:val="18"/>
                <w:szCs w:val="18"/>
              </w:rPr>
              <w:t>1.接受全额赎回：当管理人认为有能力兑付投资者的全部赎回申请时，将在赎回确认日按正常赎回程序执行；</w:t>
            </w:r>
          </w:p>
          <w:p w14:paraId="2A5FD4AA">
            <w:pPr>
              <w:spacing w:line="200" w:lineRule="exact"/>
              <w:jc w:val="left"/>
            </w:pPr>
            <w:r>
              <w:rPr>
                <w:rFonts w:ascii="方正黑体_GBK" w:hAnsi="方正黑体_GBK" w:eastAsia="方正黑体_GBK"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14:paraId="4E1EBC91">
            <w:pPr>
              <w:spacing w:line="200" w:lineRule="exact"/>
              <w:jc w:val="left"/>
            </w:pPr>
            <w:r>
              <w:rPr>
                <w:rFonts w:ascii="方正黑体_GBK" w:hAnsi="方正黑体_GBK" w:eastAsia="方正黑体_GBK" w:cs="宋体"/>
                <w:color w:val="000000"/>
                <w:sz w:val="18"/>
                <w:szCs w:val="18"/>
              </w:rPr>
              <w:t>（1）对于接受赎回申请的部分，管理人将按单个投资者的赎回申请份额占当日所有投资者的净赎回申请总份额的比例，确认该投资者当日办理的赎回申请份额。</w:t>
            </w:r>
          </w:p>
          <w:p w14:paraId="6B6CFC77">
            <w:pPr>
              <w:spacing w:line="200" w:lineRule="exact"/>
              <w:jc w:val="left"/>
            </w:pPr>
            <w:r>
              <w:rPr>
                <w:rFonts w:ascii="方正黑体_GBK" w:hAnsi="方正黑体_GBK" w:eastAsia="方正黑体_GBK" w:cs="宋体"/>
                <w:color w:val="000000"/>
                <w:sz w:val="18"/>
                <w:szCs w:val="18"/>
              </w:rPr>
              <w:t>（2）对于暂停接受的部分，管理人将拒绝该部分赎回申请，投资者可在下一个产品开放日再次发起赎回申请。</w:t>
            </w:r>
          </w:p>
          <w:p w14:paraId="18071D75">
            <w:pPr>
              <w:spacing w:line="200" w:lineRule="exact"/>
              <w:jc w:val="left"/>
            </w:pPr>
            <w:r>
              <w:rPr>
                <w:rFonts w:ascii="方正黑体_GBK" w:hAnsi="方正黑体_GBK" w:eastAsia="方正黑体_GBK"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14:paraId="0A7D8D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3009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连续巨额赎回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11D809A7">
            <w:pPr>
              <w:spacing w:line="200" w:lineRule="exact"/>
            </w:pPr>
            <w:r>
              <w:rPr>
                <w:rFonts w:ascii="方正黑体_GBK" w:hAnsi="方正黑体_GBK" w:eastAsia="方正黑体_GBK"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14:paraId="18A290E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51E9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暂停接受认申购</w:t>
            </w:r>
          </w:p>
        </w:tc>
        <w:tc>
          <w:tcPr>
            <w:tcW w:w="5543" w:type="dxa"/>
            <w:tcBorders>
              <w:top w:val="single" w:color="auto" w:sz="4" w:space="0"/>
              <w:left w:val="nil"/>
              <w:bottom w:val="single" w:color="auto" w:sz="4" w:space="0"/>
              <w:right w:val="single" w:color="auto" w:sz="4" w:space="0"/>
              <w:tl2br w:val="nil"/>
              <w:tr2bl w:val="nil"/>
            </w:tcBorders>
            <w:vAlign w:val="center"/>
          </w:tcPr>
          <w:p w14:paraId="5501EE77">
            <w:pPr>
              <w:spacing w:line="200" w:lineRule="exact"/>
            </w:pPr>
            <w:r>
              <w:rPr>
                <w:rFonts w:ascii="方正黑体_GBK" w:hAnsi="方正黑体_GBK" w:eastAsia="方正黑体_GBK" w:cs="宋体"/>
                <w:sz w:val="18"/>
                <w:szCs w:val="18"/>
              </w:rPr>
              <w:t>发生下列情形时，管理人可暂停接受投资者认申购申请：</w:t>
            </w:r>
          </w:p>
          <w:p w14:paraId="058BB08A">
            <w:pPr>
              <w:spacing w:line="200" w:lineRule="exact"/>
            </w:pPr>
            <w:r>
              <w:rPr>
                <w:rFonts w:ascii="方正黑体_GBK" w:hAnsi="方正黑体_GBK" w:eastAsia="方正黑体_GBK" w:cs="宋体"/>
                <w:sz w:val="18"/>
                <w:szCs w:val="18"/>
              </w:rPr>
              <w:t>1.因不可抗力导致理财产品无法正常运作；</w:t>
            </w:r>
          </w:p>
          <w:p w14:paraId="6A763AC1">
            <w:pPr>
              <w:spacing w:line="200" w:lineRule="exact"/>
            </w:pPr>
            <w:r>
              <w:rPr>
                <w:rFonts w:ascii="方正黑体_GBK" w:hAnsi="方正黑体_GBK" w:eastAsia="方正黑体_GBK" w:cs="宋体"/>
                <w:sz w:val="18"/>
                <w:szCs w:val="18"/>
              </w:rPr>
              <w:t>2.因监管政策、市场发生重大变化，导致理财产品无法正常运作；</w:t>
            </w:r>
          </w:p>
          <w:p w14:paraId="6160B8DA">
            <w:pPr>
              <w:spacing w:line="200" w:lineRule="exact"/>
            </w:pPr>
            <w:r>
              <w:rPr>
                <w:rFonts w:ascii="方正黑体_GBK" w:hAnsi="方正黑体_GBK" w:eastAsia="方正黑体_GBK" w:cs="宋体"/>
                <w:sz w:val="18"/>
                <w:szCs w:val="18"/>
              </w:rPr>
              <w:t>3.管理人认为需要暂停认申购的其他情形。</w:t>
            </w:r>
          </w:p>
          <w:p w14:paraId="5E18B757">
            <w:pPr>
              <w:spacing w:line="200" w:lineRule="exact"/>
            </w:pPr>
            <w:r>
              <w:rPr>
                <w:rFonts w:ascii="方正黑体_GBK" w:hAnsi="方正黑体_GBK" w:eastAsia="方正黑体_GBK" w:cs="宋体"/>
                <w:b/>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14:paraId="0DE281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F313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暂停接受赎回</w:t>
            </w:r>
          </w:p>
        </w:tc>
        <w:tc>
          <w:tcPr>
            <w:tcW w:w="5543" w:type="dxa"/>
            <w:tcBorders>
              <w:top w:val="single" w:color="auto" w:sz="4" w:space="0"/>
              <w:left w:val="nil"/>
              <w:bottom w:val="single" w:color="auto" w:sz="4" w:space="0"/>
              <w:right w:val="single" w:color="auto" w:sz="4" w:space="0"/>
              <w:tl2br w:val="nil"/>
              <w:tr2bl w:val="nil"/>
            </w:tcBorders>
            <w:vAlign w:val="center"/>
          </w:tcPr>
          <w:p w14:paraId="361280F2">
            <w:pPr>
              <w:spacing w:line="200" w:lineRule="exact"/>
            </w:pPr>
            <w:r>
              <w:rPr>
                <w:rFonts w:ascii="方正黑体_GBK" w:hAnsi="方正黑体_GBK" w:eastAsia="方正黑体_GBK"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14:paraId="66F9E8B6">
            <w:pPr>
              <w:spacing w:line="200" w:lineRule="exact"/>
            </w:pPr>
            <w:r>
              <w:rPr>
                <w:rFonts w:ascii="方正黑体_GBK" w:hAnsi="方正黑体_GBK" w:eastAsia="方正黑体_GBK" w:cs="宋体"/>
                <w:b/>
                <w:sz w:val="18"/>
                <w:szCs w:val="18"/>
              </w:rPr>
              <w:t>如发生以上暂停的情况，管理人将在3个交易日内告知投资者，并说明运用相关措施的原因、拟采取的应对安排等，投资者需重新进行资金安排。</w:t>
            </w:r>
          </w:p>
        </w:tc>
      </w:tr>
      <w:tr w14:paraId="56C662A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FA4A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51BC46CC">
            <w:pPr>
              <w:spacing w:line="200" w:lineRule="exact"/>
              <w:jc w:val="left"/>
            </w:pPr>
            <w:r>
              <w:rPr>
                <w:rFonts w:ascii="方正黑体_GBK" w:hAnsi="方正黑体_GBK" w:eastAsia="方正黑体_GBK" w:cs="宋体"/>
                <w:sz w:val="18"/>
                <w:szCs w:val="18"/>
              </w:rPr>
              <w:t>1.本理财产品开放日内非操作时间不能进行申购/赎回申请，封闭期内不开放申购/赎回申请。</w:t>
            </w:r>
          </w:p>
          <w:p w14:paraId="44951678">
            <w:pPr>
              <w:spacing w:line="200" w:lineRule="exact"/>
              <w:jc w:val="left"/>
            </w:pPr>
            <w:r>
              <w:rPr>
                <w:rFonts w:ascii="方正黑体_GBK" w:hAnsi="方正黑体_GBK" w:eastAsia="方正黑体_GBK" w:cs="宋体"/>
                <w:sz w:val="18"/>
                <w:szCs w:val="18"/>
              </w:rPr>
              <w:t>2.管理人在本理财产品存续期间按照监管规定进行信息披露，详见本理财产品说明书第五条信息披露。</w:t>
            </w:r>
          </w:p>
          <w:p w14:paraId="07FFED41">
            <w:pPr>
              <w:spacing w:line="200" w:lineRule="exact"/>
              <w:jc w:val="left"/>
            </w:pPr>
            <w:r>
              <w:rPr>
                <w:rFonts w:ascii="方正黑体_GBK" w:hAnsi="方正黑体_GBK" w:eastAsia="方正黑体_GBK" w:cs="宋体"/>
                <w:b/>
                <w:sz w:val="18"/>
                <w:szCs w:val="18"/>
              </w:rPr>
              <w:t>3.本理财产品投资的资产管理产品的业绩报酬、赎回费等的提取（如有）可能造成本理财产品净值的下降。</w:t>
            </w:r>
          </w:p>
          <w:p w14:paraId="1D700F2E">
            <w:pPr>
              <w:spacing w:line="200" w:lineRule="exact"/>
            </w:pPr>
            <w:r>
              <w:rPr>
                <w:rFonts w:ascii="方正黑体_GBK" w:hAnsi="方正黑体_GBK" w:eastAsia="方正黑体_GBK" w:cs="宋体"/>
                <w:b/>
                <w:sz w:val="18"/>
                <w:szCs w:val="18"/>
              </w:rPr>
              <w:t>4.本理财产品可能投资不存在活跃交易市场且需要采用估值技术确定公允价值的资产，且计划投资前述资产的比例达到本理财产品净资产50%以上（“以上”含本数）。</w:t>
            </w:r>
          </w:p>
        </w:tc>
      </w:tr>
      <w:tr w14:paraId="64ABC9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225A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7F898923">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6244FAC4">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02D39F58">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26A000BF">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3AA5178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2DAE17C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432BFE15">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1E92239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79876BF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420BDCC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9FB83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70F390F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44C20FA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675668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2D2F86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75B0FF1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1EC1EE5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6A908D4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2B8F52C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60DB68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6A46EFF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3709AB3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3641469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19B6BEE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1CEA318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4B56E0C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401F229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18F71AD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54B28A5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3A8517C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33594D2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20BC593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45E9E1C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45276907">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南银理财鼎瑞安稳一年定开2025第31期公募人民币理财产品</w:t>
      </w:r>
      <w:r>
        <w:rPr>
          <w:rFonts w:hint="eastAsia" w:ascii="方正黑体_GBK" w:hAnsi="方正黑体_GBK" w:eastAsia="方正黑体_GBK"/>
          <w:vanish w:val="0"/>
          <w:color w:val="3D3D3D"/>
          <w:kern w:val="0"/>
          <w:sz w:val="15"/>
          <w:szCs w:val="15"/>
        </w:rPr>
        <w:t>。</w:t>
      </w:r>
    </w:p>
    <w:p w14:paraId="271839E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119B437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463BC1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6B26205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11ABEFDB">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4C3AED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5B2DC5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0BAA4E3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0B568A2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2E70186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1EE9F71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7DF14A1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516E5CE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48CEAB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595669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75E2857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61DC4C8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0E4ECEF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61B248B1">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665DEDE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0911139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7401733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48DC7C1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D16C9D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45DA4FD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4F264B0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6CDB3E3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1925115C">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6A62454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5CA7F667">
      <w:pPr>
        <w:spacing w:line="200" w:lineRule="exact"/>
        <w:ind w:firstLine="280"/>
        <w:jc w:val="left"/>
      </w:pPr>
      <w:r>
        <w:rPr>
          <w:rFonts w:ascii="方正黑体_GBK" w:hAnsi="方正黑体_GBK" w:eastAsia="方正黑体_GBK" w:cs="宋体"/>
          <w:sz w:val="15"/>
          <w:szCs w:val="20"/>
        </w:rPr>
        <w:t>假设：投资者认购本理财产品10万元，成立日当日产品净值为1.0000元，折算份额100,000份。</w:t>
      </w:r>
    </w:p>
    <w:p w14:paraId="4DC4001D">
      <w:pPr>
        <w:spacing w:line="200" w:lineRule="exact"/>
        <w:ind w:firstLine="280"/>
        <w:jc w:val="left"/>
      </w:pPr>
      <w:r>
        <w:rPr>
          <w:rFonts w:ascii="方正黑体_GBK" w:hAnsi="方正黑体_GBK" w:eastAsia="方正黑体_GBK" w:cs="宋体"/>
          <w:sz w:val="15"/>
          <w:szCs w:val="20"/>
        </w:rPr>
        <w:t>情景示例一：产品赎回确认时，扣除所有税费后（如有业绩报酬，已扣除）的赎回确认每份额净值为1.0300，则客户在资金到帐日收到到期款项为103,000元。</w:t>
      </w:r>
    </w:p>
    <w:p w14:paraId="4422D09D">
      <w:pPr>
        <w:spacing w:line="200" w:lineRule="exact"/>
        <w:ind w:firstLine="280"/>
        <w:jc w:val="left"/>
      </w:pPr>
      <w:r>
        <w:rPr>
          <w:rFonts w:ascii="方正黑体_GBK" w:hAnsi="方正黑体_GBK" w:eastAsia="方正黑体_GBK" w:cs="宋体"/>
          <w:sz w:val="15"/>
          <w:szCs w:val="20"/>
        </w:rPr>
        <w:t>情景示例二：产品赎回确认时，扣除所有税费后（如有业绩报酬，已扣除）的赎回确认每份额净值为0.9700，则客户在资金到帐日收到到期款项为97,000元。</w:t>
      </w:r>
    </w:p>
    <w:p w14:paraId="23202164">
      <w:pPr>
        <w:spacing w:line="200" w:lineRule="exact"/>
      </w:pPr>
      <w:r>
        <w:rPr>
          <w:rFonts w:ascii="方正黑体_GBK" w:hAnsi="方正黑体_GBK" w:eastAsia="方正黑体_GBK" w:cs="宋体"/>
          <w:sz w:val="15"/>
          <w:szCs w:val="20"/>
        </w:rPr>
        <w:t xml:space="preserve"> 以上数据为假设情形中的模拟数据，不代表实际收益，投资须谨慎。</w:t>
      </w:r>
    </w:p>
    <w:p w14:paraId="6F01392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021B445A">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791FC54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11B133C9">
      <w:pPr>
        <w:spacing w:line="200" w:lineRule="exact"/>
        <w:ind w:firstLine="300"/>
        <w:jc w:val="both"/>
      </w:pPr>
      <w:r>
        <w:rPr>
          <w:rFonts w:ascii="方正黑体_GBK" w:hAnsi="方正黑体_GBK" w:eastAsia="方正黑体_GBK" w:cs="宋体"/>
          <w:sz w:val="15"/>
          <w:szCs w:val="20"/>
        </w:rPr>
        <w:t>（一）估值日</w:t>
      </w:r>
    </w:p>
    <w:p w14:paraId="12E55B70">
      <w:pPr>
        <w:spacing w:line="200" w:lineRule="exact"/>
        <w:ind w:firstLine="300"/>
        <w:jc w:val="both"/>
      </w:pPr>
      <w:r>
        <w:rPr>
          <w:rFonts w:ascii="方正黑体_GBK" w:hAnsi="方正黑体_GBK" w:eastAsia="方正黑体_GBK" w:cs="宋体"/>
          <w:sz w:val="15"/>
          <w:szCs w:val="20"/>
        </w:rPr>
        <w:t>本理财产品每个工作日进行估值。</w:t>
      </w:r>
    </w:p>
    <w:p w14:paraId="67F9ED63">
      <w:pPr>
        <w:spacing w:line="200" w:lineRule="exact"/>
        <w:ind w:firstLine="300"/>
        <w:jc w:val="both"/>
      </w:pPr>
      <w:r>
        <w:rPr>
          <w:rFonts w:ascii="方正黑体_GBK" w:hAnsi="方正黑体_GBK" w:eastAsia="方正黑体_GBK" w:cs="宋体"/>
          <w:sz w:val="15"/>
          <w:szCs w:val="20"/>
        </w:rPr>
        <w:t>（二）估值对象</w:t>
      </w:r>
    </w:p>
    <w:p w14:paraId="148C87C8">
      <w:pPr>
        <w:spacing w:line="200" w:lineRule="exact"/>
        <w:ind w:firstLine="300"/>
        <w:jc w:val="both"/>
      </w:pPr>
      <w:r>
        <w:rPr>
          <w:rFonts w:ascii="方正黑体_GBK" w:hAnsi="方正黑体_GBK" w:eastAsia="方正黑体_GBK" w:cs="宋体"/>
          <w:sz w:val="15"/>
          <w:szCs w:val="20"/>
        </w:rPr>
        <w:t>本理财产品所拥有的所有资产及负债。</w:t>
      </w:r>
    </w:p>
    <w:p w14:paraId="21BB9033">
      <w:pPr>
        <w:spacing w:line="200" w:lineRule="exact"/>
        <w:ind w:firstLine="300"/>
        <w:jc w:val="both"/>
      </w:pPr>
      <w:r>
        <w:rPr>
          <w:rFonts w:ascii="方正黑体_GBK" w:hAnsi="方正黑体_GBK" w:eastAsia="方正黑体_GBK" w:cs="宋体"/>
          <w:sz w:val="15"/>
          <w:szCs w:val="20"/>
        </w:rPr>
        <w:t>（三）估值目的</w:t>
      </w:r>
    </w:p>
    <w:p w14:paraId="58A406CE">
      <w:pPr>
        <w:spacing w:line="200" w:lineRule="exact"/>
        <w:ind w:firstLine="300"/>
        <w:jc w:val="both"/>
      </w:pPr>
      <w:r>
        <w:rPr>
          <w:rFonts w:ascii="方正黑体_GBK" w:hAnsi="方正黑体_GBK" w:eastAsia="方正黑体_GBK" w:cs="宋体"/>
          <w:sz w:val="15"/>
          <w:szCs w:val="20"/>
        </w:rPr>
        <w:t>客观、准确反映理财产品的价值。</w:t>
      </w:r>
    </w:p>
    <w:p w14:paraId="67D67DD9">
      <w:pPr>
        <w:spacing w:line="200" w:lineRule="exact"/>
        <w:ind w:firstLine="300"/>
        <w:jc w:val="both"/>
      </w:pPr>
      <w:r>
        <w:rPr>
          <w:rFonts w:ascii="方正黑体_GBK" w:hAnsi="方正黑体_GBK" w:eastAsia="方正黑体_GBK" w:cs="宋体"/>
          <w:sz w:val="15"/>
          <w:szCs w:val="20"/>
        </w:rPr>
        <w:t>（四）估值原则</w:t>
      </w:r>
    </w:p>
    <w:p w14:paraId="5926EF1A">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71D7B61D">
      <w:pPr>
        <w:spacing w:line="200" w:lineRule="exact"/>
        <w:ind w:firstLine="300"/>
        <w:jc w:val="both"/>
      </w:pPr>
      <w:r>
        <w:rPr>
          <w:rFonts w:ascii="方正黑体_GBK" w:hAnsi="方正黑体_GBK" w:eastAsia="方正黑体_GBK" w:cs="宋体"/>
          <w:sz w:val="15"/>
          <w:szCs w:val="20"/>
        </w:rPr>
        <w:t>（五）估值方法</w:t>
      </w:r>
    </w:p>
    <w:p w14:paraId="7DDCF8F5">
      <w:pPr>
        <w:spacing w:line="200" w:lineRule="exact"/>
        <w:ind w:firstLine="420"/>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7AAF8586">
      <w:pPr>
        <w:spacing w:line="200" w:lineRule="exact"/>
        <w:ind w:firstLine="420"/>
      </w:pPr>
      <w:r>
        <w:rPr>
          <w:rFonts w:ascii="方正黑体_GBK" w:hAnsi="方正黑体_GBK" w:eastAsia="方正黑体_GBK" w:cs="宋体"/>
          <w:sz w:val="15"/>
          <w:szCs w:val="20"/>
        </w:rPr>
        <w:t>1.银行存款、回购等货币市场工具</w:t>
      </w:r>
    </w:p>
    <w:p w14:paraId="37C29811">
      <w:pPr>
        <w:spacing w:line="200" w:lineRule="exact"/>
        <w:ind w:firstLine="420"/>
      </w:pPr>
      <w:r>
        <w:rPr>
          <w:rFonts w:ascii="方正黑体_GBK" w:hAnsi="方正黑体_GBK" w:eastAsia="方正黑体_GBK" w:cs="宋体"/>
          <w:sz w:val="15"/>
          <w:szCs w:val="20"/>
        </w:rPr>
        <w:t>以本金列示，逐日计提利息。</w:t>
      </w:r>
    </w:p>
    <w:p w14:paraId="1FD8B364">
      <w:pPr>
        <w:spacing w:line="200" w:lineRule="exact"/>
        <w:ind w:firstLine="420"/>
      </w:pPr>
      <w:r>
        <w:rPr>
          <w:rFonts w:ascii="方正黑体_GBK" w:hAnsi="方正黑体_GBK" w:eastAsia="方正黑体_GBK" w:cs="宋体"/>
          <w:sz w:val="15"/>
          <w:szCs w:val="20"/>
        </w:rPr>
        <w:t>2.债券类资产</w:t>
      </w:r>
    </w:p>
    <w:p w14:paraId="4C113528">
      <w:pPr>
        <w:spacing w:line="200" w:lineRule="exact"/>
        <w:ind w:firstLine="420"/>
      </w:pPr>
      <w:r>
        <w:rPr>
          <w:rFonts w:ascii="方正黑体_GBK" w:hAnsi="方正黑体_GBK" w:eastAsia="方正黑体_GBK"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0C11619E">
      <w:pPr>
        <w:spacing w:line="200" w:lineRule="exact"/>
        <w:ind w:firstLine="420"/>
      </w:pPr>
      <w:r>
        <w:rPr>
          <w:rFonts w:ascii="方正黑体_GBK" w:hAnsi="方正黑体_GBK" w:eastAsia="方正黑体_GBK" w:cs="宋体"/>
          <w:sz w:val="15"/>
          <w:szCs w:val="20"/>
        </w:rPr>
        <w:t>3.非标准化债权类资产</w:t>
      </w:r>
    </w:p>
    <w:p w14:paraId="3F8DD7B6">
      <w:pPr>
        <w:spacing w:line="200" w:lineRule="exact"/>
        <w:ind w:firstLine="420"/>
      </w:pPr>
      <w:r>
        <w:rPr>
          <w:rFonts w:ascii="方正黑体_GBK" w:hAnsi="方正黑体_GBK" w:eastAsia="方正黑体_GBK"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4F8CECE8">
      <w:pPr>
        <w:spacing w:line="200" w:lineRule="exact"/>
        <w:ind w:firstLine="420"/>
      </w:pPr>
      <w:r>
        <w:rPr>
          <w:rFonts w:ascii="方正黑体_GBK" w:hAnsi="方正黑体_GBK" w:eastAsia="方正黑体_GBK" w:cs="宋体"/>
          <w:sz w:val="15"/>
          <w:szCs w:val="20"/>
        </w:rPr>
        <w:t>4.证券投资基金、资管计划、信托计划等资产</w:t>
      </w:r>
    </w:p>
    <w:p w14:paraId="3DE2AEA3">
      <w:pPr>
        <w:spacing w:line="200" w:lineRule="exact"/>
        <w:ind w:firstLine="420"/>
      </w:pPr>
      <w:r>
        <w:rPr>
          <w:rFonts w:ascii="方正黑体_GBK" w:hAnsi="方正黑体_GBK" w:eastAsia="方正黑体_GBK" w:cs="宋体"/>
          <w:sz w:val="15"/>
          <w:szCs w:val="20"/>
        </w:rPr>
        <w:t>按照公允价值估值，优先采用市值法估值。管理人将根据监管要求进行穿透管理，资管产品穿透后与理财公司关于同一投资品种的估值原则、政策、技术和方法等一致。</w:t>
      </w:r>
    </w:p>
    <w:p w14:paraId="64645A3B">
      <w:pPr>
        <w:spacing w:line="200" w:lineRule="exact"/>
        <w:ind w:firstLine="420"/>
      </w:pPr>
      <w:r>
        <w:rPr>
          <w:rFonts w:ascii="方正黑体_GBK" w:hAnsi="方正黑体_GBK" w:eastAsia="方正黑体_GBK" w:cs="宋体"/>
          <w:sz w:val="15"/>
          <w:szCs w:val="20"/>
        </w:rPr>
        <w:t>5.股权类及其他资产</w:t>
      </w:r>
    </w:p>
    <w:p w14:paraId="70FCF19E">
      <w:pPr>
        <w:spacing w:line="200" w:lineRule="exact"/>
        <w:ind w:firstLine="420"/>
      </w:pPr>
      <w:r>
        <w:rPr>
          <w:rFonts w:ascii="方正黑体_GBK" w:hAnsi="方正黑体_GBK" w:eastAsia="方正黑体_GBK" w:cs="宋体"/>
          <w:sz w:val="15"/>
          <w:szCs w:val="20"/>
        </w:rPr>
        <w:t>按照公允价值估值，优先采用市值法估值。</w:t>
      </w:r>
    </w:p>
    <w:p w14:paraId="6F629DC4">
      <w:pPr>
        <w:spacing w:line="200" w:lineRule="exact"/>
        <w:ind w:firstLine="420"/>
      </w:pPr>
      <w:r>
        <w:rPr>
          <w:rFonts w:ascii="方正黑体_GBK" w:hAnsi="方正黑体_GBK" w:eastAsia="方正黑体_GBK" w:cs="宋体"/>
          <w:sz w:val="15"/>
          <w:szCs w:val="20"/>
        </w:rPr>
        <w:t>6.如有新增事项或变更事项，按国家最新规定或监管最新要求进行调整。</w:t>
      </w:r>
    </w:p>
    <w:p w14:paraId="77F41898">
      <w:pPr>
        <w:spacing w:line="200" w:lineRule="exact"/>
        <w:ind w:firstLine="300"/>
        <w:jc w:val="both"/>
      </w:pPr>
      <w:r>
        <w:rPr>
          <w:rFonts w:ascii="方正黑体_GBK" w:hAnsi="方正黑体_GBK" w:eastAsia="方正黑体_GBK" w:cs="宋体"/>
          <w:sz w:val="15"/>
          <w:szCs w:val="20"/>
        </w:rPr>
        <w:t>（六）估值错误及暂停估值</w:t>
      </w:r>
    </w:p>
    <w:p w14:paraId="42DBA0C5">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39ABC62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048A9499">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05270E3B">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4920E209">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67D6CEB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50721E7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按月</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543D36F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6456C6F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61F85FD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79F7553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4BB351E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34871B0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0E60666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699DD02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04E9D49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5654D11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2E93478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5AF7FE4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7E00CF1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581CE3F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122C121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233F3A4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40E622D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29FCAD0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5CDA08F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1F69F71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6CD218D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61006A5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2993FCD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6CE0F7E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79B0CD3C">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38C6E13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25279AA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2843277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2747699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47E4449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2B9FE93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005D9844">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定期开放式、固定收益类、公募、净值型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EB321">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4135A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32a26e80"/>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0b72dd2"/>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44796c73"/>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c77ddd82"/>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30666722"/>
    <w:uiPriority w:val="0"/>
  </w:style>
  <w:style w:type="paragraph" w:customStyle="1" w:styleId="20">
    <w:name w:val="toc 11a6edb58"/>
    <w:basedOn w:val="15"/>
    <w:next w:val="1"/>
    <w:autoRedefine/>
    <w:uiPriority w:val="0"/>
  </w:style>
  <w:style w:type="paragraph" w:customStyle="1" w:styleId="21">
    <w:name w:val="toc 231cdefcf"/>
    <w:basedOn w:val="15"/>
    <w:next w:val="1"/>
    <w:autoRedefine/>
    <w:uiPriority w:val="0"/>
    <w:pPr>
      <w:ind w:left="420"/>
    </w:pPr>
  </w:style>
  <w:style w:type="paragraph" w:customStyle="1" w:styleId="22">
    <w:name w:val="toc 38ba19016"/>
    <w:basedOn w:val="15"/>
    <w:next w:val="1"/>
    <w:autoRedefine/>
    <w:uiPriority w:val="0"/>
    <w:pPr>
      <w:ind w:left="840"/>
    </w:pPr>
  </w:style>
  <w:style w:type="paragraph" w:customStyle="1" w:styleId="23">
    <w:name w:val="toc 4683b1cf1"/>
    <w:basedOn w:val="15"/>
    <w:next w:val="1"/>
    <w:autoRedefine/>
    <w:uiPriority w:val="0"/>
    <w:pPr>
      <w:ind w:left="1260"/>
    </w:pPr>
  </w:style>
  <w:style w:type="paragraph" w:customStyle="1" w:styleId="24">
    <w:name w:val="toc 5a7d29436"/>
    <w:basedOn w:val="15"/>
    <w:next w:val="1"/>
    <w:autoRedefine/>
    <w:uiPriority w:val="0"/>
    <w:pPr>
      <w:ind w:left="1680"/>
    </w:pPr>
  </w:style>
  <w:style w:type="paragraph" w:customStyle="1" w:styleId="25">
    <w:name w:val="header449871ea"/>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e4361489"/>
    <w:basedOn w:val="15"/>
    <w:qFormat/>
    <w:uiPriority w:val="0"/>
    <w:pPr>
      <w:tabs>
        <w:tab w:val="center" w:pos="4153"/>
        <w:tab w:val="right" w:pos="8307"/>
      </w:tabs>
      <w:adjustRightInd/>
      <w:snapToGrid w:val="0"/>
      <w:contextualSpacing w:val="0"/>
      <w:jc w:val="left"/>
    </w:pPr>
    <w:rPr>
      <w:sz w:val="18"/>
    </w:rPr>
  </w:style>
  <w:style w:type="character" w:customStyle="1" w:styleId="27">
    <w:name w:val="Strong76374535"/>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c33f7cf9"/>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fc948c10"/>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853fcf71"/>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8667fdf5"/>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f19fe491"/>
    <w:uiPriority w:val="0"/>
  </w:style>
  <w:style w:type="paragraph" w:customStyle="1" w:styleId="34">
    <w:name w:val="Normal Indent211c2e2d"/>
    <w:basedOn w:val="29"/>
    <w:uiPriority w:val="0"/>
    <w:pPr>
      <w:ind w:firstLine="200" w:firstLineChars="200"/>
    </w:pPr>
  </w:style>
  <w:style w:type="paragraph" w:customStyle="1" w:styleId="35">
    <w:name w:val="toc 5773c29ee"/>
    <w:basedOn w:val="29"/>
    <w:next w:val="1"/>
    <w:uiPriority w:val="0"/>
    <w:pPr>
      <w:ind w:left="1680"/>
    </w:pPr>
  </w:style>
  <w:style w:type="paragraph" w:customStyle="1" w:styleId="36">
    <w:name w:val="toc 3e6f5ba4f"/>
    <w:basedOn w:val="29"/>
    <w:next w:val="1"/>
    <w:qFormat/>
    <w:uiPriority w:val="0"/>
    <w:pPr>
      <w:ind w:left="840"/>
    </w:pPr>
  </w:style>
  <w:style w:type="paragraph" w:customStyle="1" w:styleId="37">
    <w:name w:val="footer424ec180"/>
    <w:basedOn w:val="29"/>
    <w:uiPriority w:val="0"/>
    <w:pPr>
      <w:tabs>
        <w:tab w:val="center" w:pos="4153"/>
        <w:tab w:val="right" w:pos="8307"/>
      </w:tabs>
      <w:adjustRightInd/>
      <w:snapToGrid w:val="0"/>
      <w:contextualSpacing w:val="0"/>
      <w:jc w:val="left"/>
    </w:pPr>
    <w:rPr>
      <w:sz w:val="18"/>
    </w:rPr>
  </w:style>
  <w:style w:type="paragraph" w:customStyle="1" w:styleId="38">
    <w:name w:val="header4039bffa"/>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c1de1b41"/>
    <w:basedOn w:val="29"/>
    <w:next w:val="1"/>
    <w:qFormat/>
    <w:uiPriority w:val="0"/>
  </w:style>
  <w:style w:type="paragraph" w:customStyle="1" w:styleId="40">
    <w:name w:val="toc 48de7db7f"/>
    <w:basedOn w:val="29"/>
    <w:next w:val="1"/>
    <w:uiPriority w:val="0"/>
    <w:pPr>
      <w:ind w:left="1260"/>
    </w:pPr>
  </w:style>
  <w:style w:type="paragraph" w:customStyle="1" w:styleId="41">
    <w:name w:val="toc 2b5258e1f"/>
    <w:basedOn w:val="29"/>
    <w:next w:val="1"/>
    <w:qFormat/>
    <w:uiPriority w:val="0"/>
    <w:pPr>
      <w:ind w:left="420"/>
    </w:pPr>
  </w:style>
  <w:style w:type="paragraph" w:customStyle="1" w:styleId="42">
    <w:name w:val="Normal (Web)c9c4e2cf"/>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bf8a6a0dbf8a6a0d"/>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ae9f09a3ae9f09a3"/>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bdf1f3acbdf1f3ac"/>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e82c21f1e82c21f1"/>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aa43d3c8aa43d3c8"/>
    <w:qFormat/>
    <w:uiPriority w:val="0"/>
  </w:style>
  <w:style w:type="paragraph" w:customStyle="1" w:styleId="49">
    <w:name w:val="引文目录18cb3161a8cb3161a"/>
    <w:basedOn w:val="44"/>
    <w:next w:val="1"/>
    <w:qFormat/>
    <w:uiPriority w:val="0"/>
    <w:pPr>
      <w:ind w:left="200" w:leftChars="200"/>
    </w:pPr>
  </w:style>
  <w:style w:type="paragraph" w:customStyle="1" w:styleId="50">
    <w:name w:val="toc 57a5cb3117a5cb311"/>
    <w:basedOn w:val="44"/>
    <w:next w:val="1"/>
    <w:uiPriority w:val="0"/>
    <w:pPr>
      <w:ind w:left="1680"/>
    </w:pPr>
  </w:style>
  <w:style w:type="paragraph" w:customStyle="1" w:styleId="51">
    <w:name w:val="toc 3212360e4212360e4"/>
    <w:basedOn w:val="44"/>
    <w:next w:val="1"/>
    <w:uiPriority w:val="0"/>
    <w:pPr>
      <w:ind w:left="840"/>
    </w:pPr>
  </w:style>
  <w:style w:type="paragraph" w:customStyle="1" w:styleId="52">
    <w:name w:val="footer56488e4f56488e4f"/>
    <w:basedOn w:val="44"/>
    <w:uiPriority w:val="0"/>
    <w:pPr>
      <w:tabs>
        <w:tab w:val="center" w:pos="4153"/>
        <w:tab w:val="right" w:pos="8307"/>
      </w:tabs>
      <w:adjustRightInd/>
      <w:snapToGrid w:val="0"/>
      <w:contextualSpacing w:val="0"/>
      <w:jc w:val="left"/>
    </w:pPr>
    <w:rPr>
      <w:sz w:val="18"/>
    </w:rPr>
  </w:style>
  <w:style w:type="paragraph" w:customStyle="1" w:styleId="53">
    <w:name w:val="header1f5cf7711f5cf771"/>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02cc0c2502cc0c25"/>
    <w:basedOn w:val="44"/>
    <w:next w:val="1"/>
    <w:uiPriority w:val="0"/>
  </w:style>
  <w:style w:type="paragraph" w:customStyle="1" w:styleId="55">
    <w:name w:val="toc 4309ebca2309ebca2"/>
    <w:basedOn w:val="44"/>
    <w:next w:val="1"/>
    <w:uiPriority w:val="0"/>
    <w:pPr>
      <w:ind w:left="1260"/>
    </w:pPr>
  </w:style>
  <w:style w:type="paragraph" w:customStyle="1" w:styleId="56">
    <w:name w:val="toc 29e9dc9749e9dc974"/>
    <w:basedOn w:val="44"/>
    <w:next w:val="1"/>
    <w:uiPriority w:val="0"/>
    <w:pPr>
      <w:ind w:left="420"/>
    </w:pPr>
  </w:style>
  <w:style w:type="paragraph" w:customStyle="1" w:styleId="57">
    <w:name w:val="列出段落13ffdf3623ffdf362"/>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15</Pages>
  <Words>23443</Words>
  <Characters>24331</Characters>
  <Lines>81</Lines>
  <Paragraphs>27</Paragraphs>
  <TotalTime>9</TotalTime>
  <ScaleCrop>false</ScaleCrop>
  <LinksUpToDate>false</LinksUpToDate>
  <CharactersWithSpaces>24481</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2025-12-05T06:16:23Z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820F748368674C6997651ABC0FF8743C_13</vt:lpwstr>
  </property>
  <property fmtid="{D5CDD505-2E9C-101B-9397-08002B2CF9AE}" pid="4" name="KSOTemplateDocerSaveRecord">
    <vt:lpwstr>eyJoZGlkIjoiZjFmZWIzNDg2MmIzZjExOTIzMmViNTBmYTMwYTk0ZWYiLCJ1c2VySWQiOiI0NDE5NjY1MTMifQ==</vt:lpwstr>
  </property>
</Properties>
</file>