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20A8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FAB3A7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4E2FA7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22ED6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AD06E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4A976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南银理财珠联璧合鑫逸稳两年146期封闭式公募人民币理财产品</w:t>
            </w:r>
          </w:p>
        </w:tc>
      </w:tr>
      <w:tr w14:paraId="0C243A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B7B0A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DA089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C71EA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8D4A7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09B23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47E7C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9F999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4F57D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ZZ700322500602</w:t>
            </w:r>
          </w:p>
        </w:tc>
      </w:tr>
      <w:tr w14:paraId="19E40E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0A9E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684EF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Z7003225000390(投资者可依据该编码在中国理财网www.chinawealth.com.cn查询理财产品相关信息）</w:t>
            </w:r>
          </w:p>
        </w:tc>
      </w:tr>
      <w:tr w14:paraId="1D6BE6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0FAE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84E0BBA">
            <w:pPr>
              <w:spacing w:line="200" w:lineRule="exact"/>
            </w:pPr>
            <w:r>
              <w:rPr>
                <w:rFonts w:ascii="方正黑体_GBK" w:hAnsi="方正黑体_GBK" w:eastAsia="方正黑体_GBK" w:cs="宋体"/>
                <w:sz w:val="18"/>
                <w:szCs w:val="18"/>
              </w:rPr>
              <w:t>A份额：Y60146</w:t>
            </w:r>
          </w:p>
          <w:p w14:paraId="1439BC71">
            <w:pPr>
              <w:spacing w:line="200" w:lineRule="exact"/>
            </w:pPr>
            <w:r>
              <w:rPr>
                <w:rFonts w:ascii="方正黑体_GBK" w:hAnsi="方正黑体_GBK" w:eastAsia="方正黑体_GBK" w:cs="宋体"/>
                <w:sz w:val="18"/>
                <w:szCs w:val="18"/>
              </w:rPr>
              <w:t>B份额：Y61146</w:t>
            </w:r>
          </w:p>
          <w:p w14:paraId="292A3B95">
            <w:pPr>
              <w:spacing w:line="200" w:lineRule="exact"/>
            </w:pPr>
            <w:r>
              <w:rPr>
                <w:rFonts w:ascii="方正黑体_GBK" w:hAnsi="方正黑体_GBK" w:eastAsia="方正黑体_GBK" w:cs="宋体"/>
                <w:sz w:val="18"/>
                <w:szCs w:val="18"/>
              </w:rPr>
              <w:t>C份额：Y62146</w:t>
            </w:r>
          </w:p>
          <w:p w14:paraId="6A99561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60A141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30DB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9216F87">
            <w:pPr>
              <w:spacing w:line="200" w:lineRule="exact"/>
            </w:pPr>
            <w:r>
              <w:rPr>
                <w:rFonts w:ascii="方正黑体_GBK" w:hAnsi="方正黑体_GBK" w:eastAsia="方正黑体_GBK" w:cs="宋体"/>
                <w:sz w:val="18"/>
                <w:szCs w:val="18"/>
              </w:rPr>
              <w:t>全国</w:t>
            </w:r>
          </w:p>
        </w:tc>
      </w:tr>
      <w:tr w14:paraId="451272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292A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9F7249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7CEDA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F591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8859BA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FEDA3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7C29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646A30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34B8E7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7C03E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20F0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92430B8">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46F1C47">
            <w:pPr>
              <w:spacing w:line="200" w:lineRule="exact"/>
            </w:pPr>
            <w:r>
              <w:rPr>
                <w:rFonts w:ascii="方正黑体_GBK" w:hAnsi="方正黑体_GBK" w:eastAsia="方正黑体_GBK" w:cs="宋体"/>
                <w:sz w:val="18"/>
                <w:szCs w:val="18"/>
              </w:rPr>
              <w:t>A份额：除B、C份额以外的所有客户（详见“销售机构”条款）。</w:t>
            </w:r>
          </w:p>
          <w:p w14:paraId="230543DE">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14:paraId="10DEF5EA">
            <w:pPr>
              <w:spacing w:line="200" w:lineRule="exact"/>
            </w:pPr>
            <w:r>
              <w:rPr>
                <w:rFonts w:ascii="方正黑体_GBK" w:hAnsi="方正黑体_GBK" w:eastAsia="方正黑体_GBK" w:cs="宋体"/>
                <w:sz w:val="18"/>
                <w:szCs w:val="18"/>
              </w:rPr>
              <w:t>C份额：杭州银行股份有限公司( 私行客户)、郑州银行股份有限公司、泰安银行股份有限公司、天津农村商业银行股份有限公司、云南红塔银行股份有限公司( 财富客户（100万）)、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7C5B74B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08B57C0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7890CB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37DC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B755C16">
            <w:pPr>
              <w:spacing w:line="200" w:lineRule="exact"/>
            </w:pPr>
            <w:r>
              <w:rPr>
                <w:rFonts w:ascii="方正黑体_GBK" w:hAnsi="方正黑体_GBK" w:eastAsia="方正黑体_GBK" w:cs="宋体"/>
                <w:sz w:val="18"/>
                <w:szCs w:val="18"/>
              </w:rPr>
              <w:t>A份额/B份额/C份额：</w:t>
            </w:r>
          </w:p>
          <w:p w14:paraId="1B0D239F">
            <w:pPr>
              <w:spacing w:line="200" w:lineRule="exact"/>
            </w:pPr>
            <w:r>
              <w:rPr>
                <w:rFonts w:ascii="方正黑体_GBK" w:hAnsi="方正黑体_GBK" w:eastAsia="方正黑体_GBK" w:cs="宋体"/>
                <w:sz w:val="18"/>
                <w:szCs w:val="18"/>
              </w:rPr>
              <w:t>个人投资者投资起点金额1元人民币，以1元的整数倍递增；</w:t>
            </w:r>
          </w:p>
          <w:p w14:paraId="574E12CC">
            <w:pPr>
              <w:spacing w:line="200" w:lineRule="exact"/>
            </w:pPr>
            <w:r>
              <w:rPr>
                <w:rFonts w:ascii="方正黑体_GBK" w:hAnsi="方正黑体_GBK" w:eastAsia="方正黑体_GBK" w:cs="宋体"/>
                <w:sz w:val="18"/>
                <w:szCs w:val="18"/>
              </w:rPr>
              <w:t>机构投资者投资起点金额1元人民币，以1元的整数倍递增；</w:t>
            </w:r>
          </w:p>
          <w:p w14:paraId="4FFBE06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A17807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87375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0F6C3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62DD563">
            <w:pPr>
              <w:spacing w:line="200" w:lineRule="exact"/>
            </w:pPr>
            <w:r>
              <w:rPr>
                <w:rFonts w:ascii="方正黑体_GBK" w:hAnsi="方正黑体_GBK" w:eastAsia="方正黑体_GBK" w:cs="宋体"/>
                <w:sz w:val="18"/>
                <w:szCs w:val="18"/>
              </w:rPr>
              <w:t>A份额/B份额/C份额：</w:t>
            </w:r>
          </w:p>
          <w:p w14:paraId="24B1BC0D">
            <w:pPr>
              <w:spacing w:line="200" w:lineRule="exact"/>
            </w:pPr>
            <w:r>
              <w:rPr>
                <w:rFonts w:ascii="方正黑体_GBK" w:hAnsi="方正黑体_GBK" w:eastAsia="方正黑体_GBK" w:cs="宋体"/>
                <w:sz w:val="18"/>
                <w:szCs w:val="18"/>
              </w:rPr>
              <w:t>暂不设置单个投资者持有金额上限；</w:t>
            </w:r>
          </w:p>
          <w:p w14:paraId="4B3AC8D9">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F7A28E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205F6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BBD4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CF017A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1336580">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49499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9943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28C3D29">
            <w:pPr>
              <w:spacing w:line="200" w:lineRule="exact"/>
            </w:pPr>
            <w:r>
              <w:rPr>
                <w:rFonts w:ascii="方正黑体_GBK" w:hAnsi="方正黑体_GBK" w:eastAsia="方正黑体_GBK" w:cs="宋体"/>
                <w:color w:val="000000"/>
                <w:sz w:val="18"/>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21849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BF8B68">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E3DD0A5">
            <w:pPr>
              <w:spacing w:line="360" w:lineRule="auto"/>
            </w:pPr>
            <w:r>
              <w:rPr>
                <w:rFonts w:ascii="方正黑体_GBK" w:hAnsi="方正黑体_GBK" w:eastAsia="方正黑体_GBK" w:cs="宋体"/>
                <w:sz w:val="18"/>
                <w:szCs w:val="18"/>
              </w:rPr>
              <w:t>认购份额=确认认购金额/1。（认购份额以去尾法保留两位小数）</w:t>
            </w:r>
          </w:p>
        </w:tc>
      </w:tr>
      <w:tr w14:paraId="0EE6A5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1658A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B71230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55700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87E3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AE17BE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2025年12月03日</w:t>
            </w:r>
          </w:p>
        </w:tc>
      </w:tr>
      <w:tr w14:paraId="32CFE6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E4EE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3B3FF3E">
            <w:pPr>
              <w:spacing w:line="200" w:lineRule="exact"/>
            </w:pPr>
            <w:r>
              <w:rPr>
                <w:rFonts w:ascii="方正黑体_GBK" w:hAnsi="方正黑体_GBK" w:eastAsia="方正黑体_GBK" w:cs="宋体"/>
                <w:sz w:val="18"/>
                <w:szCs w:val="18"/>
              </w:rPr>
              <w:t>2025年12月03日—实际到期日（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5EDDA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6B07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D8981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2027年12月22日</w:t>
            </w:r>
          </w:p>
        </w:tc>
      </w:tr>
      <w:tr w14:paraId="68A441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E08F2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CF7ABE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3E3D9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AE53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06271E2">
            <w:pPr>
              <w:spacing w:line="200" w:lineRule="exact"/>
            </w:pPr>
            <w:r>
              <w:rPr>
                <w:rFonts w:ascii="方正黑体_GBK" w:hAnsi="方正黑体_GBK" w:eastAsia="方正黑体_GBK" w:cs="宋体"/>
                <w:sz w:val="18"/>
                <w:szCs w:val="18"/>
              </w:rPr>
              <w:t>本理财产品存续期间不进行分红。</w:t>
            </w:r>
          </w:p>
          <w:p w14:paraId="65D2D77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7D24B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9305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BCD34D6">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047A9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7B73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B80086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94C79CA">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EA6075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EC1F5E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1EC9629">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803C26B">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DF1780B">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04A6B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2665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09B966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122A98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80078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532C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EB384F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C83E2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FC8FB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CBE599A">
            <w:pPr>
              <w:spacing w:line="200" w:lineRule="exact"/>
            </w:pPr>
            <w:r>
              <w:rPr>
                <w:rFonts w:ascii="方正黑体_GBK" w:hAnsi="方正黑体_GBK" w:eastAsia="方正黑体_GBK" w:cs="宋体"/>
                <w:b/>
                <w:sz w:val="18"/>
                <w:szCs w:val="18"/>
              </w:rPr>
              <w:t>本理财产品拟投资以下备选非标准化债权类资产：</w:t>
            </w:r>
          </w:p>
          <w:p w14:paraId="2D678171">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ED740A3">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F608698">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EF4B063">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414997B">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3B2AF6BB">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9E4C509">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8F19ECA">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6E9E3C19">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3C5A219">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90EBA30">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7E31E5B7">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7D134EFC">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684AE40B">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282296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4FC9FB8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192393E">
            <w:pPr>
              <w:spacing w:line="200" w:lineRule="exact"/>
            </w:pPr>
            <w:r>
              <w:rPr>
                <w:rFonts w:ascii="方正黑体_GBK" w:hAnsi="方正黑体_GBK" w:eastAsia="方正黑体_GBK" w:cs="宋体"/>
                <w:b/>
                <w:sz w:val="18"/>
                <w:szCs w:val="18"/>
              </w:rPr>
              <w:t>以上资产剩余期限均不超过产品期限。</w:t>
            </w:r>
          </w:p>
          <w:p w14:paraId="2BED3C00">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95BD2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B26E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5E0B572">
            <w:pPr>
              <w:spacing w:line="200" w:lineRule="exact"/>
            </w:pPr>
            <w:r>
              <w:rPr>
                <w:rFonts w:ascii="方正黑体_GBK" w:hAnsi="方正黑体_GBK" w:eastAsia="方正黑体_GBK" w:cs="宋体"/>
                <w:sz w:val="18"/>
                <w:szCs w:val="18"/>
              </w:rPr>
              <w:t>A份额：业绩比较基准为年化2.3%-2.5% 。</w:t>
            </w:r>
          </w:p>
          <w:p w14:paraId="20511E67">
            <w:pPr>
              <w:spacing w:line="200" w:lineRule="exact"/>
            </w:pPr>
            <w:r>
              <w:rPr>
                <w:rFonts w:ascii="方正黑体_GBK" w:hAnsi="方正黑体_GBK" w:eastAsia="方正黑体_GBK" w:cs="宋体"/>
                <w:sz w:val="18"/>
                <w:szCs w:val="18"/>
              </w:rPr>
              <w:t>B份额：业绩比较基准为年化2.4%-2.6% 。</w:t>
            </w:r>
          </w:p>
          <w:p w14:paraId="6B8BE95D">
            <w:pPr>
              <w:spacing w:line="200" w:lineRule="exact"/>
            </w:pPr>
            <w:r>
              <w:rPr>
                <w:rFonts w:ascii="方正黑体_GBK" w:hAnsi="方正黑体_GBK" w:eastAsia="方正黑体_GBK" w:cs="宋体"/>
                <w:sz w:val="18"/>
                <w:szCs w:val="18"/>
              </w:rPr>
              <w:t>C份额：业绩比较基准为年化2.5%-2.7% 。</w:t>
            </w:r>
          </w:p>
          <w:p w14:paraId="222077CD">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D2C0648">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2C3277D">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46F26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5DE80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8ECD3A5">
            <w:pPr>
              <w:spacing w:line="200" w:lineRule="exact"/>
            </w:pPr>
            <w:r>
              <w:rPr>
                <w:rFonts w:ascii="方正黑体_GBK" w:hAnsi="方正黑体_GBK" w:eastAsia="方正黑体_GBK" w:cs="宋体"/>
                <w:b/>
                <w:sz w:val="18"/>
                <w:szCs w:val="18"/>
              </w:rPr>
              <w:t>认/申购费：本理财产品暂不收取认/申购费。</w:t>
            </w:r>
          </w:p>
          <w:p w14:paraId="19CE78F0">
            <w:pPr>
              <w:spacing w:line="200" w:lineRule="exact"/>
            </w:pPr>
            <w:r>
              <w:rPr>
                <w:rFonts w:ascii="方正黑体_GBK" w:hAnsi="方正黑体_GBK" w:eastAsia="方正黑体_GBK" w:cs="宋体"/>
                <w:b/>
                <w:sz w:val="18"/>
                <w:szCs w:val="18"/>
              </w:rPr>
              <w:t>赎回费：本理财产品暂不收取赎回费。</w:t>
            </w:r>
          </w:p>
          <w:p w14:paraId="431764F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F015DA8">
            <w:pPr>
              <w:spacing w:line="200" w:lineRule="exact"/>
            </w:pPr>
            <w:r>
              <w:rPr>
                <w:rFonts w:ascii="方正黑体_GBK" w:hAnsi="方正黑体_GBK" w:eastAsia="方正黑体_GBK" w:cs="宋体"/>
                <w:b/>
                <w:sz w:val="18"/>
                <w:szCs w:val="18"/>
              </w:rPr>
              <w:t>A份额：销售费年化0.2%</w:t>
            </w:r>
          </w:p>
          <w:p w14:paraId="1090BE86">
            <w:pPr>
              <w:spacing w:line="200" w:lineRule="exact"/>
            </w:pPr>
            <w:r>
              <w:rPr>
                <w:rFonts w:ascii="方正黑体_GBK" w:hAnsi="方正黑体_GBK" w:eastAsia="方正黑体_GBK" w:cs="宋体"/>
                <w:b/>
                <w:sz w:val="18"/>
                <w:szCs w:val="18"/>
              </w:rPr>
              <w:t>B份额：销售费年化0.15%</w:t>
            </w:r>
          </w:p>
          <w:p w14:paraId="3573BE30">
            <w:pPr>
              <w:spacing w:line="200" w:lineRule="exact"/>
            </w:pPr>
            <w:r>
              <w:rPr>
                <w:rFonts w:ascii="方正黑体_GBK" w:hAnsi="方正黑体_GBK" w:eastAsia="方正黑体_GBK" w:cs="宋体"/>
                <w:b/>
                <w:sz w:val="18"/>
                <w:szCs w:val="18"/>
              </w:rPr>
              <w:t>C份额：销售费年化0.05%</w:t>
            </w:r>
          </w:p>
          <w:p w14:paraId="2CB2E8E6">
            <w:pPr>
              <w:spacing w:line="200" w:lineRule="exact"/>
            </w:pPr>
            <w:r>
              <w:rPr>
                <w:rFonts w:ascii="方正黑体_GBK" w:hAnsi="方正黑体_GBK" w:eastAsia="方正黑体_GBK" w:cs="宋体"/>
                <w:b/>
                <w:sz w:val="18"/>
                <w:szCs w:val="18"/>
              </w:rPr>
              <w:t>每日计提的销售费=前一日理财产品资产净值×年化销售费率÷365</w:t>
            </w:r>
          </w:p>
          <w:p w14:paraId="02DAF7B9">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EA97DB8">
            <w:pPr>
              <w:spacing w:line="200" w:lineRule="exact"/>
            </w:pPr>
            <w:r>
              <w:rPr>
                <w:rFonts w:ascii="方正黑体_GBK" w:hAnsi="方正黑体_GBK" w:eastAsia="方正黑体_GBK" w:cs="宋体"/>
                <w:b/>
                <w:sz w:val="18"/>
                <w:szCs w:val="18"/>
              </w:rPr>
              <w:t>A份额：固定管理费年化0.2%</w:t>
            </w:r>
          </w:p>
          <w:p w14:paraId="4AF2C38B">
            <w:pPr>
              <w:spacing w:line="200" w:lineRule="exact"/>
            </w:pPr>
            <w:r>
              <w:rPr>
                <w:rFonts w:ascii="方正黑体_GBK" w:hAnsi="方正黑体_GBK" w:eastAsia="方正黑体_GBK" w:cs="宋体"/>
                <w:b/>
                <w:sz w:val="18"/>
                <w:szCs w:val="18"/>
              </w:rPr>
              <w:t>B份额：固定管理费年化0.15%</w:t>
            </w:r>
          </w:p>
          <w:p w14:paraId="25EED159">
            <w:pPr>
              <w:spacing w:line="200" w:lineRule="exact"/>
            </w:pPr>
            <w:r>
              <w:rPr>
                <w:rFonts w:ascii="方正黑体_GBK" w:hAnsi="方正黑体_GBK" w:eastAsia="方正黑体_GBK" w:cs="宋体"/>
                <w:b/>
                <w:sz w:val="18"/>
                <w:szCs w:val="18"/>
              </w:rPr>
              <w:t>C份额：固定管理费年化0.15%</w:t>
            </w:r>
          </w:p>
          <w:p w14:paraId="121401F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B89A45F">
            <w:pPr>
              <w:spacing w:line="200" w:lineRule="exact"/>
            </w:pPr>
            <w:r>
              <w:rPr>
                <w:rFonts w:ascii="方正黑体_GBK" w:hAnsi="方正黑体_GBK" w:eastAsia="方正黑体_GBK" w:cs="宋体"/>
                <w:b/>
                <w:sz w:val="18"/>
                <w:szCs w:val="18"/>
              </w:rPr>
              <w:t>托管费：</w:t>
            </w:r>
          </w:p>
          <w:p w14:paraId="12A5B15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82A174A">
            <w:pPr>
              <w:spacing w:line="200" w:lineRule="exact"/>
            </w:pPr>
            <w:r>
              <w:rPr>
                <w:rFonts w:ascii="方正黑体_GBK" w:hAnsi="方正黑体_GBK" w:eastAsia="方正黑体_GBK" w:cs="宋体"/>
                <w:b/>
                <w:sz w:val="18"/>
                <w:szCs w:val="18"/>
              </w:rPr>
              <w:t>每日计提的托管费=前一日理财产品资产净值×年化托管费率÷365</w:t>
            </w:r>
          </w:p>
          <w:p w14:paraId="14772E21">
            <w:pPr>
              <w:spacing w:line="200" w:lineRule="exact"/>
            </w:pPr>
            <w:r>
              <w:rPr>
                <w:rFonts w:ascii="方正黑体_GBK" w:hAnsi="方正黑体_GBK" w:eastAsia="方正黑体_GBK" w:cs="宋体"/>
                <w:b/>
                <w:sz w:val="18"/>
                <w:szCs w:val="18"/>
              </w:rPr>
              <w:t>业绩报酬：</w:t>
            </w:r>
          </w:p>
          <w:p w14:paraId="2ED0872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14:paraId="022DA4E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14:paraId="69C09A7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14:paraId="565A19A1">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B408D6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1C2B17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1AC1F1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AB517B2">
            <w:pPr>
              <w:spacing w:line="200" w:lineRule="exact"/>
            </w:pPr>
            <w:r>
              <w:rPr>
                <w:rFonts w:ascii="方正黑体_GBK" w:hAnsi="方正黑体_GBK" w:eastAsia="方正黑体_GBK" w:cs="宋体"/>
                <w:b/>
                <w:sz w:val="18"/>
                <w:szCs w:val="18"/>
              </w:rPr>
              <w:t>计算本区间业绩报酬的公式如下：</w:t>
            </w:r>
          </w:p>
          <w:p w14:paraId="2C5F5541">
            <w:pPr>
              <w:spacing w:line="200" w:lineRule="exact"/>
            </w:pPr>
            <w:r>
              <w:rPr>
                <w:rFonts w:ascii="方正黑体_GBK" w:hAnsi="方正黑体_GBK" w:eastAsia="方正黑体_GBK" w:cs="宋体"/>
                <w:b/>
                <w:sz w:val="18"/>
                <w:szCs w:val="18"/>
              </w:rPr>
              <w:t>A={B-C*D*(1+E*F/365)}*G。</w:t>
            </w:r>
          </w:p>
          <w:p w14:paraId="1174416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07A3AF72">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3BF0B9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B98A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A72FA9C">
            <w:pPr>
              <w:spacing w:line="200" w:lineRule="exact"/>
            </w:pPr>
            <w:r>
              <w:rPr>
                <w:rFonts w:ascii="方正黑体_GBK" w:hAnsi="方正黑体_GBK" w:eastAsia="方正黑体_GBK" w:cs="宋体"/>
                <w:sz w:val="18"/>
                <w:szCs w:val="18"/>
              </w:rPr>
              <w:t>具体详见本理财产品风险揭示书。</w:t>
            </w:r>
          </w:p>
        </w:tc>
      </w:tr>
      <w:tr w14:paraId="71637B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933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C6C879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175D19D">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883D15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FB9FBB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6D844C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126744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E24037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410083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6FBFE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F9AD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D6F0A7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14:paraId="51F88698">
            <w:pPr>
              <w:spacing w:line="200" w:lineRule="exact"/>
              <w:jc w:val="left"/>
            </w:pPr>
            <w:r>
              <w:rPr>
                <w:rFonts w:ascii="方正黑体_GBK" w:hAnsi="方正黑体_GBK" w:eastAsia="方正黑体_GBK" w:cs="宋体"/>
                <w:sz w:val="18"/>
                <w:szCs w:val="18"/>
              </w:rPr>
              <w:t>销售机构主要职责如下：</w:t>
            </w:r>
          </w:p>
          <w:p w14:paraId="70D11711">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DABC92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CFF5CBC">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CB6725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099D94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BCB915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06191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7A28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373340C">
            <w:pPr>
              <w:spacing w:line="200" w:lineRule="exact"/>
            </w:pPr>
            <w:r>
              <w:rPr>
                <w:rFonts w:ascii="方正黑体_GBK" w:hAnsi="方正黑体_GBK" w:eastAsia="方正黑体_GBK" w:cs="宋体"/>
                <w:sz w:val="18"/>
                <w:szCs w:val="18"/>
              </w:rPr>
              <w:t>本理财产品托管人为南京银行股份有限公司，主要职责如下：</w:t>
            </w:r>
          </w:p>
          <w:p w14:paraId="5B5E89AB">
            <w:pPr>
              <w:spacing w:line="200" w:lineRule="exact"/>
            </w:pPr>
            <w:r>
              <w:rPr>
                <w:rFonts w:ascii="方正黑体_GBK" w:hAnsi="方正黑体_GBK" w:eastAsia="方正黑体_GBK" w:cs="宋体"/>
                <w:sz w:val="18"/>
                <w:szCs w:val="18"/>
              </w:rPr>
              <w:t>1.安全保管理财产品财产；</w:t>
            </w:r>
          </w:p>
          <w:p w14:paraId="02CE220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E1EF7CE">
            <w:pPr>
              <w:spacing w:line="200" w:lineRule="exact"/>
            </w:pPr>
            <w:r>
              <w:rPr>
                <w:rFonts w:ascii="方正黑体_GBK" w:hAnsi="方正黑体_GBK" w:eastAsia="方正黑体_GBK" w:cs="宋体"/>
                <w:sz w:val="18"/>
                <w:szCs w:val="18"/>
              </w:rPr>
              <w:t>3.按照托管协议约定和管理人的投资指令，及时办理清算、交割事宜；</w:t>
            </w:r>
          </w:p>
          <w:p w14:paraId="3066676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5DA20C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A9F1F6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49251FF">
            <w:pPr>
              <w:spacing w:line="200" w:lineRule="exact"/>
            </w:pPr>
            <w:r>
              <w:rPr>
                <w:rFonts w:ascii="方正黑体_GBK" w:hAnsi="方正黑体_GBK" w:eastAsia="方正黑体_GBK" w:cs="宋体"/>
                <w:sz w:val="18"/>
                <w:szCs w:val="18"/>
              </w:rPr>
              <w:t>7.理财托管业务活动的记录、账册、报表和其他相关资料保存20年以上；</w:t>
            </w:r>
          </w:p>
          <w:p w14:paraId="49BAF6A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645FB1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FD047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B8C4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FA9756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245897B0">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7D2CCA6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6B0C59A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A3A4F06">
            <w:pPr>
              <w:spacing w:line="200" w:lineRule="exact"/>
            </w:pPr>
            <w:r>
              <w:rPr>
                <w:rFonts w:ascii="方正黑体_GBK" w:hAnsi="方正黑体_GBK" w:eastAsia="方正黑体_GBK" w:cs="宋体"/>
                <w:sz w:val="18"/>
                <w:szCs w:val="18"/>
              </w:rPr>
              <w:t>上述投资合作机构简介：</w:t>
            </w:r>
          </w:p>
          <w:p w14:paraId="7DD0A3D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6F5176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6EFA621">
            <w:pPr>
              <w:spacing w:line="200" w:lineRule="exact"/>
            </w:pPr>
            <w:r>
              <w:rPr>
                <w:rFonts w:ascii="方正黑体_GBK" w:hAnsi="方正黑体_GBK" w:eastAsia="方正黑体_GBK" w:cs="宋体"/>
                <w:sz w:val="18"/>
                <w:szCs w:val="18"/>
              </w:rPr>
              <w:t>国联基金管理有限公司成立于2013年05月31日，注册资本金11.5亿元。</w:t>
            </w:r>
          </w:p>
          <w:p w14:paraId="7A1518C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AFD049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47D290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CA8DA96">
            <w:pPr>
              <w:spacing w:line="200" w:lineRule="exact"/>
            </w:pPr>
            <w:r>
              <w:rPr>
                <w:rFonts w:ascii="方正黑体_GBK" w:hAnsi="方正黑体_GBK" w:eastAsia="方正黑体_GBK" w:cs="宋体"/>
                <w:sz w:val="18"/>
                <w:szCs w:val="18"/>
              </w:rPr>
              <w:t>华鑫国际信托有限公司成立于1984年06月01日，注册资本金73.95亿元。</w:t>
            </w:r>
          </w:p>
          <w:p w14:paraId="321C72DD">
            <w:pPr>
              <w:spacing w:line="200" w:lineRule="exact"/>
            </w:pPr>
            <w:r>
              <w:rPr>
                <w:rFonts w:ascii="方正黑体_GBK" w:hAnsi="方正黑体_GBK" w:eastAsia="方正黑体_GBK" w:cs="宋体"/>
                <w:sz w:val="18"/>
                <w:szCs w:val="18"/>
              </w:rPr>
              <w:t>建信保险资产管理有限公司成立于2016年04月27日，注册资本金3亿元。</w:t>
            </w:r>
          </w:p>
          <w:p w14:paraId="29BF803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CE58BE8">
            <w:pPr>
              <w:spacing w:line="200" w:lineRule="exact"/>
            </w:pPr>
            <w:r>
              <w:rPr>
                <w:rFonts w:ascii="方正黑体_GBK" w:hAnsi="方正黑体_GBK" w:eastAsia="方正黑体_GBK" w:cs="宋体"/>
                <w:sz w:val="18"/>
                <w:szCs w:val="18"/>
              </w:rPr>
              <w:t>平安资产管理有限责任公司成立于2005年05月27日，注册资本金15亿元。</w:t>
            </w:r>
          </w:p>
          <w:p w14:paraId="7431CB4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9EFCCD4">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3008FA4">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B4A0844">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2F645C0">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DBA97FC">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0C8B4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0151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BCFA84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B855EC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33665F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136570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390E8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2AC3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E4E5D0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B041F9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856EF8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283BDE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B85E8E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22173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893573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C763C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88A94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89282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EEF16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0FA2D9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AC6CF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DE28B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F3679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A5BD4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0D34C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3FA44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E75DCE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7C487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B7095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87992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1F0C1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43763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CA467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99D08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C5D09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AEB1B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11E51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208BD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89A0B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ADD8A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7DE119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7B911A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南银理财珠联璧合鑫逸稳两年146期封闭式公募人民币理财产品</w:t>
      </w:r>
      <w:r>
        <w:rPr>
          <w:rFonts w:hint="eastAsia" w:ascii="方正黑体_GBK" w:hAnsi="方正黑体_GBK" w:eastAsia="方正黑体_GBK"/>
          <w:vanish w:val="0"/>
          <w:color w:val="3D3D3D"/>
          <w:kern w:val="0"/>
          <w:sz w:val="15"/>
          <w:szCs w:val="15"/>
        </w:rPr>
        <w:t>。</w:t>
      </w:r>
    </w:p>
    <w:p w14:paraId="61BE09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2A808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6C57A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7FDB8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996BBB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6F78E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26887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E9237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41B48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C48CC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AC4E3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D92D9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F103C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060E9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B544D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009A8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48358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E601FE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7D7BDA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8FB9F4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F7B91F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44599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7C5854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5865F8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367916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C76459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814582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8D1A2C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FC3BE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C3387B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85FDF5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576BA3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162CF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4DD29B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7A54B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C9CE76B">
      <w:pPr>
        <w:spacing w:line="200" w:lineRule="exact"/>
        <w:ind w:firstLine="300"/>
        <w:jc w:val="both"/>
      </w:pPr>
      <w:r>
        <w:rPr>
          <w:rFonts w:ascii="方正黑体_GBK" w:hAnsi="方正黑体_GBK" w:eastAsia="方正黑体_GBK" w:cs="宋体"/>
          <w:sz w:val="15"/>
          <w:szCs w:val="20"/>
        </w:rPr>
        <w:t>（一）估值日</w:t>
      </w:r>
    </w:p>
    <w:p w14:paraId="68FCDBFB">
      <w:pPr>
        <w:spacing w:line="200" w:lineRule="exact"/>
        <w:ind w:firstLine="300"/>
        <w:jc w:val="both"/>
      </w:pPr>
      <w:r>
        <w:rPr>
          <w:rFonts w:ascii="方正黑体_GBK" w:hAnsi="方正黑体_GBK" w:eastAsia="方正黑体_GBK" w:cs="宋体"/>
          <w:sz w:val="15"/>
          <w:szCs w:val="20"/>
        </w:rPr>
        <w:t>本理财产品每个工作日进行估值。</w:t>
      </w:r>
    </w:p>
    <w:p w14:paraId="135F8A0D">
      <w:pPr>
        <w:spacing w:line="200" w:lineRule="exact"/>
        <w:ind w:firstLine="300"/>
        <w:jc w:val="both"/>
      </w:pPr>
      <w:r>
        <w:rPr>
          <w:rFonts w:ascii="方正黑体_GBK" w:hAnsi="方正黑体_GBK" w:eastAsia="方正黑体_GBK" w:cs="宋体"/>
          <w:sz w:val="15"/>
          <w:szCs w:val="20"/>
        </w:rPr>
        <w:t>（二）估值对象</w:t>
      </w:r>
    </w:p>
    <w:p w14:paraId="62A42E5C">
      <w:pPr>
        <w:spacing w:line="200" w:lineRule="exact"/>
        <w:ind w:firstLine="300"/>
        <w:jc w:val="both"/>
      </w:pPr>
      <w:r>
        <w:rPr>
          <w:rFonts w:ascii="方正黑体_GBK" w:hAnsi="方正黑体_GBK" w:eastAsia="方正黑体_GBK" w:cs="宋体"/>
          <w:sz w:val="15"/>
          <w:szCs w:val="20"/>
        </w:rPr>
        <w:t>本理财产品所拥有的所有资产及负债。</w:t>
      </w:r>
    </w:p>
    <w:p w14:paraId="147DA083">
      <w:pPr>
        <w:spacing w:line="200" w:lineRule="exact"/>
        <w:ind w:firstLine="300"/>
        <w:jc w:val="both"/>
      </w:pPr>
      <w:r>
        <w:rPr>
          <w:rFonts w:ascii="方正黑体_GBK" w:hAnsi="方正黑体_GBK" w:eastAsia="方正黑体_GBK" w:cs="宋体"/>
          <w:sz w:val="15"/>
          <w:szCs w:val="20"/>
        </w:rPr>
        <w:t>（三）估值目的</w:t>
      </w:r>
    </w:p>
    <w:p w14:paraId="1BE1933A">
      <w:pPr>
        <w:spacing w:line="200" w:lineRule="exact"/>
        <w:ind w:firstLine="300"/>
        <w:jc w:val="both"/>
      </w:pPr>
      <w:r>
        <w:rPr>
          <w:rFonts w:ascii="方正黑体_GBK" w:hAnsi="方正黑体_GBK" w:eastAsia="方正黑体_GBK" w:cs="宋体"/>
          <w:sz w:val="15"/>
          <w:szCs w:val="20"/>
        </w:rPr>
        <w:t>客观、准确反映理财产品的价值。</w:t>
      </w:r>
    </w:p>
    <w:p w14:paraId="52B76714">
      <w:pPr>
        <w:spacing w:line="200" w:lineRule="exact"/>
        <w:ind w:firstLine="300"/>
        <w:jc w:val="both"/>
      </w:pPr>
      <w:r>
        <w:rPr>
          <w:rFonts w:ascii="方正黑体_GBK" w:hAnsi="方正黑体_GBK" w:eastAsia="方正黑体_GBK" w:cs="宋体"/>
          <w:sz w:val="15"/>
          <w:szCs w:val="20"/>
        </w:rPr>
        <w:t>（四）估值原则</w:t>
      </w:r>
    </w:p>
    <w:p w14:paraId="065ABA5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9F92AF3">
      <w:pPr>
        <w:spacing w:line="200" w:lineRule="exact"/>
        <w:ind w:firstLine="300"/>
        <w:jc w:val="both"/>
      </w:pPr>
      <w:r>
        <w:rPr>
          <w:rFonts w:ascii="方正黑体_GBK" w:hAnsi="方正黑体_GBK" w:eastAsia="方正黑体_GBK" w:cs="宋体"/>
          <w:sz w:val="15"/>
          <w:szCs w:val="20"/>
        </w:rPr>
        <w:t>（五）估值方法</w:t>
      </w:r>
    </w:p>
    <w:p w14:paraId="419E93B2">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9CF3A30">
      <w:pPr>
        <w:spacing w:line="200" w:lineRule="exact"/>
        <w:ind w:firstLine="440"/>
      </w:pPr>
      <w:r>
        <w:rPr>
          <w:rFonts w:ascii="方正黑体_GBK" w:hAnsi="方正黑体_GBK" w:eastAsia="方正黑体_GBK" w:cs="宋体"/>
          <w:sz w:val="18"/>
          <w:szCs w:val="20"/>
        </w:rPr>
        <w:t>1.银行存款、回购等货币市场工具</w:t>
      </w:r>
    </w:p>
    <w:p w14:paraId="62E308ED">
      <w:pPr>
        <w:spacing w:line="200" w:lineRule="exact"/>
        <w:ind w:firstLine="440"/>
      </w:pPr>
      <w:r>
        <w:rPr>
          <w:rFonts w:ascii="方正黑体_GBK" w:hAnsi="方正黑体_GBK" w:eastAsia="方正黑体_GBK" w:cs="宋体"/>
          <w:sz w:val="18"/>
          <w:szCs w:val="20"/>
        </w:rPr>
        <w:t>以本金列示，逐日计提利息。</w:t>
      </w:r>
    </w:p>
    <w:p w14:paraId="4ED64483">
      <w:pPr>
        <w:spacing w:line="200" w:lineRule="exact"/>
        <w:ind w:firstLine="440"/>
      </w:pPr>
      <w:r>
        <w:rPr>
          <w:rFonts w:ascii="方正黑体_GBK" w:hAnsi="方正黑体_GBK" w:eastAsia="方正黑体_GBK" w:cs="宋体"/>
          <w:sz w:val="18"/>
          <w:szCs w:val="20"/>
        </w:rPr>
        <w:t>2.债券类资产</w:t>
      </w:r>
    </w:p>
    <w:p w14:paraId="23F35F97">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2AFD092">
      <w:pPr>
        <w:spacing w:line="200" w:lineRule="exact"/>
        <w:ind w:firstLine="440"/>
      </w:pPr>
      <w:r>
        <w:rPr>
          <w:rFonts w:ascii="方正黑体_GBK" w:hAnsi="方正黑体_GBK" w:eastAsia="方正黑体_GBK" w:cs="宋体"/>
          <w:sz w:val="18"/>
          <w:szCs w:val="20"/>
        </w:rPr>
        <w:t>3.非标准化债权类资产</w:t>
      </w:r>
    </w:p>
    <w:p w14:paraId="3225155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0EB92B2">
      <w:pPr>
        <w:spacing w:line="200" w:lineRule="exact"/>
        <w:ind w:firstLine="440"/>
      </w:pPr>
      <w:r>
        <w:rPr>
          <w:rFonts w:ascii="方正黑体_GBK" w:hAnsi="方正黑体_GBK" w:eastAsia="方正黑体_GBK" w:cs="宋体"/>
          <w:sz w:val="18"/>
          <w:szCs w:val="20"/>
        </w:rPr>
        <w:t>4.证券投资基金、资管计划、信托计划等资产</w:t>
      </w:r>
    </w:p>
    <w:p w14:paraId="007DA6AC">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89A53A7">
      <w:pPr>
        <w:spacing w:line="200" w:lineRule="exact"/>
        <w:ind w:firstLine="440"/>
      </w:pPr>
      <w:r>
        <w:rPr>
          <w:rFonts w:ascii="方正黑体_GBK" w:hAnsi="方正黑体_GBK" w:eastAsia="方正黑体_GBK" w:cs="宋体"/>
          <w:sz w:val="18"/>
          <w:szCs w:val="20"/>
        </w:rPr>
        <w:t>5.股权类及其他资产</w:t>
      </w:r>
    </w:p>
    <w:p w14:paraId="52028FF2">
      <w:pPr>
        <w:spacing w:line="200" w:lineRule="exact"/>
        <w:ind w:firstLine="440"/>
      </w:pPr>
      <w:r>
        <w:rPr>
          <w:rFonts w:ascii="方正黑体_GBK" w:hAnsi="方正黑体_GBK" w:eastAsia="方正黑体_GBK" w:cs="宋体"/>
          <w:sz w:val="18"/>
          <w:szCs w:val="20"/>
        </w:rPr>
        <w:t>按照公允价值估值，优先采用市值法估值。</w:t>
      </w:r>
    </w:p>
    <w:p w14:paraId="38BE382D">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5D9829B">
      <w:pPr>
        <w:spacing w:line="200" w:lineRule="exact"/>
        <w:ind w:firstLine="300"/>
        <w:jc w:val="both"/>
      </w:pPr>
      <w:r>
        <w:rPr>
          <w:rFonts w:ascii="方正黑体_GBK" w:hAnsi="方正黑体_GBK" w:eastAsia="方正黑体_GBK" w:cs="宋体"/>
          <w:sz w:val="15"/>
          <w:szCs w:val="20"/>
        </w:rPr>
        <w:t>（六）估值错误及暂停估值</w:t>
      </w:r>
    </w:p>
    <w:p w14:paraId="0FB4A8F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9348F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C44D44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54A0B2E">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1CCF0D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9D6753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C155E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A1CAB7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B0637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E48A3A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65D84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775AA0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E2272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449399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2B14E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EE7C12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E2FF9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73C335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A086E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DB6B66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4D196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09A9C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05313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9F04B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2ACA9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0BA1A4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F4CD9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51E67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ADA34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50FED4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B1BC0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30BC95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AA24F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32B3D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F453C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22499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E09CC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B34CF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D2A216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435A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0E35A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2ec02d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03ce46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6e15714"/>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164593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671330b"/>
    <w:qFormat/>
    <w:uiPriority w:val="0"/>
  </w:style>
  <w:style w:type="paragraph" w:customStyle="1" w:styleId="20">
    <w:name w:val="toc 1244522c8"/>
    <w:basedOn w:val="15"/>
    <w:next w:val="1"/>
    <w:autoRedefine/>
    <w:qFormat/>
    <w:uiPriority w:val="0"/>
  </w:style>
  <w:style w:type="paragraph" w:customStyle="1" w:styleId="21">
    <w:name w:val="toc 21a69c314"/>
    <w:basedOn w:val="15"/>
    <w:next w:val="1"/>
    <w:autoRedefine/>
    <w:qFormat/>
    <w:uiPriority w:val="0"/>
    <w:pPr>
      <w:ind w:left="420"/>
    </w:pPr>
  </w:style>
  <w:style w:type="paragraph" w:customStyle="1" w:styleId="22">
    <w:name w:val="toc 35ad489cb"/>
    <w:basedOn w:val="15"/>
    <w:next w:val="1"/>
    <w:autoRedefine/>
    <w:qFormat/>
    <w:uiPriority w:val="0"/>
    <w:pPr>
      <w:ind w:left="840"/>
    </w:pPr>
  </w:style>
  <w:style w:type="paragraph" w:customStyle="1" w:styleId="23">
    <w:name w:val="toc 4cd367a99"/>
    <w:basedOn w:val="15"/>
    <w:next w:val="1"/>
    <w:autoRedefine/>
    <w:qFormat/>
    <w:uiPriority w:val="0"/>
    <w:pPr>
      <w:ind w:left="1260"/>
    </w:pPr>
  </w:style>
  <w:style w:type="paragraph" w:customStyle="1" w:styleId="24">
    <w:name w:val="toc 5cca355cd"/>
    <w:basedOn w:val="15"/>
    <w:next w:val="1"/>
    <w:autoRedefine/>
    <w:qFormat/>
    <w:uiPriority w:val="0"/>
    <w:pPr>
      <w:ind w:left="1680"/>
    </w:pPr>
  </w:style>
  <w:style w:type="paragraph" w:customStyle="1" w:styleId="25">
    <w:name w:val="headercc7dd82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18b254e"/>
    <w:basedOn w:val="15"/>
    <w:qFormat/>
    <w:uiPriority w:val="0"/>
    <w:pPr>
      <w:tabs>
        <w:tab w:val="center" w:pos="4153"/>
        <w:tab w:val="right" w:pos="8307"/>
      </w:tabs>
      <w:adjustRightInd/>
      <w:snapToGrid w:val="0"/>
      <w:contextualSpacing w:val="0"/>
      <w:jc w:val="left"/>
    </w:pPr>
    <w:rPr>
      <w:sz w:val="18"/>
    </w:rPr>
  </w:style>
  <w:style w:type="character" w:customStyle="1" w:styleId="27">
    <w:name w:val="Strong1c88247c"/>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f39367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f7061a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8ba310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fd2d92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80d8c2b"/>
    <w:qFormat/>
    <w:uiPriority w:val="0"/>
  </w:style>
  <w:style w:type="paragraph" w:customStyle="1" w:styleId="34">
    <w:name w:val="Normal Indent3cf9b9fd"/>
    <w:basedOn w:val="29"/>
    <w:qFormat/>
    <w:uiPriority w:val="0"/>
    <w:pPr>
      <w:ind w:firstLine="200" w:firstLineChars="200"/>
    </w:pPr>
  </w:style>
  <w:style w:type="paragraph" w:customStyle="1" w:styleId="35">
    <w:name w:val="toc 5d595914b"/>
    <w:basedOn w:val="29"/>
    <w:next w:val="1"/>
    <w:qFormat/>
    <w:uiPriority w:val="0"/>
    <w:pPr>
      <w:ind w:left="1680"/>
    </w:pPr>
  </w:style>
  <w:style w:type="paragraph" w:customStyle="1" w:styleId="36">
    <w:name w:val="toc 3587afe75"/>
    <w:basedOn w:val="29"/>
    <w:next w:val="1"/>
    <w:qFormat/>
    <w:uiPriority w:val="0"/>
    <w:pPr>
      <w:ind w:left="840"/>
    </w:pPr>
  </w:style>
  <w:style w:type="paragraph" w:customStyle="1" w:styleId="37">
    <w:name w:val="footer8cb03f48"/>
    <w:basedOn w:val="29"/>
    <w:qFormat/>
    <w:uiPriority w:val="0"/>
    <w:pPr>
      <w:tabs>
        <w:tab w:val="center" w:pos="4153"/>
        <w:tab w:val="right" w:pos="8307"/>
      </w:tabs>
      <w:adjustRightInd/>
      <w:snapToGrid w:val="0"/>
      <w:contextualSpacing w:val="0"/>
      <w:jc w:val="left"/>
    </w:pPr>
    <w:rPr>
      <w:sz w:val="18"/>
    </w:rPr>
  </w:style>
  <w:style w:type="paragraph" w:customStyle="1" w:styleId="38">
    <w:name w:val="header37c66ba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059d86e"/>
    <w:basedOn w:val="29"/>
    <w:next w:val="1"/>
    <w:qFormat/>
    <w:uiPriority w:val="0"/>
  </w:style>
  <w:style w:type="paragraph" w:customStyle="1" w:styleId="40">
    <w:name w:val="toc 496c26539"/>
    <w:basedOn w:val="29"/>
    <w:next w:val="1"/>
    <w:qFormat/>
    <w:uiPriority w:val="0"/>
    <w:pPr>
      <w:ind w:left="1260"/>
    </w:pPr>
  </w:style>
  <w:style w:type="paragraph" w:customStyle="1" w:styleId="41">
    <w:name w:val="toc 2f40ab4f3"/>
    <w:basedOn w:val="29"/>
    <w:next w:val="1"/>
    <w:qFormat/>
    <w:uiPriority w:val="0"/>
    <w:pPr>
      <w:ind w:left="420"/>
    </w:pPr>
  </w:style>
  <w:style w:type="paragraph" w:customStyle="1" w:styleId="42">
    <w:name w:val="Normal (Web)aeaedcad"/>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9cb4f63d9cb4f6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c41b429dc41b429"/>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89436451894364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25ea558c25ea55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16301d8216301d8"/>
    <w:qFormat/>
    <w:uiPriority w:val="0"/>
  </w:style>
  <w:style w:type="paragraph" w:customStyle="1" w:styleId="49">
    <w:name w:val="引文目录1d8315fc7d8315fc7"/>
    <w:basedOn w:val="44"/>
    <w:next w:val="1"/>
    <w:qFormat/>
    <w:uiPriority w:val="0"/>
    <w:pPr>
      <w:ind w:left="200" w:leftChars="200"/>
    </w:pPr>
  </w:style>
  <w:style w:type="paragraph" w:customStyle="1" w:styleId="50">
    <w:name w:val="toc 50e02b8930e02b893"/>
    <w:basedOn w:val="44"/>
    <w:next w:val="1"/>
    <w:qFormat/>
    <w:uiPriority w:val="0"/>
    <w:pPr>
      <w:ind w:left="1680"/>
    </w:pPr>
  </w:style>
  <w:style w:type="paragraph" w:customStyle="1" w:styleId="51">
    <w:name w:val="toc 326f12ea526f12ea5"/>
    <w:basedOn w:val="44"/>
    <w:next w:val="1"/>
    <w:qFormat/>
    <w:uiPriority w:val="0"/>
    <w:pPr>
      <w:ind w:left="840"/>
    </w:pPr>
  </w:style>
  <w:style w:type="paragraph" w:customStyle="1" w:styleId="52">
    <w:name w:val="footerf9b7dd67f9b7dd67"/>
    <w:basedOn w:val="44"/>
    <w:qFormat/>
    <w:uiPriority w:val="0"/>
    <w:pPr>
      <w:tabs>
        <w:tab w:val="center" w:pos="4153"/>
        <w:tab w:val="right" w:pos="8307"/>
      </w:tabs>
      <w:adjustRightInd/>
      <w:snapToGrid w:val="0"/>
      <w:contextualSpacing w:val="0"/>
      <w:jc w:val="left"/>
    </w:pPr>
    <w:rPr>
      <w:sz w:val="18"/>
    </w:rPr>
  </w:style>
  <w:style w:type="paragraph" w:customStyle="1" w:styleId="53">
    <w:name w:val="headerf6e9a6ebf6e9a6e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00d240d700d240d"/>
    <w:basedOn w:val="44"/>
    <w:next w:val="1"/>
    <w:qFormat/>
    <w:uiPriority w:val="0"/>
  </w:style>
  <w:style w:type="paragraph" w:customStyle="1" w:styleId="55">
    <w:name w:val="toc 47e4e9ac77e4e9ac7"/>
    <w:basedOn w:val="44"/>
    <w:next w:val="1"/>
    <w:qFormat/>
    <w:uiPriority w:val="0"/>
    <w:pPr>
      <w:ind w:left="1260"/>
    </w:pPr>
  </w:style>
  <w:style w:type="paragraph" w:customStyle="1" w:styleId="56">
    <w:name w:val="toc 2c29f28bac29f28ba"/>
    <w:basedOn w:val="44"/>
    <w:next w:val="1"/>
    <w:qFormat/>
    <w:uiPriority w:val="0"/>
    <w:pPr>
      <w:ind w:left="420"/>
    </w:pPr>
  </w:style>
  <w:style w:type="paragraph" w:customStyle="1" w:styleId="57">
    <w:name w:val="列出段落1e1d25714e1d2571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22162</Words>
  <Characters>22806</Characters>
  <Lines>77</Lines>
  <Paragraphs>27</Paragraphs>
  <TotalTime>9</TotalTime>
  <ScaleCrop>false</ScaleCrop>
  <LinksUpToDate>false</LinksUpToDate>
  <CharactersWithSpaces>22979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2025-11-21T08:02:29Z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